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D95" w:rsidRDefault="00EB0D95" w:rsidP="009F7E58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9F7E58" w:rsidRPr="009F7E58" w:rsidRDefault="009F7E58" w:rsidP="009F7E58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F7E58">
        <w:rPr>
          <w:rFonts w:ascii="Times New Roman" w:hAnsi="Times New Roman" w:cs="Times New Roman"/>
          <w:b/>
          <w:caps/>
          <w:sz w:val="24"/>
          <w:szCs w:val="24"/>
        </w:rPr>
        <w:t>Министерство образования и науки РТ</w:t>
      </w:r>
    </w:p>
    <w:p w:rsidR="00814553" w:rsidRPr="0078537C" w:rsidRDefault="00814553" w:rsidP="0040116A">
      <w:pPr>
        <w:pStyle w:val="2"/>
        <w:rPr>
          <w:szCs w:val="32"/>
        </w:rPr>
      </w:pPr>
      <w:r w:rsidRPr="0078537C">
        <w:rPr>
          <w:szCs w:val="32"/>
        </w:rPr>
        <w:t>ГАПОУ «Арский агропромышленный профессиональный колледж»</w:t>
      </w:r>
    </w:p>
    <w:p w:rsidR="00814553" w:rsidRPr="0078537C" w:rsidRDefault="00814553" w:rsidP="00814553">
      <w:pPr>
        <w:rPr>
          <w:sz w:val="32"/>
          <w:szCs w:val="32"/>
          <w:lang w:eastAsia="ru-RU"/>
        </w:rPr>
      </w:pPr>
    </w:p>
    <w:p w:rsidR="009F7E58" w:rsidRDefault="009F7E58" w:rsidP="00814553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F7E58" w:rsidRDefault="009F7E58" w:rsidP="00814553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F7E58" w:rsidRDefault="009F7E58" w:rsidP="00814553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F7E58" w:rsidRDefault="009F7E58" w:rsidP="0078537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F7E58">
        <w:rPr>
          <w:rFonts w:ascii="Times New Roman" w:hAnsi="Times New Roman" w:cs="Times New Roman"/>
          <w:b/>
          <w:caps/>
          <w:sz w:val="28"/>
          <w:szCs w:val="28"/>
        </w:rPr>
        <w:t>оценочные материалы по дисциплине</w:t>
      </w:r>
    </w:p>
    <w:p w:rsidR="00814553" w:rsidRPr="00814553" w:rsidRDefault="0078537C" w:rsidP="0078537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ЕН. 0</w:t>
      </w:r>
      <w:r w:rsidR="00CA00FD">
        <w:rPr>
          <w:rFonts w:ascii="Times New Roman" w:hAnsi="Times New Roman" w:cs="Times New Roman"/>
          <w:b/>
          <w:sz w:val="32"/>
          <w:szCs w:val="32"/>
        </w:rPr>
        <w:t>1</w:t>
      </w:r>
      <w:r w:rsidR="00814553">
        <w:rPr>
          <w:rFonts w:ascii="Times New Roman" w:hAnsi="Times New Roman" w:cs="Times New Roman"/>
          <w:b/>
          <w:sz w:val="32"/>
          <w:szCs w:val="32"/>
        </w:rPr>
        <w:t>Химия</w:t>
      </w:r>
    </w:p>
    <w:p w:rsidR="0053002C" w:rsidRPr="00E61676" w:rsidRDefault="0053002C" w:rsidP="005300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61676">
        <w:rPr>
          <w:rFonts w:ascii="Times New Roman" w:hAnsi="Times New Roman"/>
          <w:b/>
          <w:sz w:val="28"/>
          <w:szCs w:val="28"/>
        </w:rPr>
        <w:t>43.0</w:t>
      </w:r>
      <w:r>
        <w:rPr>
          <w:rFonts w:ascii="Times New Roman" w:hAnsi="Times New Roman"/>
          <w:b/>
          <w:sz w:val="28"/>
          <w:szCs w:val="28"/>
        </w:rPr>
        <w:t>2.15</w:t>
      </w:r>
      <w:r w:rsidRPr="00E61676">
        <w:rPr>
          <w:rFonts w:ascii="Times New Roman" w:hAnsi="Times New Roman"/>
          <w:b/>
          <w:sz w:val="28"/>
          <w:szCs w:val="28"/>
        </w:rPr>
        <w:t xml:space="preserve"> «</w:t>
      </w:r>
      <w:r w:rsidRPr="001F44D8">
        <w:rPr>
          <w:rFonts w:ascii="Times New Roman" w:hAnsi="Times New Roman"/>
          <w:b/>
          <w:sz w:val="28"/>
          <w:szCs w:val="28"/>
        </w:rPr>
        <w:t>Поварское и кондитерское дело</w:t>
      </w:r>
      <w:r w:rsidRPr="00E61676">
        <w:rPr>
          <w:rFonts w:ascii="Times New Roman" w:hAnsi="Times New Roman"/>
          <w:b/>
          <w:sz w:val="28"/>
          <w:szCs w:val="28"/>
        </w:rPr>
        <w:t>»</w:t>
      </w:r>
    </w:p>
    <w:p w:rsidR="00814553" w:rsidRPr="00814553" w:rsidRDefault="00814553" w:rsidP="00814553">
      <w:pPr>
        <w:rPr>
          <w:rFonts w:ascii="Times New Roman" w:hAnsi="Times New Roman" w:cs="Times New Roman"/>
          <w:b/>
          <w:sz w:val="32"/>
          <w:szCs w:val="32"/>
        </w:rPr>
      </w:pPr>
    </w:p>
    <w:p w:rsidR="00814553" w:rsidRPr="00814553" w:rsidRDefault="00814553" w:rsidP="00814553">
      <w:pPr>
        <w:rPr>
          <w:rFonts w:ascii="Times New Roman" w:hAnsi="Times New Roman" w:cs="Times New Roman"/>
          <w:b/>
          <w:sz w:val="32"/>
          <w:szCs w:val="32"/>
        </w:rPr>
      </w:pPr>
    </w:p>
    <w:p w:rsidR="00814553" w:rsidRPr="00814553" w:rsidRDefault="00814553" w:rsidP="00814553">
      <w:pPr>
        <w:rPr>
          <w:rFonts w:ascii="Times New Roman" w:hAnsi="Times New Roman" w:cs="Times New Roman"/>
          <w:b/>
          <w:sz w:val="32"/>
          <w:szCs w:val="32"/>
        </w:rPr>
      </w:pPr>
    </w:p>
    <w:p w:rsidR="00814553" w:rsidRPr="00814553" w:rsidRDefault="00814553" w:rsidP="00814553">
      <w:pPr>
        <w:rPr>
          <w:rFonts w:ascii="Times New Roman" w:hAnsi="Times New Roman" w:cs="Times New Roman"/>
          <w:b/>
          <w:sz w:val="32"/>
          <w:szCs w:val="32"/>
        </w:rPr>
      </w:pPr>
    </w:p>
    <w:p w:rsidR="00814553" w:rsidRDefault="00CA00FD" w:rsidP="00CA00F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Урняк, 202</w:t>
      </w:r>
      <w:r w:rsidR="0053002C">
        <w:rPr>
          <w:rFonts w:ascii="Times New Roman" w:hAnsi="Times New Roman" w:cs="Times New Roman"/>
          <w:b/>
          <w:sz w:val="32"/>
          <w:szCs w:val="32"/>
        </w:rPr>
        <w:t>4</w:t>
      </w:r>
    </w:p>
    <w:p w:rsidR="00CA00FD" w:rsidRDefault="00CA00FD" w:rsidP="00CA00FD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9F7E58" w:rsidRPr="00814553" w:rsidRDefault="009F7E58" w:rsidP="00814553">
      <w:pPr>
        <w:rPr>
          <w:rFonts w:ascii="Times New Roman" w:hAnsi="Times New Roman" w:cs="Times New Roman"/>
          <w:sz w:val="32"/>
          <w:szCs w:val="32"/>
        </w:rPr>
      </w:pPr>
    </w:p>
    <w:p w:rsidR="0053002C" w:rsidRDefault="0053002C" w:rsidP="009F7E5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3002C" w:rsidRDefault="0053002C" w:rsidP="009F7E5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F7E58" w:rsidRPr="009F7E58" w:rsidRDefault="009F7E58" w:rsidP="009F7E5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F7E58">
        <w:rPr>
          <w:rFonts w:ascii="Times New Roman" w:hAnsi="Times New Roman" w:cs="Times New Roman"/>
          <w:sz w:val="28"/>
          <w:szCs w:val="28"/>
        </w:rPr>
        <w:lastRenderedPageBreak/>
        <w:t>Утверждаю</w:t>
      </w:r>
    </w:p>
    <w:p w:rsidR="009F7E58" w:rsidRPr="009F7E58" w:rsidRDefault="009F7E58" w:rsidP="009F7E5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F7E58">
        <w:rPr>
          <w:rFonts w:ascii="Times New Roman" w:hAnsi="Times New Roman" w:cs="Times New Roman"/>
          <w:sz w:val="28"/>
          <w:szCs w:val="28"/>
        </w:rPr>
        <w:t>Директор</w:t>
      </w:r>
    </w:p>
    <w:p w:rsidR="009F7E58" w:rsidRDefault="009F7E58" w:rsidP="009F7E5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F7E58">
        <w:rPr>
          <w:rFonts w:ascii="Times New Roman" w:hAnsi="Times New Roman" w:cs="Times New Roman"/>
          <w:sz w:val="28"/>
          <w:szCs w:val="28"/>
        </w:rPr>
        <w:t xml:space="preserve">__________ </w:t>
      </w:r>
      <w:r w:rsidR="005E7977">
        <w:rPr>
          <w:rFonts w:ascii="Times New Roman" w:hAnsi="Times New Roman" w:cs="Times New Roman"/>
          <w:sz w:val="28"/>
          <w:szCs w:val="28"/>
        </w:rPr>
        <w:t xml:space="preserve">З. М. </w:t>
      </w:r>
      <w:proofErr w:type="spellStart"/>
      <w:r w:rsidR="005E7977">
        <w:rPr>
          <w:rFonts w:ascii="Times New Roman" w:hAnsi="Times New Roman" w:cs="Times New Roman"/>
          <w:sz w:val="28"/>
          <w:szCs w:val="28"/>
        </w:rPr>
        <w:t>Давлетбаев</w:t>
      </w:r>
      <w:proofErr w:type="spellEnd"/>
    </w:p>
    <w:p w:rsidR="005E7977" w:rsidRDefault="005E7977" w:rsidP="009F7E5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31.08.202</w:t>
      </w:r>
      <w:r w:rsidR="0053002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9F7E58" w:rsidRPr="009F7E58" w:rsidRDefault="009F7E58" w:rsidP="009F7E5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F7E58" w:rsidRPr="009F7E58" w:rsidRDefault="009F7E58" w:rsidP="009F7E5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F7E58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9F7E58" w:rsidRPr="009F7E58" w:rsidRDefault="009F7E58" w:rsidP="009F7E5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F7E58">
        <w:rPr>
          <w:rFonts w:ascii="Times New Roman" w:hAnsi="Times New Roman" w:cs="Times New Roman"/>
          <w:sz w:val="28"/>
          <w:szCs w:val="28"/>
        </w:rPr>
        <w:t>преп</w:t>
      </w:r>
      <w:r w:rsidR="00DC3C76">
        <w:rPr>
          <w:rFonts w:ascii="Times New Roman" w:hAnsi="Times New Roman" w:cs="Times New Roman"/>
          <w:sz w:val="28"/>
          <w:szCs w:val="28"/>
        </w:rPr>
        <w:t>одаватель __________/_</w:t>
      </w:r>
      <w:r w:rsidR="005E7977">
        <w:rPr>
          <w:rFonts w:ascii="Times New Roman" w:hAnsi="Times New Roman" w:cs="Times New Roman"/>
          <w:sz w:val="28"/>
          <w:szCs w:val="28"/>
        </w:rPr>
        <w:t>Ч. Р. Хафизова</w:t>
      </w:r>
      <w:r w:rsidR="00DC3C76">
        <w:rPr>
          <w:rFonts w:ascii="Times New Roman" w:hAnsi="Times New Roman" w:cs="Times New Roman"/>
          <w:sz w:val="28"/>
          <w:szCs w:val="28"/>
        </w:rPr>
        <w:t>/</w:t>
      </w:r>
    </w:p>
    <w:p w:rsidR="009F7E58" w:rsidRPr="009F7E58" w:rsidRDefault="009F7E58" w:rsidP="009F7E5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8028" w:type="dxa"/>
        <w:tblLook w:val="01E0"/>
      </w:tblPr>
      <w:tblGrid>
        <w:gridCol w:w="8028"/>
      </w:tblGrid>
      <w:tr w:rsidR="009F7E58" w:rsidRPr="009F7E58" w:rsidTr="009F7E58">
        <w:tc>
          <w:tcPr>
            <w:tcW w:w="8028" w:type="dxa"/>
          </w:tcPr>
          <w:p w:rsidR="002979CF" w:rsidRDefault="002979CF" w:rsidP="00297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7719">
              <w:rPr>
                <w:rFonts w:ascii="Times New Roman" w:hAnsi="Times New Roman"/>
                <w:sz w:val="28"/>
                <w:szCs w:val="28"/>
              </w:rPr>
              <w:t xml:space="preserve">Рассмотрено </w:t>
            </w:r>
            <w:r>
              <w:rPr>
                <w:rFonts w:ascii="Times New Roman" w:hAnsi="Times New Roman"/>
                <w:sz w:val="28"/>
                <w:szCs w:val="28"/>
              </w:rPr>
              <w:t>на заседании педагогического совета</w:t>
            </w:r>
          </w:p>
          <w:p w:rsidR="002979CF" w:rsidRPr="00E67719" w:rsidRDefault="002979CF" w:rsidP="002979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Протокол№___1____от «_31___»августа 202</w:t>
            </w:r>
            <w:r w:rsidR="0053002C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9F7E58" w:rsidRPr="009F7E58" w:rsidRDefault="009F7E58" w:rsidP="009F7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F7E58" w:rsidRPr="009F7E58" w:rsidRDefault="009F7E58" w:rsidP="009F7E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FF"/>
          <w:sz w:val="28"/>
          <w:szCs w:val="28"/>
        </w:rPr>
      </w:pPr>
    </w:p>
    <w:p w:rsidR="009F7E58" w:rsidRPr="009F7E58" w:rsidRDefault="009F7E58" w:rsidP="009F7E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color w:val="0000FF"/>
          <w:sz w:val="28"/>
          <w:szCs w:val="28"/>
        </w:rPr>
      </w:pPr>
    </w:p>
    <w:p w:rsidR="009F7E58" w:rsidRPr="009F7E58" w:rsidRDefault="009F7E58" w:rsidP="009F7E58">
      <w:pPr>
        <w:rPr>
          <w:rFonts w:ascii="Times New Roman" w:hAnsi="Times New Roman" w:cs="Times New Roman"/>
          <w:sz w:val="28"/>
          <w:szCs w:val="28"/>
        </w:rPr>
      </w:pPr>
    </w:p>
    <w:p w:rsidR="009F7E58" w:rsidRPr="009F7E58" w:rsidRDefault="009F7E58" w:rsidP="009F7E58">
      <w:pPr>
        <w:rPr>
          <w:rFonts w:ascii="Times New Roman" w:hAnsi="Times New Roman" w:cs="Times New Roman"/>
          <w:sz w:val="28"/>
          <w:szCs w:val="28"/>
        </w:rPr>
      </w:pPr>
    </w:p>
    <w:p w:rsidR="0078537C" w:rsidRPr="009F7E58" w:rsidRDefault="009F7E58" w:rsidP="0078537C">
      <w:pPr>
        <w:rPr>
          <w:rFonts w:ascii="Times New Roman" w:hAnsi="Times New Roman" w:cs="Times New Roman"/>
          <w:sz w:val="32"/>
          <w:szCs w:val="32"/>
        </w:rPr>
      </w:pPr>
      <w:r w:rsidRPr="00A47C17">
        <w:rPr>
          <w:b/>
          <w:sz w:val="24"/>
          <w:szCs w:val="24"/>
        </w:rPr>
        <w:br w:type="page"/>
      </w:r>
    </w:p>
    <w:p w:rsidR="00A62FCA" w:rsidRPr="00576BFC" w:rsidRDefault="009F7E58" w:rsidP="0040116A">
      <w:pPr>
        <w:pStyle w:val="2"/>
        <w:rPr>
          <w:i/>
          <w:iCs/>
          <w:sz w:val="24"/>
          <w:szCs w:val="24"/>
        </w:rPr>
      </w:pPr>
      <w:r>
        <w:rPr>
          <w:sz w:val="24"/>
          <w:szCs w:val="24"/>
        </w:rPr>
        <w:lastRenderedPageBreak/>
        <w:t xml:space="preserve">Паспорт </w:t>
      </w:r>
      <w:r w:rsidR="00A62FCA" w:rsidRPr="00576BFC">
        <w:rPr>
          <w:sz w:val="24"/>
          <w:szCs w:val="24"/>
        </w:rPr>
        <w:t xml:space="preserve"> оценочных </w:t>
      </w:r>
      <w:r>
        <w:rPr>
          <w:sz w:val="24"/>
          <w:szCs w:val="24"/>
        </w:rPr>
        <w:t>материалов</w:t>
      </w:r>
    </w:p>
    <w:p w:rsidR="00390069" w:rsidRPr="00390069" w:rsidRDefault="00390069" w:rsidP="0039006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00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 Общие положения</w:t>
      </w:r>
    </w:p>
    <w:p w:rsidR="00390069" w:rsidRPr="00390069" w:rsidRDefault="0053002C" w:rsidP="00390069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9F7E58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ценочные материалы (ОМ</w:t>
      </w:r>
      <w:r w:rsidR="00390069"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предназначены для контроля и оценки образовательных достижений обучающихся, освоивших программу учебной дисциплины </w:t>
      </w:r>
      <w:r w:rsidR="009F7E58">
        <w:rPr>
          <w:rFonts w:ascii="Times New Roman" w:eastAsia="Times New Roman" w:hAnsi="Times New Roman" w:cs="Times New Roman"/>
          <w:sz w:val="24"/>
          <w:szCs w:val="24"/>
          <w:lang w:eastAsia="ru-RU"/>
        </w:rPr>
        <w:t>ЕН.0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90069"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Химия.</w:t>
      </w:r>
    </w:p>
    <w:p w:rsidR="00390069" w:rsidRPr="00390069" w:rsidRDefault="009F7E58" w:rsidP="00390069">
      <w:pPr>
        <w:keepNext/>
        <w:keepLines/>
        <w:suppressLineNumbers/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390069"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включают контрольные материалы для проведения рубежного контроля и итоговой аттестации в форме экзамена в соответствии с учебным планом. </w:t>
      </w:r>
    </w:p>
    <w:p w:rsidR="00390069" w:rsidRPr="00390069" w:rsidRDefault="009F7E58" w:rsidP="00390069">
      <w:pPr>
        <w:keepNext/>
        <w:keepLines/>
        <w:suppressLineNumbers/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390069"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разработаны на основании положений:</w:t>
      </w:r>
    </w:p>
    <w:p w:rsidR="0053002C" w:rsidRPr="00E61676" w:rsidRDefault="00390069" w:rsidP="005300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-основной профессиональной образовательной программы по направлению подготовки специальности: </w:t>
      </w:r>
      <w:r w:rsidR="0053002C" w:rsidRPr="00E61676">
        <w:rPr>
          <w:rFonts w:ascii="Times New Roman" w:hAnsi="Times New Roman"/>
          <w:b/>
          <w:sz w:val="28"/>
          <w:szCs w:val="28"/>
        </w:rPr>
        <w:t>43.0</w:t>
      </w:r>
      <w:r w:rsidR="0053002C">
        <w:rPr>
          <w:rFonts w:ascii="Times New Roman" w:hAnsi="Times New Roman"/>
          <w:b/>
          <w:sz w:val="28"/>
          <w:szCs w:val="28"/>
        </w:rPr>
        <w:t>2.15</w:t>
      </w:r>
      <w:r w:rsidR="0053002C" w:rsidRPr="00E61676">
        <w:rPr>
          <w:rFonts w:ascii="Times New Roman" w:hAnsi="Times New Roman"/>
          <w:b/>
          <w:sz w:val="28"/>
          <w:szCs w:val="28"/>
        </w:rPr>
        <w:t xml:space="preserve"> «</w:t>
      </w:r>
      <w:r w:rsidR="0053002C" w:rsidRPr="001F44D8">
        <w:rPr>
          <w:rFonts w:ascii="Times New Roman" w:hAnsi="Times New Roman"/>
          <w:b/>
          <w:sz w:val="28"/>
          <w:szCs w:val="28"/>
        </w:rPr>
        <w:t>Поварское и кондитерское дело</w:t>
      </w:r>
      <w:r w:rsidR="0053002C" w:rsidRPr="00E61676">
        <w:rPr>
          <w:rFonts w:ascii="Times New Roman" w:hAnsi="Times New Roman"/>
          <w:b/>
          <w:sz w:val="28"/>
          <w:szCs w:val="28"/>
        </w:rPr>
        <w:t>»</w:t>
      </w:r>
    </w:p>
    <w:p w:rsidR="00390069" w:rsidRPr="00390069" w:rsidRDefault="00390069" w:rsidP="00390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программы учебной дисциплины ЕН.0</w:t>
      </w:r>
      <w:r w:rsidR="0053002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>. Химия.</w:t>
      </w:r>
    </w:p>
    <w:p w:rsidR="00390069" w:rsidRPr="00390069" w:rsidRDefault="00390069" w:rsidP="003900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Конечными результатами освоения учебной дисциплины являются умения и знания обучающегося.</w:t>
      </w:r>
    </w:p>
    <w:p w:rsidR="00390069" w:rsidRPr="00390069" w:rsidRDefault="00390069" w:rsidP="0039006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Конечные результаты являются объектом оценки в процессе аттестации по учебной дисциплине.</w:t>
      </w:r>
    </w:p>
    <w:p w:rsidR="00390069" w:rsidRPr="00390069" w:rsidRDefault="00390069" w:rsidP="00390069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Формой аттестации по учебной дисциплине является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- </w:t>
      </w:r>
      <w:r w:rsidRPr="003900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экзамен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</w:t>
      </w:r>
      <w:r w:rsidR="0053002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6</w:t>
      </w:r>
      <w:r w:rsidRPr="0039006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семестр)</w:t>
      </w:r>
      <w:r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соответствии с рабочей программой) </w:t>
      </w:r>
    </w:p>
    <w:p w:rsidR="00D30813" w:rsidRDefault="00D30813" w:rsidP="0039006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0069" w:rsidRPr="00390069" w:rsidRDefault="00390069" w:rsidP="0039006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освоения программы учебной дисциплины осуществляется</w:t>
      </w:r>
    </w:p>
    <w:p w:rsidR="000359B9" w:rsidRPr="000359B9" w:rsidRDefault="000359B9" w:rsidP="000359B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1.2.1. Текущий  контроль:  </w:t>
      </w:r>
      <w:r w:rsidR="00390069" w:rsidRPr="000359B9">
        <w:rPr>
          <w:rFonts w:ascii="Times New Roman" w:eastAsia="Times New Roman" w:hAnsi="Times New Roman"/>
          <w:sz w:val="24"/>
          <w:szCs w:val="24"/>
          <w:lang w:eastAsia="ru-RU"/>
        </w:rPr>
        <w:t xml:space="preserve">промежуточных результатов </w:t>
      </w:r>
      <w:proofErr w:type="gramStart"/>
      <w:r w:rsidR="00390069" w:rsidRPr="000359B9">
        <w:rPr>
          <w:rFonts w:ascii="Times New Roman" w:eastAsia="Times New Roman" w:hAnsi="Times New Roman"/>
          <w:sz w:val="24"/>
          <w:szCs w:val="24"/>
          <w:lang w:eastAsia="ru-RU"/>
        </w:rPr>
        <w:t>обуче</w:t>
      </w:r>
      <w:r w:rsidRPr="000359B9">
        <w:rPr>
          <w:rFonts w:ascii="Times New Roman" w:eastAsia="Times New Roman" w:hAnsi="Times New Roman"/>
          <w:sz w:val="24"/>
          <w:szCs w:val="24"/>
          <w:lang w:eastAsia="ru-RU"/>
        </w:rPr>
        <w:t>ния по завершению</w:t>
      </w:r>
      <w:proofErr w:type="gramEnd"/>
      <w:r w:rsidRPr="000359B9"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изучения:</w:t>
      </w:r>
    </w:p>
    <w:p w:rsidR="000359B9" w:rsidRDefault="000359B9" w:rsidP="000359B9">
      <w:pPr>
        <w:pStyle w:val="a7"/>
        <w:spacing w:after="200" w:line="276" w:lineRule="auto"/>
        <w:ind w:left="907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 тем</w:t>
      </w:r>
      <w:r w:rsidR="00390069" w:rsidRPr="00390069">
        <w:rPr>
          <w:rFonts w:ascii="Times New Roman" w:eastAsia="Times New Roman" w:hAnsi="Times New Roman"/>
          <w:sz w:val="24"/>
          <w:szCs w:val="24"/>
          <w:lang w:eastAsia="ru-RU"/>
        </w:rPr>
        <w:t xml:space="preserve"> 1.1</w:t>
      </w:r>
      <w:r w:rsidR="00390069">
        <w:rPr>
          <w:rFonts w:ascii="Times New Roman" w:eastAsia="Times New Roman" w:hAnsi="Times New Roman"/>
          <w:sz w:val="24"/>
          <w:szCs w:val="24"/>
          <w:lang w:eastAsia="ru-RU"/>
        </w:rPr>
        <w:t>-1.2«</w:t>
      </w:r>
      <w:r w:rsidR="00390069" w:rsidRPr="0073660D">
        <w:rPr>
          <w:rFonts w:ascii="Times New Roman" w:eastAsia="Times New Roman" w:hAnsi="Times New Roman"/>
          <w:sz w:val="24"/>
          <w:szCs w:val="24"/>
          <w:lang w:eastAsia="ru-RU"/>
        </w:rPr>
        <w:t>Агрегатное состояние вещества и их характеристики</w:t>
      </w:r>
      <w:proofErr w:type="gramStart"/>
      <w:r w:rsidR="00390069" w:rsidRPr="0073660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90069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proofErr w:type="gramEnd"/>
      <w:r w:rsidR="00390069" w:rsidRPr="0073660D">
        <w:rPr>
          <w:rFonts w:ascii="Times New Roman" w:eastAsia="Times New Roman" w:hAnsi="Times New Roman"/>
          <w:sz w:val="24"/>
          <w:szCs w:val="24"/>
          <w:lang w:eastAsia="ru-RU"/>
        </w:rPr>
        <w:t>Основные законы термохимии</w:t>
      </w:r>
      <w:r w:rsidR="00390069" w:rsidRPr="00390069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:rsidR="000359B9" w:rsidRDefault="000359B9" w:rsidP="000359B9">
      <w:pPr>
        <w:pStyle w:val="a7"/>
        <w:spacing w:after="200" w:line="276" w:lineRule="auto"/>
        <w:ind w:left="907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 тем</w:t>
      </w:r>
      <w:r w:rsidR="00390069">
        <w:rPr>
          <w:rFonts w:ascii="Times New Roman" w:eastAsia="Times New Roman" w:hAnsi="Times New Roman"/>
          <w:sz w:val="24"/>
          <w:szCs w:val="24"/>
          <w:lang w:eastAsia="ru-RU"/>
        </w:rPr>
        <w:t xml:space="preserve"> 1.3-1.6: «</w:t>
      </w:r>
      <w:r w:rsidR="00390069" w:rsidRPr="000C3F80">
        <w:rPr>
          <w:rFonts w:ascii="Times New Roman" w:eastAsia="Times New Roman" w:hAnsi="Times New Roman"/>
          <w:sz w:val="24"/>
          <w:szCs w:val="24"/>
          <w:lang w:eastAsia="ru-RU"/>
        </w:rPr>
        <w:t>Поверхностно - активные вещества, вязкость жидкостей. Химическая кинетика, химическое равновесие. Свойства растворов. По</w:t>
      </w:r>
      <w:r w:rsidR="00390069">
        <w:rPr>
          <w:rFonts w:ascii="Times New Roman" w:eastAsia="Times New Roman" w:hAnsi="Times New Roman"/>
          <w:sz w:val="24"/>
          <w:szCs w:val="24"/>
          <w:lang w:eastAsia="ru-RU"/>
        </w:rPr>
        <w:t>верхностные явления, адсорбция</w:t>
      </w:r>
      <w:proofErr w:type="gramStart"/>
      <w:r w:rsidR="0039006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90069" w:rsidRPr="00390069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proofErr w:type="gramEnd"/>
    </w:p>
    <w:p w:rsidR="000359B9" w:rsidRDefault="000359B9" w:rsidP="000359B9">
      <w:pPr>
        <w:pStyle w:val="a7"/>
        <w:spacing w:after="200" w:line="276" w:lineRule="auto"/>
        <w:ind w:left="907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тем</w:t>
      </w:r>
      <w:r w:rsidR="00390069">
        <w:rPr>
          <w:rFonts w:ascii="Times New Roman" w:eastAsia="Times New Roman" w:hAnsi="Times New Roman"/>
          <w:sz w:val="24"/>
          <w:szCs w:val="24"/>
          <w:lang w:eastAsia="ru-RU"/>
        </w:rPr>
        <w:t xml:space="preserve"> 2.1- 2.3: </w:t>
      </w:r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>Коллоидная химия (</w:t>
      </w:r>
      <w:r w:rsidR="00390069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E300C3" w:rsidRPr="0073660D">
        <w:rPr>
          <w:rFonts w:ascii="Times New Roman" w:eastAsia="Times New Roman" w:hAnsi="Times New Roman"/>
          <w:sz w:val="24"/>
          <w:szCs w:val="24"/>
          <w:lang w:eastAsia="ru-RU"/>
        </w:rPr>
        <w:t xml:space="preserve">Дисперсные системы, классификация и </w:t>
      </w:r>
      <w:proofErr w:type="spellStart"/>
      <w:r w:rsidR="00E300C3" w:rsidRPr="0073660D">
        <w:rPr>
          <w:rFonts w:ascii="Times New Roman" w:eastAsia="Times New Roman" w:hAnsi="Times New Roman"/>
          <w:sz w:val="24"/>
          <w:szCs w:val="24"/>
          <w:lang w:eastAsia="ru-RU"/>
        </w:rPr>
        <w:t>характеристика</w:t>
      </w:r>
      <w:proofErr w:type="gramStart"/>
      <w:r w:rsidR="00E300C3" w:rsidRPr="0073660D">
        <w:rPr>
          <w:rFonts w:ascii="Times New Roman" w:eastAsia="Times New Roman" w:hAnsi="Times New Roman"/>
          <w:sz w:val="24"/>
          <w:szCs w:val="24"/>
          <w:lang w:eastAsia="ru-RU"/>
        </w:rPr>
        <w:t>.К</w:t>
      </w:r>
      <w:proofErr w:type="gramEnd"/>
      <w:r w:rsidR="00E300C3" w:rsidRPr="0073660D">
        <w:rPr>
          <w:rFonts w:ascii="Times New Roman" w:eastAsia="Times New Roman" w:hAnsi="Times New Roman"/>
          <w:sz w:val="24"/>
          <w:szCs w:val="24"/>
          <w:lang w:eastAsia="ru-RU"/>
        </w:rPr>
        <w:t>оллоидные</w:t>
      </w:r>
      <w:proofErr w:type="spellEnd"/>
      <w:r w:rsidR="00E300C3" w:rsidRPr="0073660D">
        <w:rPr>
          <w:rFonts w:ascii="Times New Roman" w:eastAsia="Times New Roman" w:hAnsi="Times New Roman"/>
          <w:sz w:val="24"/>
          <w:szCs w:val="24"/>
          <w:lang w:eastAsia="ru-RU"/>
        </w:rPr>
        <w:t xml:space="preserve"> растворы, золи</w:t>
      </w:r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gramStart"/>
      <w:r w:rsidR="00E300C3" w:rsidRPr="0073660D">
        <w:rPr>
          <w:rFonts w:ascii="Times New Roman" w:eastAsia="Times New Roman" w:hAnsi="Times New Roman"/>
          <w:sz w:val="24"/>
          <w:szCs w:val="24"/>
          <w:lang w:eastAsia="ru-RU"/>
        </w:rPr>
        <w:t>Молекулярно – кинетические свойства дисперсных систем.</w:t>
      </w:r>
      <w:r w:rsidR="00390069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 xml:space="preserve">); </w:t>
      </w:r>
      <w:proofErr w:type="gramEnd"/>
    </w:p>
    <w:p w:rsidR="000359B9" w:rsidRDefault="000359B9" w:rsidP="000359B9">
      <w:pPr>
        <w:pStyle w:val="a7"/>
        <w:spacing w:after="200" w:line="276" w:lineRule="auto"/>
        <w:ind w:left="907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тем</w:t>
      </w:r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 xml:space="preserve"> 3.1-3.2: Аналитическая химия. Основные понятия ( «</w:t>
      </w:r>
      <w:r w:rsidR="00E300C3" w:rsidRPr="0073660D">
        <w:rPr>
          <w:rFonts w:ascii="Times New Roman" w:eastAsia="Times New Roman" w:hAnsi="Times New Roman"/>
          <w:sz w:val="24"/>
          <w:szCs w:val="24"/>
          <w:lang w:eastAsia="ru-RU"/>
        </w:rPr>
        <w:t xml:space="preserve">Теория электролитической </w:t>
      </w:r>
      <w:proofErr w:type="spellStart"/>
      <w:r w:rsidR="00E300C3" w:rsidRPr="0073660D">
        <w:rPr>
          <w:rFonts w:ascii="Times New Roman" w:eastAsia="Times New Roman" w:hAnsi="Times New Roman"/>
          <w:sz w:val="24"/>
          <w:szCs w:val="24"/>
          <w:lang w:eastAsia="ru-RU"/>
        </w:rPr>
        <w:t>диссоциации</w:t>
      </w:r>
      <w:proofErr w:type="gramStart"/>
      <w:r w:rsidR="00E300C3" w:rsidRPr="0073660D">
        <w:rPr>
          <w:rFonts w:ascii="Times New Roman" w:eastAsia="Times New Roman" w:hAnsi="Times New Roman"/>
          <w:sz w:val="24"/>
          <w:szCs w:val="24"/>
          <w:lang w:eastAsia="ru-RU"/>
        </w:rPr>
        <w:t>.М</w:t>
      </w:r>
      <w:proofErr w:type="gramEnd"/>
      <w:r w:rsidR="00E300C3" w:rsidRPr="0073660D">
        <w:rPr>
          <w:rFonts w:ascii="Times New Roman" w:eastAsia="Times New Roman" w:hAnsi="Times New Roman"/>
          <w:sz w:val="24"/>
          <w:szCs w:val="24"/>
          <w:lang w:eastAsia="ru-RU"/>
        </w:rPr>
        <w:t>етоды</w:t>
      </w:r>
      <w:proofErr w:type="spellEnd"/>
      <w:r w:rsidR="00E300C3" w:rsidRPr="0073660D">
        <w:rPr>
          <w:rFonts w:ascii="Times New Roman" w:eastAsia="Times New Roman" w:hAnsi="Times New Roman"/>
          <w:sz w:val="24"/>
          <w:szCs w:val="24"/>
          <w:lang w:eastAsia="ru-RU"/>
        </w:rPr>
        <w:t xml:space="preserve"> анализа вещ</w:t>
      </w:r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>ества и условия их проведения.</w:t>
      </w:r>
      <w:r w:rsidR="00E300C3" w:rsidRPr="00E300C3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 xml:space="preserve">); </w:t>
      </w:r>
    </w:p>
    <w:p w:rsidR="000359B9" w:rsidRDefault="000359B9" w:rsidP="000359B9">
      <w:pPr>
        <w:pStyle w:val="a7"/>
        <w:spacing w:after="200" w:line="276" w:lineRule="auto"/>
        <w:ind w:left="907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тем</w:t>
      </w:r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 xml:space="preserve"> 4.1-4.3: Качественный анализ ( «</w:t>
      </w:r>
      <w:r w:rsidR="00E300C3" w:rsidRPr="0073660D">
        <w:rPr>
          <w:rFonts w:ascii="Times New Roman" w:eastAsia="Times New Roman" w:hAnsi="Times New Roman"/>
          <w:sz w:val="24"/>
          <w:szCs w:val="24"/>
          <w:lang w:eastAsia="ru-RU"/>
        </w:rPr>
        <w:t xml:space="preserve">Классификация катионов и </w:t>
      </w:r>
      <w:proofErr w:type="spellStart"/>
      <w:r w:rsidR="00E300C3" w:rsidRPr="0073660D">
        <w:rPr>
          <w:rFonts w:ascii="Times New Roman" w:eastAsia="Times New Roman" w:hAnsi="Times New Roman"/>
          <w:sz w:val="24"/>
          <w:szCs w:val="24"/>
          <w:lang w:eastAsia="ru-RU"/>
        </w:rPr>
        <w:t>анионов</w:t>
      </w:r>
      <w:proofErr w:type="gramStart"/>
      <w:r w:rsidR="00E300C3" w:rsidRPr="0073660D">
        <w:rPr>
          <w:rFonts w:ascii="Times New Roman" w:eastAsia="Times New Roman" w:hAnsi="Times New Roman"/>
          <w:sz w:val="24"/>
          <w:szCs w:val="24"/>
          <w:lang w:eastAsia="ru-RU"/>
        </w:rPr>
        <w:t>.Ч</w:t>
      </w:r>
      <w:proofErr w:type="gramEnd"/>
      <w:r w:rsidR="00E300C3" w:rsidRPr="0073660D">
        <w:rPr>
          <w:rFonts w:ascii="Times New Roman" w:eastAsia="Times New Roman" w:hAnsi="Times New Roman"/>
          <w:sz w:val="24"/>
          <w:szCs w:val="24"/>
          <w:lang w:eastAsia="ru-RU"/>
        </w:rPr>
        <w:t>астные</w:t>
      </w:r>
      <w:proofErr w:type="spellEnd"/>
      <w:r w:rsidR="00E300C3" w:rsidRPr="0073660D">
        <w:rPr>
          <w:rFonts w:ascii="Times New Roman" w:eastAsia="Times New Roman" w:hAnsi="Times New Roman"/>
          <w:sz w:val="24"/>
          <w:szCs w:val="24"/>
          <w:lang w:eastAsia="ru-RU"/>
        </w:rPr>
        <w:t xml:space="preserve"> реакции катионов различных </w:t>
      </w:r>
      <w:proofErr w:type="spellStart"/>
      <w:r w:rsidR="00E300C3" w:rsidRPr="0073660D">
        <w:rPr>
          <w:rFonts w:ascii="Times New Roman" w:eastAsia="Times New Roman" w:hAnsi="Times New Roman"/>
          <w:sz w:val="24"/>
          <w:szCs w:val="24"/>
          <w:lang w:eastAsia="ru-RU"/>
        </w:rPr>
        <w:t>групп.Частные</w:t>
      </w:r>
      <w:proofErr w:type="spellEnd"/>
      <w:r w:rsidR="00E300C3" w:rsidRPr="0073660D">
        <w:rPr>
          <w:rFonts w:ascii="Times New Roman" w:eastAsia="Times New Roman" w:hAnsi="Times New Roman"/>
          <w:sz w:val="24"/>
          <w:szCs w:val="24"/>
          <w:lang w:eastAsia="ru-RU"/>
        </w:rPr>
        <w:t xml:space="preserve"> реакции анионов  различных  групп</w:t>
      </w:r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>»);</w:t>
      </w:r>
    </w:p>
    <w:p w:rsidR="000359B9" w:rsidRPr="000359B9" w:rsidRDefault="000359B9" w:rsidP="000359B9">
      <w:pPr>
        <w:pStyle w:val="a7"/>
        <w:spacing w:after="200" w:line="276" w:lineRule="auto"/>
        <w:ind w:left="907"/>
        <w:jc w:val="left"/>
      </w:pPr>
      <w:r>
        <w:rPr>
          <w:rFonts w:ascii="Times New Roman" w:eastAsia="Times New Roman" w:hAnsi="Times New Roman"/>
          <w:sz w:val="24"/>
          <w:szCs w:val="24"/>
          <w:lang w:eastAsia="ru-RU"/>
        </w:rPr>
        <w:t>-  тем</w:t>
      </w:r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 xml:space="preserve"> 5.1- 5.3</w:t>
      </w:r>
      <w:proofErr w:type="gramStart"/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 xml:space="preserve"> Количественный анализ ( «</w:t>
      </w:r>
      <w:r w:rsidR="00E300C3" w:rsidRPr="000C3F80">
        <w:rPr>
          <w:rFonts w:ascii="Times New Roman" w:eastAsia="Times New Roman" w:hAnsi="Times New Roman"/>
          <w:sz w:val="24"/>
          <w:szCs w:val="24"/>
          <w:lang w:eastAsia="ru-RU"/>
        </w:rPr>
        <w:t xml:space="preserve">Классификация методов количественного </w:t>
      </w:r>
      <w:proofErr w:type="spellStart"/>
      <w:r w:rsidR="00E300C3" w:rsidRPr="000C3F80">
        <w:rPr>
          <w:rFonts w:ascii="Times New Roman" w:eastAsia="Times New Roman" w:hAnsi="Times New Roman"/>
          <w:sz w:val="24"/>
          <w:szCs w:val="24"/>
          <w:lang w:eastAsia="ru-RU"/>
        </w:rPr>
        <w:t>анализа</w:t>
      </w:r>
      <w:proofErr w:type="gramStart"/>
      <w:r w:rsidR="00E300C3" w:rsidRPr="000C3F80">
        <w:rPr>
          <w:rFonts w:ascii="Times New Roman" w:eastAsia="Times New Roman" w:hAnsi="Times New Roman"/>
          <w:sz w:val="24"/>
          <w:szCs w:val="24"/>
          <w:lang w:eastAsia="ru-RU"/>
        </w:rPr>
        <w:t>.Г</w:t>
      </w:r>
      <w:proofErr w:type="gramEnd"/>
      <w:r w:rsidR="00E300C3" w:rsidRPr="000C3F80">
        <w:rPr>
          <w:rFonts w:ascii="Times New Roman" w:eastAsia="Times New Roman" w:hAnsi="Times New Roman"/>
          <w:sz w:val="24"/>
          <w:szCs w:val="24"/>
          <w:lang w:eastAsia="ru-RU"/>
        </w:rPr>
        <w:t>равиметрический</w:t>
      </w:r>
      <w:proofErr w:type="spellEnd"/>
      <w:r w:rsidR="00E300C3" w:rsidRPr="000C3F80">
        <w:rPr>
          <w:rFonts w:ascii="Times New Roman" w:eastAsia="Times New Roman" w:hAnsi="Times New Roman"/>
          <w:sz w:val="24"/>
          <w:szCs w:val="24"/>
          <w:lang w:eastAsia="ru-RU"/>
        </w:rPr>
        <w:t xml:space="preserve"> (весовой) метод анализа. </w:t>
      </w:r>
      <w:proofErr w:type="gramStart"/>
      <w:r w:rsidR="00E300C3" w:rsidRPr="000C3F80">
        <w:rPr>
          <w:rFonts w:ascii="Times New Roman" w:eastAsia="Times New Roman" w:hAnsi="Times New Roman"/>
          <w:sz w:val="24"/>
          <w:szCs w:val="24"/>
          <w:lang w:eastAsia="ru-RU"/>
        </w:rPr>
        <w:t>Метод нейтрализации</w:t>
      </w:r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>»), темы 5.5-5.6:</w:t>
      </w:r>
      <w:proofErr w:type="gramEnd"/>
      <w:r w:rsidR="00E300C3" w:rsidRPr="00E300C3">
        <w:rPr>
          <w:rFonts w:ascii="Times New Roman" w:eastAsia="Times New Roman" w:hAnsi="Times New Roman"/>
          <w:sz w:val="24"/>
          <w:szCs w:val="24"/>
          <w:lang w:eastAsia="ru-RU"/>
        </w:rPr>
        <w:t>Количественный анализ</w:t>
      </w:r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E300C3" w:rsidRPr="000C3F80">
        <w:rPr>
          <w:rFonts w:ascii="Times New Roman" w:eastAsia="Times New Roman" w:hAnsi="Times New Roman"/>
          <w:sz w:val="24"/>
          <w:szCs w:val="24"/>
          <w:lang w:eastAsia="ru-RU"/>
        </w:rPr>
        <w:t>Теория индикаторов</w:t>
      </w:r>
      <w:r w:rsidR="00E300C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E300C3" w:rsidRPr="000C3F80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Методы окисления – восстановления. </w:t>
      </w:r>
      <w:proofErr w:type="gramStart"/>
      <w:r w:rsidR="00E300C3" w:rsidRPr="000C3F80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 осаждения и </w:t>
      </w:r>
      <w:proofErr w:type="spellStart"/>
      <w:r w:rsidR="00E300C3" w:rsidRPr="000C3F80">
        <w:rPr>
          <w:rFonts w:ascii="Times New Roman" w:eastAsia="Times New Roman" w:hAnsi="Times New Roman"/>
          <w:sz w:val="24"/>
          <w:szCs w:val="24"/>
          <w:lang w:eastAsia="ru-RU"/>
        </w:rPr>
        <w:t>комлексообразования</w:t>
      </w:r>
      <w:proofErr w:type="spellEnd"/>
      <w:r w:rsidR="00E300C3" w:rsidRPr="000C3F8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»)</w:t>
      </w:r>
      <w:proofErr w:type="gramEnd"/>
    </w:p>
    <w:p w:rsidR="001D1E77" w:rsidRDefault="00390069" w:rsidP="000359B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069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Обучающийся должен быть ознакомлен с перечнем конечных результатов учебной дисциплины и показателями их оценк</w:t>
      </w:r>
      <w:r w:rsidR="000359B9">
        <w:rPr>
          <w:rFonts w:ascii="Times New Roman" w:eastAsia="Times New Roman" w:hAnsi="Times New Roman" w:cs="Times New Roman"/>
          <w:sz w:val="24"/>
          <w:szCs w:val="24"/>
          <w:lang w:eastAsia="ru-RU"/>
        </w:rPr>
        <w:t>и в день первого занятия по УД.</w:t>
      </w:r>
    </w:p>
    <w:p w:rsidR="0078537C" w:rsidRDefault="0078537C" w:rsidP="00D30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jc w:val="center"/>
        <w:rPr>
          <w:rFonts w:ascii="Times New Roman" w:hAnsi="Times New Roman"/>
          <w:b/>
          <w:sz w:val="24"/>
          <w:szCs w:val="24"/>
        </w:rPr>
      </w:pPr>
    </w:p>
    <w:p w:rsidR="0078537C" w:rsidRDefault="0078537C" w:rsidP="00D30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jc w:val="center"/>
        <w:rPr>
          <w:rFonts w:ascii="Times New Roman" w:hAnsi="Times New Roman"/>
          <w:b/>
          <w:sz w:val="24"/>
          <w:szCs w:val="24"/>
        </w:rPr>
      </w:pPr>
    </w:p>
    <w:p w:rsidR="00EB0D95" w:rsidRDefault="00EB0D95" w:rsidP="00D30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jc w:val="center"/>
        <w:rPr>
          <w:rFonts w:ascii="Times New Roman" w:hAnsi="Times New Roman"/>
          <w:b/>
          <w:sz w:val="24"/>
          <w:szCs w:val="24"/>
        </w:rPr>
      </w:pPr>
    </w:p>
    <w:p w:rsidR="0053002C" w:rsidRPr="001D779A" w:rsidRDefault="0053002C" w:rsidP="005300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 и  оценка  результатов  освоения  дисциплины </w:t>
      </w:r>
      <w:r w:rsidRPr="001D77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«Химия»</w:t>
      </w:r>
    </w:p>
    <w:p w:rsidR="0053002C" w:rsidRPr="001D779A" w:rsidRDefault="0053002C" w:rsidP="005300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осуществляется  преподавателем  в  процессе  проведения  </w:t>
      </w:r>
      <w:proofErr w:type="gramStart"/>
      <w:r w:rsidRPr="001D77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практических</w:t>
      </w:r>
      <w:proofErr w:type="gramEnd"/>
    </w:p>
    <w:p w:rsidR="0053002C" w:rsidRPr="001D779A" w:rsidRDefault="0053002C" w:rsidP="005300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занятий  и  лабораторных  работ,  тестирования,  а  также  выполнения </w:t>
      </w:r>
    </w:p>
    <w:p w:rsidR="0053002C" w:rsidRPr="001D779A" w:rsidRDefault="0053002C" w:rsidP="005300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D779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1D7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индивидуальных заданий. </w:t>
      </w:r>
    </w:p>
    <w:p w:rsidR="0053002C" w:rsidRPr="001D779A" w:rsidRDefault="0053002C" w:rsidP="005300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7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9"/>
        <w:gridCol w:w="2549"/>
        <w:gridCol w:w="2178"/>
      </w:tblGrid>
      <w:tr w:rsidR="0053002C" w:rsidRPr="001D779A" w:rsidTr="00677AC1"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02C" w:rsidRPr="001D779A" w:rsidRDefault="0053002C" w:rsidP="00677AC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 (освоенные умения, усвоенные знания)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02C" w:rsidRPr="001D779A" w:rsidRDefault="0053002C" w:rsidP="00677AC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и ПК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02C" w:rsidRPr="001D779A" w:rsidRDefault="0053002C" w:rsidP="00677AC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контроля и оценки результатов   обучения</w:t>
            </w:r>
          </w:p>
        </w:tc>
      </w:tr>
      <w:tr w:rsidR="0053002C" w:rsidRPr="001D779A" w:rsidTr="00677AC1"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002C" w:rsidRPr="001D779A" w:rsidTr="00677AC1"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Приводить примеры  экспериментов или наблюдений обосновывающих: изменения термодинамических  параметров  идеального газа, свойств  ПАВ; зависимость  теплового  эффекта химических реакций, понижение устойчивости растворов высокомолекулярных соединений, студнеобразование, коацервация;  влияние различных факторов на скорость </w:t>
            </w: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реакции, на процессы растворения, на величину адсорбции; 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02C" w:rsidRPr="001D779A" w:rsidRDefault="0053002C" w:rsidP="00677AC1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ОК 01. Выбирать способы решения задач профессиональной деятельности применительно к различным контекстам.</w:t>
            </w:r>
          </w:p>
          <w:p w:rsidR="0053002C" w:rsidRPr="001D779A" w:rsidRDefault="0053002C" w:rsidP="00677AC1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ОК 02</w:t>
            </w:r>
            <w:proofErr w:type="gramStart"/>
            <w:r w:rsidRPr="001D7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</w:t>
            </w:r>
            <w:proofErr w:type="gramEnd"/>
            <w:r w:rsidRPr="001D7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  <w:p w:rsidR="0053002C" w:rsidRPr="001D779A" w:rsidRDefault="0053002C" w:rsidP="00677AC1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</w:t>
            </w:r>
            <w:proofErr w:type="gramStart"/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ланировать и реализовывать </w:t>
            </w: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04. Эффективно взаимодействовать и работать в коллективе и команде.</w:t>
            </w:r>
          </w:p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05. Осуществлять письменную и устную коммуникацию на государственном языке Российской Федерации с учетом особенностей социального и культурного контекста.</w:t>
            </w:r>
          </w:p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07. Содействовать сохранению окружающей среды, ресурсосбережению, применять знания </w:t>
            </w:r>
            <w:proofErr w:type="gramStart"/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proofErr w:type="gramEnd"/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измени </w:t>
            </w:r>
            <w:proofErr w:type="gramStart"/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климата</w:t>
            </w:r>
            <w:proofErr w:type="gramEnd"/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принципы бережливого производства, эффективно действовать в </w:t>
            </w: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чрезвычайных ситуациях.</w:t>
            </w:r>
          </w:p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</w:t>
            </w:r>
            <w:proofErr w:type="gramStart"/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роводить приготовление и подготовку к реализации полуфабрикатов для блюд, кулинарных изделий сложного ассортимента.</w:t>
            </w:r>
          </w:p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Лабораторные работы, практические занятия</w:t>
            </w:r>
          </w:p>
        </w:tc>
      </w:tr>
      <w:tr w:rsidR="0053002C" w:rsidRPr="001D779A" w:rsidTr="00677AC1"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Объяснять прикладное значение  важнейших достижений в области аналитической, физической и коллоидной химии для:  оптимизации  технологического процесса, производства продовольственных продуктов, проведения безопасной работы в лаборатории, охраны окружающей среды и здоровья человека. 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02C" w:rsidRPr="001D779A" w:rsidRDefault="0053002C" w:rsidP="00677AC1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  <w:p w:rsidR="0053002C" w:rsidRPr="001D779A" w:rsidRDefault="0053002C" w:rsidP="00677AC1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ОК 02</w:t>
            </w:r>
            <w:proofErr w:type="gramStart"/>
            <w:r w:rsidRPr="001D7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</w:t>
            </w:r>
            <w:proofErr w:type="gramEnd"/>
            <w:r w:rsidRPr="001D7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  <w:p w:rsidR="0053002C" w:rsidRPr="001D779A" w:rsidRDefault="0053002C" w:rsidP="00677AC1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</w:t>
            </w:r>
            <w:proofErr w:type="gramStart"/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в </w:t>
            </w: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профессиональной сфере, использовать знания по правовой и финансовой грамотности в различных жизненных ситуациях.</w:t>
            </w:r>
          </w:p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04. Эффективно взаимодействовать и работать в коллективе и команде.</w:t>
            </w:r>
          </w:p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05. Осуществлять письменную и устную коммуникацию на государственном языке Российской Федерации с учетом особенностей социального и культурного контекста.</w:t>
            </w:r>
          </w:p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07. Содействовать сохранению окружающей среды, ресурсосбережению, применять знания </w:t>
            </w:r>
            <w:proofErr w:type="gramStart"/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proofErr w:type="gramEnd"/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измени </w:t>
            </w:r>
            <w:proofErr w:type="gramStart"/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климата</w:t>
            </w:r>
            <w:proofErr w:type="gramEnd"/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принципы бережливого производства, эффективно действовать в чрезвычайных ситуациях.</w:t>
            </w:r>
          </w:p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</w:t>
            </w:r>
            <w:proofErr w:type="gramStart"/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роводить приготовление и подготовку к </w:t>
            </w: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реализации полуфабрикатов для блюд, кулинарных изделий сложного ассортимента.</w:t>
            </w:r>
          </w:p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Творческие индивидуальные занятия.</w:t>
            </w:r>
          </w:p>
        </w:tc>
      </w:tr>
      <w:tr w:rsidR="0053002C" w:rsidRPr="001D779A" w:rsidTr="00677AC1"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Выдвигать гипотезы и предполагать пути их проверки, делать выводы на основе экспериментов, представлять информацию в виде графиков и  диаграмм, работать с различными источниками информации, владеть методами поиска. 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02C" w:rsidRPr="001D779A" w:rsidRDefault="0053002C" w:rsidP="00677AC1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  <w:p w:rsidR="0053002C" w:rsidRPr="001D779A" w:rsidRDefault="0053002C" w:rsidP="00677AC1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ОК 02</w:t>
            </w:r>
            <w:proofErr w:type="gramStart"/>
            <w:r w:rsidRPr="001D7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</w:t>
            </w:r>
            <w:proofErr w:type="gramEnd"/>
            <w:r w:rsidRPr="001D7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  <w:p w:rsidR="0053002C" w:rsidRPr="001D779A" w:rsidRDefault="0053002C" w:rsidP="00677AC1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</w:t>
            </w:r>
            <w:proofErr w:type="gramStart"/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</w:t>
            </w: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различных жизненных ситуациях.</w:t>
            </w:r>
          </w:p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04. Эффективно взаимодействовать и работать в коллективе и команде.</w:t>
            </w:r>
          </w:p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05. Осуществлять письменную и устную коммуникацию на государственном языке Российской Федерации с учетом особенностей социального и культурного контекста.</w:t>
            </w:r>
          </w:p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07. Содействовать сохранению окружающей среды, ресурсосбережению, применять знания </w:t>
            </w:r>
            <w:proofErr w:type="gramStart"/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proofErr w:type="gramEnd"/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измени </w:t>
            </w:r>
            <w:proofErr w:type="gramStart"/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климата</w:t>
            </w:r>
            <w:proofErr w:type="gramEnd"/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принципы бережливого производства, эффективно действовать в чрезвычайных ситуациях.</w:t>
            </w:r>
          </w:p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</w:t>
            </w:r>
            <w:proofErr w:type="gramStart"/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роводить приготовление и подготовку к реализации полуфабрикатов для блюд, кулинарных изделий сложного ассортимента.</w:t>
            </w:r>
          </w:p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Исследовательская работа</w:t>
            </w:r>
          </w:p>
        </w:tc>
      </w:tr>
      <w:tr w:rsidR="0053002C" w:rsidRPr="001D779A" w:rsidTr="00677AC1"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Использовать приобретённые знания и умения в практической деятельности и повседневной жизни, безопасного использования химических веществ  в быту, профилактика инфекционных заболеваний.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02C" w:rsidRPr="001D779A" w:rsidRDefault="0053002C" w:rsidP="00677AC1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  <w:p w:rsidR="0053002C" w:rsidRPr="001D779A" w:rsidRDefault="0053002C" w:rsidP="00677AC1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ОК 02</w:t>
            </w:r>
            <w:proofErr w:type="gramStart"/>
            <w:r w:rsidRPr="001D7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</w:t>
            </w:r>
            <w:proofErr w:type="gramEnd"/>
            <w:r w:rsidRPr="001D7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  <w:p w:rsidR="0053002C" w:rsidRPr="001D779A" w:rsidRDefault="0053002C" w:rsidP="00677AC1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</w:t>
            </w:r>
            <w:proofErr w:type="gramStart"/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04. Эффективно взаимодействовать и работать в коллективе </w:t>
            </w: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команде.</w:t>
            </w:r>
          </w:p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05. Осуществлять письменную и устную коммуникацию на государственном языке Российской Федерации с учетом особенностей социального и культурного контекста.</w:t>
            </w:r>
          </w:p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07. Содействовать сохранению окружающей среды, ресурсосбережению, применять знания </w:t>
            </w:r>
            <w:proofErr w:type="gramStart"/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proofErr w:type="gramEnd"/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измени </w:t>
            </w:r>
            <w:proofErr w:type="gramStart"/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климата</w:t>
            </w:r>
            <w:proofErr w:type="gramEnd"/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принципы бережливого производства, эффективно действовать в чрезвычайных ситуациях.</w:t>
            </w:r>
          </w:p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</w:t>
            </w:r>
            <w:proofErr w:type="gramStart"/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роводить приготовление и подготовку к реализации полуфабрикатов для блюд, кулинарных изделий сложного ассортимента.</w:t>
            </w:r>
          </w:p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Домашняя работа</w:t>
            </w:r>
          </w:p>
        </w:tc>
      </w:tr>
      <w:tr w:rsidR="0053002C" w:rsidRPr="001D779A" w:rsidTr="00677AC1"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Знания: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002C" w:rsidRPr="001D779A" w:rsidTr="00677AC1"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смысл основных:  понятий и законов химии; </w:t>
            </w: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теоретических основ органической, физической, коллоидной химии; понятий химической кинетики и катализа; принципов классификации химических реакций и  закономерностей  их протекания;  этапов гидролиза солей, диссоциации электролитов в водных растворах; понятий  тепловой эффект химических реакций, термохимические уравнения,  дисперсные и коллоидные системы пищевых  продуктов; методов  и правил техники выполнения химических  анализов; </w:t>
            </w:r>
            <w:proofErr w:type="gramEnd"/>
          </w:p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02C" w:rsidRPr="001D779A" w:rsidRDefault="0053002C" w:rsidP="00677AC1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ОК 01. Выбирать способы решения задач </w:t>
            </w:r>
            <w:r w:rsidRPr="001D7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профессиональной деятельности применительно к различным контекстам.</w:t>
            </w:r>
          </w:p>
          <w:p w:rsidR="0053002C" w:rsidRPr="001D779A" w:rsidRDefault="0053002C" w:rsidP="00677AC1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ОК 02</w:t>
            </w:r>
            <w:proofErr w:type="gramStart"/>
            <w:r w:rsidRPr="001D7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</w:t>
            </w:r>
            <w:proofErr w:type="gramEnd"/>
            <w:r w:rsidRPr="001D7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  <w:p w:rsidR="0053002C" w:rsidRPr="001D779A" w:rsidRDefault="0053002C" w:rsidP="00677AC1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</w:t>
            </w:r>
            <w:proofErr w:type="gramStart"/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04. Эффективно взаимодействовать и работать в коллективе и команде.</w:t>
            </w:r>
          </w:p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05. Осуществлять письменную и устную коммуникацию на </w:t>
            </w: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государственном языке Российской Федерации с учетом особенностей социального и культурного контекста.</w:t>
            </w:r>
          </w:p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07. Содействовать сохранению окружающей среды, ресурсосбережению, применять знания </w:t>
            </w:r>
            <w:proofErr w:type="gramStart"/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proofErr w:type="gramEnd"/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измени </w:t>
            </w:r>
            <w:proofErr w:type="gramStart"/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климата</w:t>
            </w:r>
            <w:proofErr w:type="gramEnd"/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принципы бережливого производства, эффективно действовать в чрезвычайных ситуациях.</w:t>
            </w:r>
          </w:p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</w:t>
            </w:r>
            <w:proofErr w:type="gramStart"/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роводить приготовление и подготовку к реализации полуфабрикатов для блюд, кулинарных изделий сложного ассортимента.</w:t>
            </w:r>
          </w:p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02C" w:rsidRPr="001D779A" w:rsidRDefault="0053002C" w:rsidP="00677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Тестирование, контрольные работы, устные </w:t>
            </w:r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ответы </w:t>
            </w:r>
            <w:proofErr w:type="gramStart"/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D77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практические занятия, лабораторные работы.</w:t>
            </w:r>
          </w:p>
        </w:tc>
      </w:tr>
    </w:tbl>
    <w:p w:rsidR="005E7977" w:rsidRPr="0073660D" w:rsidRDefault="005E7977" w:rsidP="005E797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Приложение 1</w:t>
      </w:r>
    </w:p>
    <w:p w:rsidR="005E7977" w:rsidRPr="0073660D" w:rsidRDefault="005E7977" w:rsidP="005E79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7977" w:rsidRPr="0073660D" w:rsidRDefault="005E7977" w:rsidP="005E79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Конкретизация результатов освоения дисциплины</w:t>
      </w:r>
    </w:p>
    <w:tbl>
      <w:tblPr>
        <w:tblpPr w:leftFromText="180" w:rightFromText="180" w:vertAnchor="text" w:horzAnchor="margin" w:tblpY="4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3060"/>
        <w:gridCol w:w="2802"/>
      </w:tblGrid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Результаты </w:t>
            </w:r>
            <w:proofErr w:type="gramStart"/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освоенные умения и знания)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 результата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контроля и оценки.</w:t>
            </w:r>
          </w:p>
        </w:tc>
      </w:tr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применять основные законы химии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для решения  задач в области профессиональной деятельности;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- применение основных законов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химии в области профессиональной деятельности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- наблюдение во время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прохождения практики</w:t>
            </w:r>
          </w:p>
        </w:tc>
      </w:tr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-   использовать свойства органических веществ, дисперсных и коллоидных систем для оптимизации  технологического процесса;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использование свойств органических веще</w:t>
            </w:r>
            <w:proofErr w:type="gramStart"/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 дл</w:t>
            </w:r>
            <w:proofErr w:type="gramEnd"/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 оптимизации технологического процесса;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использование свойств  коллоидных систем  для оптимизации технологического процесса;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использование свойств  дисперсных систем  для оптимизации технологического процесса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выполнение  практических заданий 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</w:t>
            </w:r>
          </w:p>
        </w:tc>
      </w:tr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 -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описывать уравнениями химических реакций, процессы, лежащие в основе производства  продовольственных продуктов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описание  уравнениями химических реакций, процессов,  лежащие в основе производства  продовольственных продуктов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выполнение лабораторных работ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</w:t>
            </w:r>
          </w:p>
        </w:tc>
      </w:tr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 -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проводить расчеты по химическим формулам и  уравнениям реакции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проведение расчетов по химическим формулам;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проведение расчетов по уравнениям реакций 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выполнение лабораторных работ и практических заданий, 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самостоятельное решение задач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</w:t>
            </w:r>
          </w:p>
        </w:tc>
      </w:tr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 -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лабораторную посуду и  оборудование;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использование лабораторной посуды и оборудования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выполнение лабораторных работ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</w:t>
            </w:r>
          </w:p>
        </w:tc>
      </w:tr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-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выбирать метод и ход химического анализа, подбирать реактивы и аппаратуру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выбор методов химического анализа;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подбор реактивов и аппаратуры для химического анализа;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выбор хода выполнения химического анализа.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выполнение лабораторных работ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</w:t>
            </w:r>
          </w:p>
        </w:tc>
      </w:tr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- 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проводить качественные реакции на  неорганические вещества и ионы, отдельные классы  органических соединений;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проведение качественных реакций на неорганические вещества;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проведение качественных реакций на ионы;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проведение качественных реакций на отдельные классы органических соединений.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выполнение лабораторных работ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</w:t>
            </w:r>
          </w:p>
        </w:tc>
      </w:tr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количественные расчеты состава вещества по результатам измерений;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выполнение количественных расчетов  состава вещества по результатам измерений; 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- выполнение лабораторных работ и практических заданий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</w:t>
            </w:r>
          </w:p>
        </w:tc>
      </w:tr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-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соблюдать правила техники безопасности при работе в химической лаборатории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соблюдение правил безопасности при работе в химической лаборатории; 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проверка  знаний по ТБ при выполнении практических  и лабораторных работ</w:t>
            </w:r>
          </w:p>
        </w:tc>
      </w:tr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>-</w:t>
            </w:r>
            <w:proofErr w:type="spellStart"/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знать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</w:t>
            </w:r>
            <w:proofErr w:type="spellEnd"/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понятия и законы химии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формулировка основных понятий и законов химии; 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применение основных понятий и законов химии при решении задач.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 устных ответов, решение задач,  тестирования.</w:t>
            </w:r>
          </w:p>
        </w:tc>
      </w:tr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-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теоретические основы органической, физической, коллоидной химии;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знание теоретических основ органической химии; 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теоретических основ физической химии;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теоретических основ коллоидной химии.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 устных ответов, тестирование.</w:t>
            </w:r>
          </w:p>
        </w:tc>
      </w:tr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понятие химической кинетики и катализа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 понятий кинетики;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понятий катализа.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 устных ответов, тестирование.</w:t>
            </w:r>
          </w:p>
        </w:tc>
      </w:tr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- </w:t>
            </w:r>
            <w:proofErr w:type="spellStart"/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знать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классификацию</w:t>
            </w:r>
            <w:proofErr w:type="spellEnd"/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химических реакций;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классификации химических реакций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 устных ответов, тестирование.</w:t>
            </w:r>
          </w:p>
        </w:tc>
      </w:tr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- 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обратимые и необратимые химические реакции, химическое равновесие, смещение химического равновесия под действием различных факторов;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признаков обратимых и необратимых реакций;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формулировка определения  термина химическое равновесие;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факторов смещения равновесия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решение задач,  контрольные работы, устные ответы, тестирование.</w:t>
            </w:r>
          </w:p>
        </w:tc>
      </w:tr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- 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окислительно-восстановительные реакции, реакц</w:t>
            </w:r>
            <w:proofErr w:type="gramStart"/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ии ио</w:t>
            </w:r>
            <w:proofErr w:type="gramEnd"/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нного обмена;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знание ОРВ; 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реакций ионного обмена;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решение задач,  контрольные работы, устные ответы, тестирование</w:t>
            </w:r>
          </w:p>
        </w:tc>
      </w:tr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- 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гидролиз солей, диссоциацию электролитов в водных растворах, понятие о сильных и слабых электролитах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запись уравнений гидролиза солей; 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запись уравнение диссоциации электролитов в водных растворах;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формулировка  понятий слабый электролит и сильный электролит.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- 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тепловой эффект химических реакций, термохимические уравнения;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формулировка понятия тепловой эффект химической реакции;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запись термохимических уравнений.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- 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характеристики различных классов органических веществ, входящих в состав сырья и готовой пищевой  продукции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знание основных свойств органических  веществ, входящих в состав сырья и  готовой пищевой продукции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- 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методы классического количественного и физико-химического анализа;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методов количественного анализа;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Знание методов </w:t>
            </w:r>
            <w:proofErr w:type="gramStart"/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физико – химического</w:t>
            </w:r>
            <w:proofErr w:type="gramEnd"/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анализа.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  <w:tr w:rsidR="005E7977" w:rsidRPr="0073660D" w:rsidTr="00A46F0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- 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свойства растворов и коллоидных систем высокомолекулярных соединений, </w:t>
            </w:r>
          </w:p>
          <w:p w:rsidR="005E7977" w:rsidRPr="0073660D" w:rsidRDefault="005E7977" w:rsidP="00A46F0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особенности дисперсных и коллоидных систем пищевых  продуктов;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формулировка свойств коллоидных систем; 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формулировка свойств растворов;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особенностей дисперсных систем</w:t>
            </w:r>
          </w:p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особенностей коллоидных растворов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977" w:rsidRPr="0073660D" w:rsidRDefault="005E7977" w:rsidP="00A46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</w:tbl>
    <w:p w:rsidR="005E7977" w:rsidRPr="0073660D" w:rsidRDefault="005E7977" w:rsidP="005E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977" w:rsidRPr="0073660D" w:rsidRDefault="005E7977" w:rsidP="005E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977" w:rsidRPr="0073660D" w:rsidRDefault="005E7977" w:rsidP="005E79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7977" w:rsidRDefault="005E7977" w:rsidP="005E7977"/>
    <w:p w:rsidR="00A62FCA" w:rsidRPr="00D30813" w:rsidRDefault="005E7977" w:rsidP="00D308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</w:t>
      </w:r>
      <w:r w:rsidR="00A62FCA" w:rsidRPr="00D30813">
        <w:rPr>
          <w:rFonts w:ascii="Times New Roman" w:hAnsi="Times New Roman"/>
          <w:b/>
          <w:sz w:val="24"/>
          <w:szCs w:val="24"/>
        </w:rPr>
        <w:t>своение, знаний</w:t>
      </w:r>
      <w:r w:rsidR="00D30813">
        <w:rPr>
          <w:rFonts w:ascii="Times New Roman" w:hAnsi="Times New Roman"/>
          <w:b/>
          <w:sz w:val="24"/>
          <w:szCs w:val="24"/>
        </w:rPr>
        <w:t xml:space="preserve"> и </w:t>
      </w:r>
      <w:r w:rsidR="00A62FCA" w:rsidRPr="00D30813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A62FCA" w:rsidRPr="00D30813">
        <w:rPr>
          <w:rFonts w:ascii="Times New Roman" w:hAnsi="Times New Roman"/>
          <w:b/>
          <w:sz w:val="24"/>
          <w:szCs w:val="24"/>
        </w:rPr>
        <w:t>умений</w:t>
      </w:r>
      <w:proofErr w:type="gramEnd"/>
      <w:r w:rsidR="00A62FCA" w:rsidRPr="00D30813">
        <w:rPr>
          <w:rFonts w:ascii="Times New Roman" w:hAnsi="Times New Roman"/>
          <w:b/>
          <w:sz w:val="24"/>
          <w:szCs w:val="24"/>
        </w:rPr>
        <w:t xml:space="preserve"> соответствующих виду деятельности, и общих компетенций (ОК):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  <w:gridCol w:w="13608"/>
      </w:tblGrid>
      <w:tr w:rsidR="00A62FCA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CA" w:rsidRPr="00D30813" w:rsidRDefault="00A62FCA" w:rsidP="00D3081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CA" w:rsidRPr="00D30813" w:rsidRDefault="00A62FCA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освоения дисциплины, подлежащие проверке:</w:t>
            </w:r>
          </w:p>
        </w:tc>
      </w:tr>
      <w:tr w:rsidR="00A62FCA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CA" w:rsidRPr="00D30813" w:rsidRDefault="00A62FCA" w:rsidP="00D3081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CA" w:rsidRPr="00D30813" w:rsidRDefault="00A62FCA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-применять основные законы химии для решения зад</w:t>
            </w:r>
            <w:r w:rsid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ач в области профессиональной 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деятельности;                              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-использовать свойства органических     веществ, ди</w:t>
            </w:r>
            <w:r w:rsid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сперсных и коллоидных систем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оптимизации технологического процесса; 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У3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-описывать уравнениями химических реакций  процессы, лежащие в основе производства  продовольственных продуктов;               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-проводить расчеты по химическим формулам и уравнениям реакции;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У5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-использовать лабораторную посуду и  оборудование;                              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proofErr w:type="gramEnd"/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-выбирать метод и ход химического анализа, подбирать реактивы и аппаратуру;           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proofErr w:type="gramEnd"/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-проводить качественные реакции на неорганические вещества и ионы, отдельные  классы органических соединений;            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У8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1D1E77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-выполнять количественные расчеты состава  вещества по результатам измерений;         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proofErr w:type="gramEnd"/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1D1E77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-соблюдать правила техники безопасности при работе в химической лаборатории;            </w:t>
            </w:r>
          </w:p>
        </w:tc>
      </w:tr>
      <w:tr w:rsidR="00A62FCA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CA" w:rsidRPr="00D30813" w:rsidRDefault="00A62FCA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CA" w:rsidRPr="00D30813" w:rsidRDefault="00A62FCA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Start"/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-основные понятия и законы химии;    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-теоретические основы органической, физической, ко</w:t>
            </w:r>
            <w:r w:rsid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ллоидной химии;               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З3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-понятие химической кинетики и катализа;  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Start"/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-классификацию химических реакций и  закономерности их протекания;              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З5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-обратимые и необратимые химические реакции, химическое равновесие,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Start"/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proofErr w:type="gramEnd"/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-смещение   химического равновесия под действием  различных факторов;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</w:t>
            </w:r>
            <w:proofErr w:type="gramStart"/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proofErr w:type="gramEnd"/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-окислительно-восстановительные реакции,   реакц</w:t>
            </w:r>
            <w:proofErr w:type="gramStart"/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ио</w:t>
            </w:r>
            <w:proofErr w:type="gramEnd"/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нного обмена;                             </w:t>
            </w:r>
          </w:p>
        </w:tc>
      </w:tr>
      <w:tr w:rsidR="00F527B0" w:rsidRPr="00D30813" w:rsidTr="004C2703">
        <w:trPr>
          <w:trHeight w:val="11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З8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-гидролиз солей, диссоциацию электролитов в водных раствора</w:t>
            </w:r>
            <w:r w:rsid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х, понятие о сильных и слабых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электролитах;                              </w:t>
            </w:r>
          </w:p>
        </w:tc>
      </w:tr>
      <w:tr w:rsidR="00F527B0" w:rsidRPr="00D30813" w:rsidTr="004C2703">
        <w:trPr>
          <w:trHeight w:val="38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тепловой эффект химических реакций,   термохимические уравнения;                    </w:t>
            </w:r>
          </w:p>
        </w:tc>
      </w:tr>
      <w:tr w:rsidR="00F527B0" w:rsidRPr="00D30813" w:rsidTr="004C2703">
        <w:trPr>
          <w:trHeight w:val="39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310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-характеристики различных классов  органических веществ, входящих в состав     сырья и готовой пищевой продукции;          </w:t>
            </w:r>
          </w:p>
        </w:tc>
      </w:tr>
      <w:tr w:rsidR="00F527B0" w:rsidRPr="00D30813" w:rsidTr="004C2703">
        <w:trPr>
          <w:trHeight w:val="3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311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свойства растворов и коллоидных систем  высокомолекулярных соединений;  </w:t>
            </w:r>
          </w:p>
        </w:tc>
      </w:tr>
      <w:tr w:rsidR="00F527B0" w:rsidRPr="00D30813" w:rsidTr="004C2703">
        <w:trPr>
          <w:trHeight w:val="3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З12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-дисперсные и коллоидные системы пищевых   продуктов;   </w:t>
            </w:r>
          </w:p>
        </w:tc>
      </w:tr>
      <w:tr w:rsidR="00F527B0" w:rsidRPr="00D30813" w:rsidTr="004C2703">
        <w:trPr>
          <w:trHeight w:val="38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З13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и характеристики поверхностных явлений в пр</w:t>
            </w:r>
            <w:r w:rsid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иродных и технологических 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процессах</w:t>
            </w:r>
          </w:p>
        </w:tc>
      </w:tr>
      <w:tr w:rsidR="00F527B0" w:rsidRPr="00D30813" w:rsidTr="004C2703">
        <w:trPr>
          <w:trHeight w:val="3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З14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1D1E77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-основы аналитической химии; </w:t>
            </w:r>
          </w:p>
        </w:tc>
      </w:tr>
      <w:tr w:rsidR="00F527B0" w:rsidRPr="00D30813" w:rsidTr="004C2703">
        <w:trPr>
          <w:trHeight w:val="38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З15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методы классического количественного и физико</w:t>
            </w:r>
            <w:r w:rsid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-химического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анализа;                                      </w:t>
            </w:r>
          </w:p>
        </w:tc>
      </w:tr>
      <w:tr w:rsidR="00F527B0" w:rsidRPr="00D30813" w:rsidTr="004C2703">
        <w:trPr>
          <w:trHeight w:val="3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З16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-назначение и правила использования лабораторного</w:t>
            </w:r>
            <w:r w:rsidR="001D1E77"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оборудования и аппаратуры;    </w:t>
            </w:r>
          </w:p>
        </w:tc>
      </w:tr>
      <w:tr w:rsidR="00F527B0" w:rsidRPr="00D30813" w:rsidTr="004C2703">
        <w:trPr>
          <w:trHeight w:val="3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З17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и т</w:t>
            </w:r>
            <w:r w:rsid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ехнику выполнения химических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анализов;                                   </w:t>
            </w:r>
          </w:p>
        </w:tc>
      </w:tr>
      <w:tr w:rsidR="00F527B0" w:rsidRPr="00D30813" w:rsidTr="004C2703">
        <w:trPr>
          <w:trHeight w:val="38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З18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-приемы б</w:t>
            </w:r>
            <w:r w:rsid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езопасной работы в химической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лаборатории.  </w:t>
            </w:r>
          </w:p>
        </w:tc>
      </w:tr>
      <w:tr w:rsidR="00A62FCA" w:rsidRPr="00D30813" w:rsidTr="004C2703">
        <w:trPr>
          <w:trHeight w:val="3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CA" w:rsidRPr="00D30813" w:rsidRDefault="00A62FCA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FCA" w:rsidRPr="00D30813" w:rsidRDefault="00A62FCA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Общие компетенции:</w:t>
            </w:r>
          </w:p>
        </w:tc>
      </w:tr>
      <w:tr w:rsidR="00F527B0" w:rsidRPr="00D30813" w:rsidTr="004C2703">
        <w:trPr>
          <w:trHeight w:val="44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ОК 1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Осознавать  социальную значимость  своей будущей профессии, обладать высокой мотивацией  к выполнению профессиональной деятельности</w:t>
            </w:r>
          </w:p>
        </w:tc>
      </w:tr>
      <w:tr w:rsidR="00F527B0" w:rsidRPr="00D30813" w:rsidTr="004C2703">
        <w:trPr>
          <w:trHeight w:val="4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ОК 2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F527B0" w:rsidRPr="00D30813" w:rsidTr="004C2703">
        <w:trPr>
          <w:trHeight w:val="3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ОК3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Принимать решения в стандартных и нестандартных ситуациях и нести за них ответственность </w:t>
            </w:r>
          </w:p>
        </w:tc>
      </w:tr>
      <w:tr w:rsidR="00F527B0" w:rsidRPr="00D30813" w:rsidTr="004C2703">
        <w:trPr>
          <w:trHeight w:val="44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proofErr w:type="gramStart"/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F527B0" w:rsidRPr="00D30813" w:rsidTr="004C2703">
        <w:trPr>
          <w:trHeight w:val="4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ОК5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F527B0" w:rsidRPr="00D30813" w:rsidTr="004C2703">
        <w:trPr>
          <w:trHeight w:val="38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proofErr w:type="gramStart"/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proofErr w:type="gramEnd"/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Использовать информационно-коммуникационные технологии в профессиональной деятельности</w:t>
            </w:r>
          </w:p>
        </w:tc>
      </w:tr>
      <w:tr w:rsidR="00F527B0" w:rsidRPr="00D30813" w:rsidTr="004C2703">
        <w:trPr>
          <w:trHeight w:val="37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proofErr w:type="gramStart"/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proofErr w:type="gramEnd"/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D3081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Работать в коллективе и команде, эффективно общаться с коллегами, руководством, потребителями</w:t>
            </w:r>
          </w:p>
        </w:tc>
      </w:tr>
      <w:tr w:rsidR="00F527B0" w:rsidRPr="00D30813" w:rsidTr="004C2703">
        <w:trPr>
          <w:trHeight w:val="38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ОК8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F527B0" w:rsidRPr="00D30813" w:rsidTr="004C2703">
        <w:trPr>
          <w:trHeight w:val="44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proofErr w:type="gramStart"/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proofErr w:type="gramEnd"/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Самостоятельно определять задачи профессионального и личностного развития, - заниматься самообразованием, осознанно планировать повышение квалификации</w:t>
            </w:r>
          </w:p>
        </w:tc>
      </w:tr>
      <w:tr w:rsidR="00F527B0" w:rsidRPr="00D30813" w:rsidTr="004C2703">
        <w:trPr>
          <w:trHeight w:val="38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ОК10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  <w:tr w:rsidR="00F527B0" w:rsidRPr="00D30813" w:rsidTr="004C2703">
        <w:trPr>
          <w:trHeight w:val="44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813">
              <w:rPr>
                <w:rFonts w:ascii="Times New Roman" w:hAnsi="Times New Roman" w:cs="Times New Roman"/>
                <w:b/>
                <w:sz w:val="24"/>
                <w:szCs w:val="24"/>
              </w:rPr>
              <w:t>ОК11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B0" w:rsidRPr="00D30813" w:rsidRDefault="00F527B0" w:rsidP="00D30813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D361B4" w:rsidRDefault="00D361B4" w:rsidP="00D30813">
      <w:pPr>
        <w:spacing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361B4" w:rsidRPr="00576BFC" w:rsidRDefault="00D361B4" w:rsidP="00D361B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660D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Формы и методы контроля и оценки результатов   обучения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74"/>
        <w:gridCol w:w="3260"/>
      </w:tblGrid>
      <w:tr w:rsidR="00D361B4" w:rsidRPr="0073660D" w:rsidTr="004C2703">
        <w:trPr>
          <w:trHeight w:val="374"/>
        </w:trPr>
        <w:tc>
          <w:tcPr>
            <w:tcW w:w="1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61B4" w:rsidP="00F104E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Результаты обучения (освоенные умения, усвоенные знания)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61B4" w:rsidP="00F104E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Формы и методы контроля и оценки результатов   обучения</w:t>
            </w:r>
          </w:p>
        </w:tc>
      </w:tr>
      <w:tr w:rsidR="00D361B4" w:rsidRPr="0073660D" w:rsidTr="004C2703">
        <w:trPr>
          <w:trHeight w:val="143"/>
        </w:trPr>
        <w:tc>
          <w:tcPr>
            <w:tcW w:w="1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61B4" w:rsidRPr="0073660D" w:rsidTr="004C2703">
        <w:trPr>
          <w:trHeight w:val="143"/>
        </w:trPr>
        <w:tc>
          <w:tcPr>
            <w:tcW w:w="1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Приводить примеры  экспериментов или наблюдений обосновывающих: изменения термодинамических  параметров  идеального газа, свойств  ПАВ; зависимость  теплового  эффекта химических реакций, понижение устойчивости растворов высокомолекулярных соединений, студнеобразование, коацервация;  влияние различных факторов на скорость реакции, на процессы растворения, на величину адсорбции;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работы, практические занятия</w:t>
            </w:r>
          </w:p>
        </w:tc>
      </w:tr>
      <w:tr w:rsidR="00D361B4" w:rsidRPr="0073660D" w:rsidTr="004C2703">
        <w:trPr>
          <w:trHeight w:val="143"/>
        </w:trPr>
        <w:tc>
          <w:tcPr>
            <w:tcW w:w="1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прикладное значение  важнейших достижений в области аналитической, физической и коллоидной химии для:  оптимизации  технологического процесса, производства продовольственных продуктов, проведения безопасной работы в лаборатории, охраны окружающей среды и здоровья человека.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Творческие индивидуальные занятия. </w:t>
            </w:r>
          </w:p>
        </w:tc>
      </w:tr>
      <w:tr w:rsidR="00D361B4" w:rsidRPr="0073660D" w:rsidTr="004C2703">
        <w:trPr>
          <w:trHeight w:val="143"/>
        </w:trPr>
        <w:tc>
          <w:tcPr>
            <w:tcW w:w="1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Выдвигать гипотезы и предполагать пути их проверки, делать выводы на основе экспериментов, представлять информацию в виде графиков и  диаграмм, работать с различными источниками информации, владеть методами поиска.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0813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и</w:t>
            </w:r>
            <w:r w:rsidR="00D361B4"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сследовательская работа</w:t>
            </w:r>
          </w:p>
        </w:tc>
      </w:tr>
      <w:tr w:rsidR="00D361B4" w:rsidRPr="0073660D" w:rsidTr="004C2703">
        <w:trPr>
          <w:trHeight w:val="143"/>
        </w:trPr>
        <w:tc>
          <w:tcPr>
            <w:tcW w:w="1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приобретённые знания и умения в практической деятельности и повседневной жизни, безопасного использования химических веществ  в быту, профилактика инфекционных заболеваний.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Домашняя  работа</w:t>
            </w:r>
          </w:p>
        </w:tc>
      </w:tr>
      <w:tr w:rsidR="00D361B4" w:rsidRPr="0073660D" w:rsidTr="004C2703">
        <w:trPr>
          <w:trHeight w:val="143"/>
        </w:trPr>
        <w:tc>
          <w:tcPr>
            <w:tcW w:w="1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61B4" w:rsidRPr="0073660D" w:rsidTr="004C2703">
        <w:trPr>
          <w:trHeight w:val="143"/>
        </w:trPr>
        <w:tc>
          <w:tcPr>
            <w:tcW w:w="1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смысл основных:  понятий и законов химии; теоретических основ органической, физической, коллоидной химии; понятий химической кинетики и катализа; принципов классификации химических реакций и  закономерностей  их протекания;  этапов гидролиза солей, диссоциации электролитов в водных растворах; понятий  тепловой эффект химических реакций, термохимические уравнения,  дисперсные и коллоидные системы пищевых  продуктов; методов  и правил техники вы</w:t>
            </w:r>
            <w:r w:rsid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полнения химических  анализов; 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73660D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Тестирование, контрольные работы, устные ответы </w:t>
            </w:r>
            <w:proofErr w:type="gramStart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практические занятия, лабораторные работы. </w:t>
            </w:r>
          </w:p>
        </w:tc>
      </w:tr>
    </w:tbl>
    <w:p w:rsidR="000D0F89" w:rsidRDefault="000D0F89"/>
    <w:p w:rsidR="00D361B4" w:rsidRPr="00D30813" w:rsidRDefault="00D361B4" w:rsidP="00D361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08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Конкретизация результатов освоения дисциплины</w:t>
      </w:r>
    </w:p>
    <w:tbl>
      <w:tblPr>
        <w:tblpPr w:leftFromText="180" w:rightFromText="180" w:vertAnchor="text" w:horzAnchor="margin" w:tblpY="461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18"/>
        <w:gridCol w:w="5447"/>
        <w:gridCol w:w="3969"/>
      </w:tblGrid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Результаты </w:t>
            </w:r>
            <w:proofErr w:type="gramStart"/>
            <w:r w:rsidRPr="00D308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308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освоенные умения и знания)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 результата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контроля и оценки.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применять основные законы химии для решения  задач в области профессиональной деятельности;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применение основных законов химии в области профессиональной деятельности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наблюдение во время прохождения практики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 использовать свойства органических веществ, дисперсных и коллоидных систем для оптимизации  технологического процесса; 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использование свойств органических веще</w:t>
            </w:r>
            <w:proofErr w:type="gramStart"/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дл</w:t>
            </w:r>
            <w:proofErr w:type="gramEnd"/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оптимизации технологического процесса;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использование свойств  коллоидных систем  для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оптимизации технологического процесса;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использование свойств  дисперсных систем  для оптимизации технологического процесса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-  выполнение  практических заданий 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оценивание</w:t>
            </w:r>
          </w:p>
        </w:tc>
      </w:tr>
      <w:tr w:rsidR="00D361B4" w:rsidRPr="00D30813" w:rsidTr="0040116A">
        <w:trPr>
          <w:trHeight w:val="882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 -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уравнениями химических реакций, процессы, лежащие в основе производства  продовольственных продуктов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описание  уравнениями химических реакций, процессов,  лежащие в основе производства  продовольственных продуктов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выполнение лабораторных работ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оценивание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 -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расчеты по химическим формулам и  уравнениям реакции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проведение расчетов по химическим формулам;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проведение расчетов по уравнениям реакций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выполнение лабораторных работ и практических заданий, 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самостоятельное решение задач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оценивание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 -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лабораторную посуду и  оборудование; 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использование лабораторной посуды и оборудования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выполнение лабораторных работ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оценивание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-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метод и ход химического анализа, подбирать реактивы и аппаратуру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выбор методов химического анализа;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подбор реактивов и аппаратуры для химического анализа;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выбор хода выполнения химического анализа.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выполнение лабораторных работ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оценивание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- 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проводить качественные реакции на  неорганические вещества и ионы, отдельные классы  органических соединений; 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проведение качественных реакций на неорганические вещества;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проведение качественных реакций на ионы;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проведение качественных реакций на отдельные классы органических соединений.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выполнение лабораторных работ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оценивание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выполнять количественные расчеты состава вещества по результатам измерений;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выполнение количественных расчетов  состава вещества по результатам измерений;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выполнение лабораторных работ и практических заданий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оценивание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-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правила техники безопасности при работе в химической лаборатории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соблюдение правил безопасности при работе в химической лаборатории;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проверка  знаний по ТБ при выполнении практических  и лабораторных работ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-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знать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понятия и законы химии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формулировка основных понятий и законов химии; 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применение основных понятий и законов химии при решении задач.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оценивание устных ответов, решение задач,  тестирования.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-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знать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теоретические основы органической, физической, коллоидной химии;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знание теоретических основ органической химии; 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знание теоретических основ физической химии;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знание теоретических основ коллоидной химии.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оценивание устных ответов, тестирование.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знать понятие химической кинетики и катализа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знание  понятий кинетики;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знание понятий катализа.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оценивание устных ответов, тестирование.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-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знать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классификацию химических реакций; 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знание классификации химических реакций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оценивание устных ответов, тестирование.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- знать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обратимые и необратимые химические реакции, химическое равновесие, смещение химического равновесия под действием различных факторов; 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знание признаков обратимых и необратимых реакций;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формулировка определения  термина химическое равновесие;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знание факторов смещения равновесия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решение задач,  контрольные работы, устные ответы, тестирование.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- знать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окислительно-восстановительные реакции, реакц</w:t>
            </w:r>
            <w:proofErr w:type="gramStart"/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ио</w:t>
            </w:r>
            <w:proofErr w:type="gramEnd"/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нного обмена;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знание ОРВ; 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знание реакций ионного обмена;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решение задач,  контрольные работы, устные ответы, тестирование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- знать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гидролиз солей, диссоциацию электролитов в водных растворах, понятие о сильных и слабых электролитах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запись уравнений гидролиза солей; 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запись уравнение диссоциации электролитов в водных растворах;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формулировка  понятий слабый электролит и сильный электролит.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  <w:tr w:rsidR="00D361B4" w:rsidRPr="00D30813" w:rsidTr="004C2703">
        <w:trPr>
          <w:trHeight w:val="141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- знать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тепловой эффект химических реакций, термохимические уравнения;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формулировка понятия тепловой эффект химической реакции;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запись термохимических уравнений.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  <w:tr w:rsidR="00D361B4" w:rsidRPr="00D30813" w:rsidTr="004C2703">
        <w:trPr>
          <w:trHeight w:val="987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- знать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характеристики различных классов органических веществ, входящих в состав сырья и готовой пищевой  продукции; 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знание основных свойств органических  веществ, входящих в состав сырья и  готовой пищевой продукции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  <w:tr w:rsidR="00D361B4" w:rsidRPr="00D30813" w:rsidTr="004C2703">
        <w:trPr>
          <w:trHeight w:val="899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- знать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методы классического количественного и физико-химического анализа;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знание методов количественного анализа;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методов </w:t>
            </w:r>
            <w:proofErr w:type="gramStart"/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физико – химического</w:t>
            </w:r>
            <w:proofErr w:type="gramEnd"/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анализа.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  <w:tr w:rsidR="00D361B4" w:rsidRPr="00D30813" w:rsidTr="0040116A">
        <w:trPr>
          <w:trHeight w:val="1127"/>
        </w:trPr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- знать </w:t>
            </w: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свойства растворов и коллоидных систем высокомолекулярных соединений, </w:t>
            </w:r>
          </w:p>
          <w:p w:rsidR="00D361B4" w:rsidRPr="00D30813" w:rsidRDefault="00D361B4" w:rsidP="00F104E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особенности дисперсных и коллоидных систем пищевых  продуктов; </w:t>
            </w:r>
          </w:p>
        </w:tc>
        <w:tc>
          <w:tcPr>
            <w:tcW w:w="5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формулировка свойств коллоидных систем; 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формулировка свойств растворов;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знание особенностей дисперсных систем</w:t>
            </w:r>
          </w:p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знание особенностей коллоидных растворов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1B4" w:rsidRPr="00D30813" w:rsidRDefault="00D361B4" w:rsidP="00F104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</w:tbl>
    <w:p w:rsidR="0078537C" w:rsidRDefault="0078537C" w:rsidP="0078537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537C" w:rsidRPr="001B72AC" w:rsidRDefault="0078537C" w:rsidP="007853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72AC">
        <w:rPr>
          <w:rFonts w:ascii="Times New Roman" w:hAnsi="Times New Roman" w:cs="Times New Roman"/>
          <w:b/>
          <w:sz w:val="24"/>
          <w:szCs w:val="24"/>
        </w:rPr>
        <w:t>Типы  заданий для текущего контроля и критерии оценки</w:t>
      </w:r>
    </w:p>
    <w:p w:rsidR="0078537C" w:rsidRPr="001B72AC" w:rsidRDefault="0078537C" w:rsidP="0078537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lastRenderedPageBreak/>
        <w:t>Предметом оценки освоения дисциплины являются умения, знания, способность применять их в практической деятельности и повседневной жизни.</w:t>
      </w:r>
    </w:p>
    <w:tbl>
      <w:tblPr>
        <w:tblpPr w:leftFromText="180" w:rightFromText="180" w:vertAnchor="text" w:horzAnchor="page" w:tblpX="1633" w:tblpY="19"/>
        <w:tblW w:w="14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2"/>
        <w:gridCol w:w="3451"/>
        <w:gridCol w:w="4262"/>
        <w:gridCol w:w="5683"/>
      </w:tblGrid>
      <w:tr w:rsidR="0078537C" w:rsidRPr="00A47C17" w:rsidTr="009F7E58">
        <w:trPr>
          <w:trHeight w:val="548"/>
        </w:trPr>
        <w:tc>
          <w:tcPr>
            <w:tcW w:w="812" w:type="dxa"/>
            <w:shd w:val="clear" w:color="auto" w:fill="auto"/>
            <w:vAlign w:val="center"/>
          </w:tcPr>
          <w:p w:rsidR="0078537C" w:rsidRPr="00A47C17" w:rsidRDefault="0078537C" w:rsidP="009F7E58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51" w:type="dxa"/>
            <w:shd w:val="clear" w:color="auto" w:fill="auto"/>
          </w:tcPr>
          <w:p w:rsidR="0078537C" w:rsidRPr="00A47C17" w:rsidRDefault="0078537C" w:rsidP="009F7E58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Тип (вид) задания</w:t>
            </w:r>
          </w:p>
        </w:tc>
        <w:tc>
          <w:tcPr>
            <w:tcW w:w="4262" w:type="dxa"/>
            <w:shd w:val="clear" w:color="auto" w:fill="auto"/>
          </w:tcPr>
          <w:p w:rsidR="0078537C" w:rsidRPr="00A47C17" w:rsidRDefault="0078537C" w:rsidP="009F7E58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Проверяемые знания и умения</w:t>
            </w:r>
          </w:p>
        </w:tc>
        <w:tc>
          <w:tcPr>
            <w:tcW w:w="5683" w:type="dxa"/>
            <w:shd w:val="clear" w:color="auto" w:fill="auto"/>
          </w:tcPr>
          <w:p w:rsidR="0078537C" w:rsidRPr="00A47C17" w:rsidRDefault="0078537C" w:rsidP="009F7E58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</w:tr>
      <w:tr w:rsidR="0078537C" w:rsidRPr="00A47C17" w:rsidTr="009F7E58">
        <w:trPr>
          <w:trHeight w:val="1100"/>
        </w:trPr>
        <w:tc>
          <w:tcPr>
            <w:tcW w:w="812" w:type="dxa"/>
            <w:shd w:val="clear" w:color="auto" w:fill="auto"/>
            <w:vAlign w:val="center"/>
          </w:tcPr>
          <w:p w:rsidR="0078537C" w:rsidRPr="00A47C17" w:rsidRDefault="0078537C" w:rsidP="009F7E5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1" w:type="dxa"/>
            <w:shd w:val="clear" w:color="auto" w:fill="auto"/>
          </w:tcPr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4262" w:type="dxa"/>
            <w:shd w:val="clear" w:color="auto" w:fill="auto"/>
          </w:tcPr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Знание основ </w:t>
            </w:r>
          </w:p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D36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физической, коллоидной, аналитической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химии</w:t>
            </w:r>
          </w:p>
        </w:tc>
        <w:tc>
          <w:tcPr>
            <w:tcW w:w="5683" w:type="dxa"/>
            <w:shd w:val="clear" w:color="auto" w:fill="auto"/>
          </w:tcPr>
          <w:p w:rsidR="0078537C" w:rsidRPr="00A47C17" w:rsidRDefault="0078537C" w:rsidP="009F7E5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«5» - 100 – 90% правильных ответов</w:t>
            </w:r>
          </w:p>
          <w:p w:rsidR="0078537C" w:rsidRPr="00A47C17" w:rsidRDefault="0078537C" w:rsidP="009F7E5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«4» - 89 - 80% правильных ответов</w:t>
            </w:r>
          </w:p>
          <w:p w:rsidR="0078537C" w:rsidRPr="00A47C17" w:rsidRDefault="0078537C" w:rsidP="009F7E5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«3» - 79 – 70% правильных ответов</w:t>
            </w:r>
          </w:p>
          <w:p w:rsidR="0078537C" w:rsidRPr="00A47C17" w:rsidRDefault="0078537C" w:rsidP="009F7E5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«2» - 69% и менее правильных   </w:t>
            </w: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ответов</w:t>
            </w:r>
          </w:p>
        </w:tc>
      </w:tr>
      <w:tr w:rsidR="0078537C" w:rsidRPr="00A47C17" w:rsidTr="009F7E58">
        <w:trPr>
          <w:trHeight w:val="821"/>
        </w:trPr>
        <w:tc>
          <w:tcPr>
            <w:tcW w:w="812" w:type="dxa"/>
            <w:shd w:val="clear" w:color="auto" w:fill="auto"/>
            <w:vAlign w:val="center"/>
          </w:tcPr>
          <w:p w:rsidR="0078537C" w:rsidRPr="00A47C17" w:rsidRDefault="0078537C" w:rsidP="009F7E5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51" w:type="dxa"/>
            <w:shd w:val="clear" w:color="auto" w:fill="auto"/>
          </w:tcPr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Устные ответы</w:t>
            </w:r>
          </w:p>
        </w:tc>
        <w:tc>
          <w:tcPr>
            <w:tcW w:w="4262" w:type="dxa"/>
            <w:shd w:val="clear" w:color="auto" w:fill="auto"/>
          </w:tcPr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Знание основ физической, коллоидной, аналитической химии</w:t>
            </w:r>
          </w:p>
        </w:tc>
        <w:tc>
          <w:tcPr>
            <w:tcW w:w="5683" w:type="dxa"/>
            <w:shd w:val="clear" w:color="auto" w:fill="auto"/>
          </w:tcPr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Устные ответы   на  вопросы  должны соответствовать критериям оценивания устных ответов.</w:t>
            </w:r>
          </w:p>
        </w:tc>
      </w:tr>
      <w:tr w:rsidR="0078537C" w:rsidRPr="00A47C17" w:rsidTr="009F7E58">
        <w:trPr>
          <w:trHeight w:val="1165"/>
        </w:trPr>
        <w:tc>
          <w:tcPr>
            <w:tcW w:w="812" w:type="dxa"/>
            <w:shd w:val="clear" w:color="auto" w:fill="auto"/>
            <w:vAlign w:val="center"/>
          </w:tcPr>
          <w:p w:rsidR="0078537C" w:rsidRPr="00A47C17" w:rsidRDefault="0078537C" w:rsidP="009F7E5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51" w:type="dxa"/>
            <w:shd w:val="clear" w:color="auto" w:fill="auto"/>
          </w:tcPr>
          <w:p w:rsidR="009F7E58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работа, самостоятельная, </w:t>
            </w:r>
          </w:p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4262" w:type="dxa"/>
            <w:shd w:val="clear" w:color="auto" w:fill="auto"/>
          </w:tcPr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Знание основ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физической, коллоидной, аналитической  химии</w:t>
            </w: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в соответствии с пройденной темой и умения применения знаний на практике</w:t>
            </w:r>
          </w:p>
        </w:tc>
        <w:tc>
          <w:tcPr>
            <w:tcW w:w="5683" w:type="dxa"/>
            <w:shd w:val="clear" w:color="auto" w:fill="auto"/>
          </w:tcPr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«5» - 100 – 90% правильных ответов</w:t>
            </w:r>
          </w:p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«4» - 89 - 80% правильных ответов</w:t>
            </w:r>
          </w:p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«3» - 79 – 70% правильных ответов</w:t>
            </w:r>
          </w:p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«2» - 69% и менее правильных  ответов</w:t>
            </w:r>
          </w:p>
        </w:tc>
      </w:tr>
      <w:tr w:rsidR="0078537C" w:rsidRPr="00A47C17" w:rsidTr="009F7E58">
        <w:trPr>
          <w:trHeight w:val="835"/>
        </w:trPr>
        <w:tc>
          <w:tcPr>
            <w:tcW w:w="812" w:type="dxa"/>
            <w:shd w:val="clear" w:color="auto" w:fill="auto"/>
            <w:vAlign w:val="center"/>
          </w:tcPr>
          <w:p w:rsidR="0078537C" w:rsidRPr="00A47C17" w:rsidRDefault="0078537C" w:rsidP="009F7E58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51" w:type="dxa"/>
            <w:shd w:val="clear" w:color="auto" w:fill="auto"/>
          </w:tcPr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</w:rPr>
              <w:t>Составление конспектов, подготовка докладов, сообщений, творческих работ.</w:t>
            </w:r>
          </w:p>
        </w:tc>
        <w:tc>
          <w:tcPr>
            <w:tcW w:w="4262" w:type="dxa"/>
            <w:shd w:val="clear" w:color="auto" w:fill="auto"/>
          </w:tcPr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Умение ориентироваться в информационном пространстве, составлять конспект.</w:t>
            </w:r>
          </w:p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Знание правил оформления докладов, сообщений, творческих работ.</w:t>
            </w:r>
          </w:p>
        </w:tc>
        <w:tc>
          <w:tcPr>
            <w:tcW w:w="5683" w:type="dxa"/>
            <w:shd w:val="clear" w:color="auto" w:fill="auto"/>
          </w:tcPr>
          <w:p w:rsidR="0078537C" w:rsidRPr="00A47C17" w:rsidRDefault="0078537C" w:rsidP="009F7E58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7C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Соответствие содержания работы, заявленной теме, правилам оформления работы.</w:t>
            </w:r>
          </w:p>
        </w:tc>
      </w:tr>
    </w:tbl>
    <w:p w:rsidR="0078537C" w:rsidRDefault="0078537C" w:rsidP="0040116A">
      <w:pPr>
        <w:pStyle w:val="aa"/>
        <w:jc w:val="center"/>
        <w:rPr>
          <w:b/>
          <w:lang w:val="ru-RU"/>
        </w:rPr>
      </w:pPr>
    </w:p>
    <w:p w:rsidR="005012BE" w:rsidRDefault="004C2703" w:rsidP="0040116A">
      <w:pPr>
        <w:pStyle w:val="aa"/>
        <w:jc w:val="center"/>
        <w:rPr>
          <w:b/>
          <w:lang w:val="ru-RU"/>
        </w:rPr>
      </w:pPr>
      <w:r w:rsidRPr="004C2703">
        <w:rPr>
          <w:b/>
          <w:lang w:val="ru-RU"/>
        </w:rPr>
        <w:t>Матрица</w:t>
      </w:r>
      <w:r>
        <w:rPr>
          <w:b/>
          <w:lang w:val="ru-RU"/>
        </w:rPr>
        <w:t xml:space="preserve"> проверяемых,  знаний и умений</w:t>
      </w:r>
      <w:r w:rsidR="0040116A">
        <w:rPr>
          <w:b/>
          <w:lang w:val="ru-RU"/>
        </w:rPr>
        <w:t xml:space="preserve"> контрольных процедур</w:t>
      </w:r>
    </w:p>
    <w:p w:rsidR="0078537C" w:rsidRPr="0040116A" w:rsidRDefault="0078537C" w:rsidP="0040116A">
      <w:pPr>
        <w:pStyle w:val="aa"/>
        <w:jc w:val="center"/>
        <w:rPr>
          <w:b/>
          <w:lang w:val="ru-RU"/>
        </w:rPr>
      </w:pPr>
    </w:p>
    <w:tbl>
      <w:tblPr>
        <w:tblW w:w="150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6"/>
        <w:gridCol w:w="3020"/>
        <w:gridCol w:w="1817"/>
        <w:gridCol w:w="3547"/>
        <w:gridCol w:w="1696"/>
        <w:gridCol w:w="2158"/>
      </w:tblGrid>
      <w:tr w:rsidR="009F7E58" w:rsidRPr="0073660D" w:rsidTr="00EB0D95">
        <w:trPr>
          <w:trHeight w:val="401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абораторные и практические работы.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81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E0151B" w:rsidRDefault="009F7E58" w:rsidP="004C2703">
            <w:pPr>
              <w:pStyle w:val="a7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151B">
              <w:rPr>
                <w:rFonts w:ascii="Times New Roman" w:hAnsi="Times New Roman"/>
                <w:b/>
                <w:sz w:val="24"/>
                <w:szCs w:val="24"/>
              </w:rPr>
              <w:t>Результаты освоения</w:t>
            </w:r>
          </w:p>
          <w:p w:rsidR="009F7E58" w:rsidRPr="0078537C" w:rsidRDefault="009F7E58" w:rsidP="0078537C">
            <w:pPr>
              <w:pStyle w:val="a7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151B">
              <w:rPr>
                <w:rFonts w:ascii="Times New Roman" w:hAnsi="Times New Roman"/>
                <w:sz w:val="24"/>
                <w:szCs w:val="24"/>
              </w:rPr>
              <w:t>(объекты оценивания)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E0151B" w:rsidRDefault="009F7E58" w:rsidP="00A62FCA">
            <w:pPr>
              <w:pStyle w:val="a7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Итоговая аттестация</w:t>
            </w:r>
          </w:p>
        </w:tc>
      </w:tr>
      <w:tr w:rsidR="009F7E58" w:rsidRPr="0073660D" w:rsidTr="00EB0D95">
        <w:trPr>
          <w:trHeight w:val="144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</w:t>
            </w:r>
            <w:r w:rsidR="00746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Физическая химия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F5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</w:t>
            </w:r>
          </w:p>
        </w:tc>
      </w:tr>
      <w:tr w:rsidR="009F7E58" w:rsidRPr="0073660D" w:rsidTr="00EB0D95">
        <w:trPr>
          <w:trHeight w:val="1142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  Агрегатное состояние вещества и их характеристики.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F5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F5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:с</w:t>
            </w:r>
            <w:proofErr w:type="gramEnd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оставление таблицы «Агрегатные состояния вещества»</w:t>
            </w: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D52C2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 У2, У5, У6, У9 </w:t>
            </w:r>
          </w:p>
          <w:p w:rsidR="009F7E58" w:rsidRDefault="009F7E58" w:rsidP="00ED52C2">
            <w:pPr>
              <w:pStyle w:val="Default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i/>
                <w:iCs/>
                <w:sz w:val="22"/>
                <w:szCs w:val="22"/>
              </w:rPr>
              <w:t>З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 1, З2, З15, </w:t>
            </w:r>
          </w:p>
          <w:p w:rsidR="009F7E58" w:rsidRPr="0073660D" w:rsidRDefault="009F7E58" w:rsidP="00ED5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i/>
                <w:iCs/>
              </w:rPr>
              <w:t xml:space="preserve">ОК 1, ОК 6, ОК 7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Билет№2</w:t>
            </w:r>
          </w:p>
        </w:tc>
      </w:tr>
      <w:tr w:rsidR="009F7E58" w:rsidRPr="0073660D" w:rsidTr="00EB0D95">
        <w:trPr>
          <w:trHeight w:val="1964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F52573">
            <w:pPr>
              <w:numPr>
                <w:ilvl w:val="1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Основные законы термохимии</w:t>
            </w: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П.З. №1 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Вычисление тепловых эффектов химических реакций.  </w:t>
            </w: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П.З. №2 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Выявление условий самопро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извольного протекания реакций. 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термодинамики.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Default="009F7E58" w:rsidP="00ED52C2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 У3, У4, У9 </w:t>
            </w:r>
          </w:p>
          <w:p w:rsidR="009F7E58" w:rsidRDefault="009F7E58" w:rsidP="00ED52C2">
            <w:pPr>
              <w:pStyle w:val="Default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i/>
                <w:iCs/>
                <w:sz w:val="22"/>
                <w:szCs w:val="22"/>
              </w:rPr>
              <w:t>З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 1, З2, З4, З5, </w:t>
            </w:r>
          </w:p>
          <w:p w:rsidR="009F7E58" w:rsidRPr="0073660D" w:rsidRDefault="009F7E58" w:rsidP="00ED5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i/>
                <w:iCs/>
              </w:rPr>
              <w:t xml:space="preserve">ОК 3, ОК 6, ОК 7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 №2</w:t>
            </w:r>
            <w:r w:rsidR="00746A0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</w:t>
            </w:r>
          </w:p>
          <w:p w:rsidR="009F7E58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Билет№22</w:t>
            </w:r>
          </w:p>
          <w:p w:rsidR="00746A00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Билет№24</w:t>
            </w:r>
          </w:p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9F7E58" w:rsidRPr="0073660D" w:rsidTr="00EB0D95">
        <w:trPr>
          <w:trHeight w:val="1110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 Поверхностно - активные вещества, вязкость жидкостей.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о применении ПАВ в жизни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193DE5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 У3, У5,У6, У9, З1, З2, З7, ОК1, ОК6, ОК7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D95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Билет№5</w:t>
            </w:r>
          </w:p>
          <w:p w:rsidR="009F7E58" w:rsidRPr="0073660D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Билет№6</w:t>
            </w:r>
          </w:p>
        </w:tc>
      </w:tr>
      <w:tr w:rsidR="009F7E58" w:rsidRPr="0073660D" w:rsidTr="00746A00">
        <w:trPr>
          <w:trHeight w:val="417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1.4. Химическая кинетика, химическое равновесие. 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П.З. №4 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Расчет скорости </w:t>
            </w:r>
            <w:proofErr w:type="gramStart"/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химических</w:t>
            </w:r>
            <w:proofErr w:type="gramEnd"/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реакции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на тему «Значение ферментов в технологии производства продуктов»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193DE5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 У3, У6, У9, З1, З2, З3, З4, З5, З5, Ок1,ОК2, ОК6, ОК7, ОК9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Билет№7</w:t>
            </w:r>
          </w:p>
          <w:p w:rsidR="00746A00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Билет№8</w:t>
            </w:r>
          </w:p>
          <w:p w:rsidR="009F7E58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Билет№9</w:t>
            </w:r>
          </w:p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9F7E58" w:rsidRPr="0073660D" w:rsidTr="00EB0D95">
        <w:trPr>
          <w:trHeight w:val="3319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1.5. Свойства растворов. 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Л.р. №2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Влияние различных физических факторов: температуры, давления, природы веществ на процесс растворения. </w:t>
            </w: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П.з№5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Расчет давления пара растворителя, осмотического давления,  температуры замерзания, кипения растворов. 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Default="009F7E58" w:rsidP="00ED52C2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 У2, У4, У5, У6, У9, З1, З2, З15, З17, ОК1, ОК2, ОК6, ОК9 </w:t>
            </w:r>
          </w:p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A00" w:rsidRDefault="00746A00" w:rsidP="00746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Билет№10</w:t>
            </w:r>
          </w:p>
          <w:p w:rsidR="009F7E58" w:rsidRPr="0073660D" w:rsidRDefault="00746A00" w:rsidP="00746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Билет№25</w:t>
            </w:r>
          </w:p>
        </w:tc>
      </w:tr>
      <w:tr w:rsidR="009F7E58" w:rsidRPr="0073660D" w:rsidTr="00EB0D95">
        <w:trPr>
          <w:trHeight w:val="1311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1.6. Поверхностные явления, адсорбция. </w:t>
            </w: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</w:t>
            </w:r>
            <w:proofErr w:type="spellEnd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 №6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Расчет изотермы адсорбции. </w:t>
            </w: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сообщение  на тему «Явление адсорбции в технологическом процессе приготовление продуктов»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193DE5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 У4, У5, У6, З1, З2, З17, ОК1, ОК2, ОК6, ОК7,ОК9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A00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Билет№11</w:t>
            </w:r>
          </w:p>
          <w:p w:rsidR="00746A00" w:rsidRPr="0073660D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Билет№12</w:t>
            </w:r>
          </w:p>
        </w:tc>
      </w:tr>
      <w:tr w:rsidR="00746A00" w:rsidRPr="0073660D" w:rsidTr="00746A00">
        <w:trPr>
          <w:trHeight w:val="646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Pr="0073660D" w:rsidRDefault="00746A00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Раздел. Коллоидная химия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A00" w:rsidRPr="0073660D" w:rsidRDefault="00746A00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A00" w:rsidRPr="0073660D" w:rsidRDefault="00746A00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A00" w:rsidRPr="0073660D" w:rsidRDefault="00746A00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A00" w:rsidRDefault="00746A00" w:rsidP="00ED52C2">
            <w:pPr>
              <w:pStyle w:val="Default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A00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Билет№13</w:t>
            </w:r>
          </w:p>
        </w:tc>
      </w:tr>
      <w:tr w:rsidR="009F7E58" w:rsidRPr="0073660D" w:rsidTr="00EB0D95">
        <w:trPr>
          <w:trHeight w:val="1450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 Дисперсные системы, классификация и характеристика.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Л.р. № 3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Методы получения коллоидных систем, стабилизаторы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таблицы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«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коллоидных систем»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Default="009F7E58" w:rsidP="00ED52C2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 У2, </w:t>
            </w:r>
          </w:p>
          <w:p w:rsidR="009F7E58" w:rsidRDefault="009F7E58" w:rsidP="00ED52C2">
            <w:pPr>
              <w:pStyle w:val="Default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i/>
                <w:iCs/>
                <w:sz w:val="22"/>
                <w:szCs w:val="22"/>
              </w:rPr>
              <w:t>З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 1, З2, З3, </w:t>
            </w:r>
          </w:p>
          <w:p w:rsidR="009F7E58" w:rsidRDefault="009F7E58" w:rsidP="00ED52C2">
            <w:pPr>
              <w:spacing w:after="0" w:line="240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ОК 3, ОК 7 </w:t>
            </w:r>
          </w:p>
          <w:p w:rsidR="009F7E58" w:rsidRPr="0073660D" w:rsidRDefault="009F7E58" w:rsidP="00ED52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6A00" w:rsidRDefault="00746A00" w:rsidP="00746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Билет№14 Билет№15</w:t>
            </w:r>
          </w:p>
          <w:p w:rsidR="00746A00" w:rsidRDefault="00746A00" w:rsidP="00746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Билет№21</w:t>
            </w:r>
          </w:p>
          <w:p w:rsidR="00746A00" w:rsidRPr="0073660D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9F7E58" w:rsidRPr="0073660D" w:rsidTr="00EB0D95">
        <w:trPr>
          <w:trHeight w:val="705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Коллоидные растворы, золи.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 на тему «Процессы коагуляции в природе и в производстве продовольственных продуктов»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193DE5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 У2, У5, У6, З1,З2, З10, З11, З15, ОК1, ОК2, ОК4, ОК6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Default="00746A00" w:rsidP="00746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Билет№16</w:t>
            </w:r>
          </w:p>
          <w:p w:rsidR="00746A00" w:rsidRDefault="00746A00" w:rsidP="00746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Билет№17</w:t>
            </w:r>
          </w:p>
          <w:p w:rsidR="009F7E58" w:rsidRPr="0073660D" w:rsidRDefault="00746A00" w:rsidP="00746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Билет№18</w:t>
            </w:r>
          </w:p>
        </w:tc>
      </w:tr>
      <w:tr w:rsidR="009F7E58" w:rsidRPr="0073660D" w:rsidTr="00EB0D95">
        <w:trPr>
          <w:trHeight w:val="1269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2.3. Молекулярно – кинетические свойства дисперсных систем. 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8170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П.з.№7 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Составление мицелл дисперсных систем</w:t>
            </w: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таблицы «Воздействие грубодисперсных систем на окружающую среду»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193DE5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 У2, У6, З1, З2, З10, З15, ОК1, ОК2, ОК5, ОК6, ОК7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Билет№15</w:t>
            </w:r>
          </w:p>
          <w:p w:rsidR="00746A00" w:rsidRPr="0073660D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Билет№19</w:t>
            </w:r>
          </w:p>
        </w:tc>
      </w:tr>
      <w:tr w:rsidR="009F7E58" w:rsidRPr="0073660D" w:rsidTr="00EB0D95">
        <w:trPr>
          <w:trHeight w:val="827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2.4. Важнейшие органические вещества. Растворы полимеров. 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D325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</w:t>
            </w:r>
            <w:proofErr w:type="spellEnd"/>
            <w:r w:rsidRPr="007D325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 №8.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Итог по пройденным темам. Решение задач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таблицы «Свойства полимеров»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193DE5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,У2, У4., У6, З1,З2, З4,З9, З10, З11,З15, ОК1, ОК2, ОК6, ОК10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</w:t>
            </w:r>
          </w:p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Билет№17</w:t>
            </w:r>
          </w:p>
        </w:tc>
      </w:tr>
      <w:tr w:rsidR="00746A00" w:rsidRPr="0073660D" w:rsidTr="00EB0D95">
        <w:trPr>
          <w:trHeight w:val="570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Pr="0073660D" w:rsidRDefault="00746A00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Раздел. Аналитическая химия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Pr="0073660D" w:rsidRDefault="00746A00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Pr="0073660D" w:rsidRDefault="00746A00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Pr="0073660D" w:rsidRDefault="00746A00" w:rsidP="008170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Default="00746A00" w:rsidP="00193DE5">
            <w:pPr>
              <w:pStyle w:val="Default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Билет№2</w:t>
            </w:r>
          </w:p>
          <w:p w:rsidR="00746A00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Билет№23</w:t>
            </w:r>
          </w:p>
        </w:tc>
      </w:tr>
      <w:tr w:rsidR="009F7E58" w:rsidRPr="0073660D" w:rsidTr="00EB0D95">
        <w:trPr>
          <w:trHeight w:val="570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 Теория электролитической диссоциации.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</w:t>
            </w:r>
            <w:proofErr w:type="spellEnd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 №9.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Составление уравнений  электролитической диссоциации различных кислот, солей оснований.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817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 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 электролитическая диссоциация</w:t>
            </w: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193DE5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 У2, У4, </w:t>
            </w:r>
          </w:p>
          <w:p w:rsidR="009F7E58" w:rsidRDefault="009F7E58" w:rsidP="00193DE5">
            <w:pPr>
              <w:pStyle w:val="Default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i/>
                <w:iCs/>
                <w:sz w:val="22"/>
                <w:szCs w:val="22"/>
              </w:rPr>
              <w:t>З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 1, З2, З3, З7, З13, 315 </w:t>
            </w:r>
          </w:p>
          <w:p w:rsidR="009F7E58" w:rsidRPr="0073660D" w:rsidRDefault="009F7E58" w:rsidP="0019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i/>
                <w:iCs/>
              </w:rPr>
              <w:t>ОК 3, ОК 7, ОК</w:t>
            </w:r>
            <w:proofErr w:type="gramStart"/>
            <w:r>
              <w:rPr>
                <w:i/>
                <w:iCs/>
              </w:rPr>
              <w:t>6</w:t>
            </w:r>
            <w:proofErr w:type="gramEnd"/>
            <w:r>
              <w:rPr>
                <w:i/>
                <w:iCs/>
              </w:rPr>
              <w:t xml:space="preserve">, ОК8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95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Билет№3</w:t>
            </w:r>
          </w:p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9F7E58" w:rsidRPr="0073660D" w:rsidTr="00EB0D95">
        <w:trPr>
          <w:trHeight w:val="1159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3.2. Методы анализа вещества и условия их проведения. </w:t>
            </w: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П.з.№</w:t>
            </w:r>
            <w:proofErr w:type="spellEnd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10 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Вычисление константы и степени диссоциации.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схемы «Химические, физические и физико-химические методы  анализа в производстве  продовольственных продуктов»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193DE5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 У5, У6, У9, З1, З2, З13, З14, З15, ОК1, ОК2, ОК4, ОК6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Билет№4</w:t>
            </w:r>
          </w:p>
          <w:p w:rsidR="00746A00" w:rsidRPr="0073660D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Билет№5</w:t>
            </w:r>
          </w:p>
        </w:tc>
      </w:tr>
      <w:tr w:rsidR="00746A00" w:rsidRPr="0073660D" w:rsidTr="00746A00">
        <w:trPr>
          <w:trHeight w:val="596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Pr="0073660D" w:rsidRDefault="00746A00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Раздел. Качественный анализ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Pr="0073660D" w:rsidRDefault="00746A00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Pr="0073660D" w:rsidRDefault="00746A00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Pr="0073660D" w:rsidRDefault="00746A00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Default="00746A00" w:rsidP="00193DE5">
            <w:pPr>
              <w:pStyle w:val="Default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00" w:rsidRDefault="00746A00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6A0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</w:p>
        </w:tc>
      </w:tr>
      <w:tr w:rsidR="009F7E58" w:rsidRPr="0073660D" w:rsidTr="00EB0D95">
        <w:trPr>
          <w:trHeight w:val="1067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 Классификация катионов и анионов.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</w:t>
            </w:r>
            <w:proofErr w:type="spellEnd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 № 11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Составление уравнений химических реакций, обосновывающих достоверность  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результатов анализа.  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таблицы «Качественные реакции катионов и анионов»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 У5, У6, У7, У9, З7, З13, ОК1, ОК2, ОК6, ОК7, </w:t>
            </w:r>
          </w:p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A574ED" w:rsidP="00A5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Билет№7</w:t>
            </w:r>
          </w:p>
        </w:tc>
      </w:tr>
      <w:tr w:rsidR="009F7E58" w:rsidRPr="0073660D" w:rsidTr="00EB0D95">
        <w:trPr>
          <w:trHeight w:val="616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4.2. Частные реакции катионов различных групп.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</w:t>
            </w:r>
            <w:proofErr w:type="spellEnd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№ 13 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Составление уравнений качественных реакций на обнаружение катионов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заданий по определению качественных реакций катионов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193DE5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 У5, У6, У7, У9,З7, З13, З15, ОК1, ОК2, ОК7, ОК8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A574ED" w:rsidP="00A5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Билет№8</w:t>
            </w:r>
          </w:p>
        </w:tc>
      </w:tr>
      <w:tr w:rsidR="009F7E58" w:rsidRPr="0073660D" w:rsidTr="00EB0D95">
        <w:trPr>
          <w:trHeight w:val="541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4.3.  Частные реакции анионов  различных  групп. 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</w:t>
            </w:r>
            <w:proofErr w:type="spellEnd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№ 14  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Составление уравнений качественных реакций на обнаружение анионов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заданий по определению качественных реакций анионов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193DE5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 У6, У7, У9, З7, З13, З15, ОК1, ОК2, ОК4, ОК9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A574ED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Билет№9</w:t>
            </w:r>
          </w:p>
        </w:tc>
      </w:tr>
      <w:tr w:rsidR="00A574ED" w:rsidRPr="0073660D" w:rsidTr="00EB0D95">
        <w:trPr>
          <w:trHeight w:val="286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4ED" w:rsidRPr="0073660D" w:rsidRDefault="00A574ED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Раздел. Количественный анализ.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4ED" w:rsidRPr="0073660D" w:rsidRDefault="00A574ED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4ED" w:rsidRPr="0073660D" w:rsidRDefault="00A574ED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4ED" w:rsidRPr="0073660D" w:rsidRDefault="00A574ED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4ED" w:rsidRDefault="00A574ED" w:rsidP="00193DE5">
            <w:pPr>
              <w:pStyle w:val="Default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4ED" w:rsidRDefault="00A574ED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574E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</w:t>
            </w:r>
          </w:p>
        </w:tc>
      </w:tr>
      <w:tr w:rsidR="009F7E58" w:rsidRPr="0073660D" w:rsidTr="00EB0D95">
        <w:trPr>
          <w:trHeight w:val="286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  Классификация методов количественного анализа.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</w:t>
            </w:r>
            <w:proofErr w:type="spellEnd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. № 15 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Систематические и случайные погрешности.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конспекта «Метрологические характеристики методов анализа»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193DE5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 У3, У5, У6, З4, З5, З10, ОК6, ОК7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</w:t>
            </w:r>
            <w:r w:rsidR="00A574E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  <w:p w:rsidR="009F7E58" w:rsidRPr="0073660D" w:rsidRDefault="00A574ED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Билет№25</w:t>
            </w:r>
          </w:p>
        </w:tc>
      </w:tr>
      <w:tr w:rsidR="009F7E58" w:rsidRPr="0073660D" w:rsidTr="00EB0D95">
        <w:trPr>
          <w:trHeight w:val="417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5.2. Гравиметрический (весовой) метод анализа. </w:t>
            </w: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Л.р. № 6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Проведение объёмного анализа.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сообщения по теме «Применение гравиметрического анализа, его значения для технологии продукции общественного питания»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 У4, У6, У5, У9, З4, З13, З15, ОК1, ОК2, ОК6 </w:t>
            </w:r>
          </w:p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4E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</w:t>
            </w:r>
            <w:r w:rsidR="00A574E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12 </w:t>
            </w:r>
          </w:p>
          <w:p w:rsidR="00A574ED" w:rsidRDefault="00A574ED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Билет№13</w:t>
            </w:r>
          </w:p>
          <w:p w:rsidR="009F7E58" w:rsidRPr="0073660D" w:rsidRDefault="00A574ED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Билет№14</w:t>
            </w:r>
          </w:p>
        </w:tc>
      </w:tr>
      <w:tr w:rsidR="009F7E58" w:rsidRPr="0073660D" w:rsidTr="00EB0D95">
        <w:trPr>
          <w:trHeight w:val="842"/>
        </w:trPr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5.3. Метод нейтрализации. 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Л.р. № 7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Приготовление рабочих растворов различной концентрации.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№6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расчет массовой доли вещества в растворе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 У4, У5, У6, У9, З4, З13, З15, ОК1, ОК2, ОК6 </w:t>
            </w:r>
          </w:p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A574ED" w:rsidP="00A5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Билет№16</w:t>
            </w:r>
          </w:p>
        </w:tc>
      </w:tr>
      <w:tr w:rsidR="009F7E58" w:rsidRPr="0073660D" w:rsidTr="00EB0D95">
        <w:trPr>
          <w:trHeight w:val="434"/>
        </w:trPr>
        <w:tc>
          <w:tcPr>
            <w:tcW w:w="2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4C2703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П.з.№16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.Решение задач на приготовление р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астворов различной концентрации</w:t>
            </w:r>
          </w:p>
        </w:tc>
        <w:tc>
          <w:tcPr>
            <w:tcW w:w="1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9F7E58" w:rsidRPr="0073660D" w:rsidTr="00EB0D95">
        <w:trPr>
          <w:trHeight w:val="1653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5.4. . Теория индикаторов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8170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Л.Р. № 8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Взаимодействие кислот, солей и оснований с различными индикаторами.    </w:t>
            </w: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сообщение на тему «Применение кислотн</w:t>
            </w:r>
            <w:proofErr w:type="gramStart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основного титрования  в технохимическом контроле производства продовольственных продуктов.»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 У4, У5, У6, У9, З4, З13, З15, ОК1, ОК2, ОК6, ОК7, ОК9 </w:t>
            </w:r>
          </w:p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Default="00A574ED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Билет№17 Билет№18</w:t>
            </w:r>
          </w:p>
          <w:p w:rsidR="00A574ED" w:rsidRPr="0073660D" w:rsidRDefault="00A574ED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Билет№19</w:t>
            </w:r>
          </w:p>
        </w:tc>
      </w:tr>
      <w:tr w:rsidR="009F7E58" w:rsidRPr="0073660D" w:rsidTr="00EB0D95">
        <w:trPr>
          <w:trHeight w:val="797"/>
        </w:trPr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5.5.  Методы окисления – восстановления. 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D30813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П.з.№17. 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Решение задач на установление нормальной концентрации и титра раствора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расчет титра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 У4, У5, У6, У9, З4, З13, З15, ОК1, ОК2, ОК6, ОК7, ОК9 </w:t>
            </w:r>
          </w:p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7E58" w:rsidRPr="0073660D" w:rsidRDefault="00A574ED" w:rsidP="00A57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Билет№20</w:t>
            </w:r>
          </w:p>
        </w:tc>
      </w:tr>
      <w:tr w:rsidR="009F7E58" w:rsidRPr="0073660D" w:rsidTr="00EB0D95">
        <w:trPr>
          <w:trHeight w:val="1108"/>
        </w:trPr>
        <w:tc>
          <w:tcPr>
            <w:tcW w:w="2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П.з.№18.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Решение задач на определение окислительно-восстановительного потенциала и фактора эквивалентности  </w:t>
            </w:r>
          </w:p>
        </w:tc>
        <w:tc>
          <w:tcPr>
            <w:tcW w:w="1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9F7E58" w:rsidRPr="0073660D" w:rsidTr="00EB0D95">
        <w:trPr>
          <w:trHeight w:val="565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5.6. Метод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осаждения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комлексообразования</w:t>
            </w:r>
            <w:proofErr w:type="spellEnd"/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Л.р. № 10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Определение жёсткости воды.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конспекта  Применение метода  для определения содержания ионов кальция и магния в пищевых продуктах.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193DE5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 У4, У5, У6, У9, З4, З13, З15, ОК1, ОК6, ОК7, ОК9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A574ED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Билет№21 Билет№22</w:t>
            </w:r>
          </w:p>
        </w:tc>
      </w:tr>
      <w:tr w:rsidR="009F7E58" w:rsidRPr="0073660D" w:rsidTr="00EB0D95">
        <w:trPr>
          <w:trHeight w:val="720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 Физико-химические методы анализа.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схемы классификация физико-химических методов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193DE5" w:rsidRDefault="009F7E58" w:rsidP="00193DE5">
            <w:pPr>
              <w:pStyle w:val="Default"/>
              <w:jc w:val="center"/>
            </w:pPr>
            <w:r>
              <w:rPr>
                <w:i/>
                <w:iCs/>
                <w:sz w:val="22"/>
                <w:szCs w:val="22"/>
              </w:rPr>
              <w:t>У</w:t>
            </w:r>
            <w:proofErr w:type="gramStart"/>
            <w:r>
              <w:rPr>
                <w:i/>
                <w:iCs/>
                <w:sz w:val="22"/>
                <w:szCs w:val="22"/>
              </w:rPr>
              <w:t>1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, У4, У6, У9, З4, З13,З15, ОК1, ОК2, ОК6, ОК8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A574ED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Билет№23 Билет№24</w:t>
            </w:r>
          </w:p>
        </w:tc>
      </w:tr>
      <w:tr w:rsidR="009F7E58" w:rsidRPr="0073660D" w:rsidTr="00EB0D95">
        <w:trPr>
          <w:trHeight w:val="361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 Обобщение  и повторение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9F7E58" w:rsidRPr="0073660D" w:rsidTr="00EB0D95">
        <w:trPr>
          <w:trHeight w:val="556"/>
        </w:trPr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аттестация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7E58" w:rsidRPr="0073660D" w:rsidRDefault="009F7E58" w:rsidP="00E300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E58" w:rsidRPr="0073660D" w:rsidRDefault="009F7E58" w:rsidP="00E30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Экзамен </w:t>
            </w:r>
          </w:p>
        </w:tc>
      </w:tr>
    </w:tbl>
    <w:p w:rsidR="001B72AC" w:rsidRDefault="001B72AC" w:rsidP="0040116A">
      <w:pPr>
        <w:rPr>
          <w:b/>
          <w:sz w:val="24"/>
          <w:szCs w:val="24"/>
        </w:rPr>
      </w:pPr>
    </w:p>
    <w:p w:rsidR="00564DC1" w:rsidRPr="00EB0D95" w:rsidRDefault="00EB0D95" w:rsidP="00EB0D95">
      <w:pPr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B72A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Критерии  оценивания </w:t>
      </w:r>
      <w:r w:rsidR="00564DC1" w:rsidRPr="001B72AC">
        <w:rPr>
          <w:rFonts w:ascii="Times New Roman" w:hAnsi="Times New Roman" w:cs="Times New Roman"/>
          <w:b/>
          <w:sz w:val="24"/>
          <w:szCs w:val="24"/>
        </w:rPr>
        <w:t>усвоения дисциплины</w:t>
      </w:r>
    </w:p>
    <w:p w:rsidR="00564DC1" w:rsidRPr="001B72AC" w:rsidRDefault="00564DC1" w:rsidP="00564DC1">
      <w:pPr>
        <w:shd w:val="clear" w:color="auto" w:fill="FFFFFF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Cs/>
          <w:color w:val="004000"/>
          <w:sz w:val="24"/>
          <w:szCs w:val="24"/>
        </w:rPr>
        <w:t xml:space="preserve">1. </w:t>
      </w:r>
      <w:r w:rsidRPr="001B72AC">
        <w:rPr>
          <w:rFonts w:ascii="Times New Roman" w:hAnsi="Times New Roman" w:cs="Times New Roman"/>
          <w:bCs/>
          <w:sz w:val="24"/>
          <w:szCs w:val="24"/>
        </w:rPr>
        <w:t>Содержание и объем материала, подлежащего проверке, оп</w:t>
      </w:r>
      <w:r w:rsidRPr="001B72AC">
        <w:rPr>
          <w:rFonts w:ascii="Times New Roman" w:hAnsi="Times New Roman" w:cs="Times New Roman"/>
          <w:bCs/>
          <w:sz w:val="24"/>
          <w:szCs w:val="24"/>
        </w:rPr>
        <w:softHyphen/>
        <w:t xml:space="preserve">ределяется программой. При проверке усвоения материала нужно выявлять полноту, прочность усвоения </w:t>
      </w:r>
      <w:proofErr w:type="gramStart"/>
      <w:r w:rsidRPr="001B72AC">
        <w:rPr>
          <w:rFonts w:ascii="Times New Roman" w:hAnsi="Times New Roman" w:cs="Times New Roman"/>
          <w:bCs/>
          <w:sz w:val="24"/>
          <w:szCs w:val="24"/>
        </w:rPr>
        <w:t>обучающимися</w:t>
      </w:r>
      <w:proofErr w:type="gramEnd"/>
      <w:r w:rsidRPr="001B72AC">
        <w:rPr>
          <w:rFonts w:ascii="Times New Roman" w:hAnsi="Times New Roman" w:cs="Times New Roman"/>
          <w:bCs/>
          <w:sz w:val="24"/>
          <w:szCs w:val="24"/>
        </w:rPr>
        <w:t xml:space="preserve"> теории и умения применять ее  на  практике в знакомых и незнакомых ситуациях.</w:t>
      </w:r>
    </w:p>
    <w:p w:rsidR="00564DC1" w:rsidRPr="001B72AC" w:rsidRDefault="00564DC1" w:rsidP="00564DC1">
      <w:pPr>
        <w:pStyle w:val="a9"/>
        <w:spacing w:before="0" w:after="0"/>
        <w:ind w:firstLine="709"/>
        <w:jc w:val="both"/>
      </w:pPr>
      <w:r w:rsidRPr="001B72AC">
        <w:rPr>
          <w:bCs/>
          <w:lang w:eastAsia="ru-RU"/>
        </w:rPr>
        <w:t xml:space="preserve">2.  Основными формами проверки знаний и </w:t>
      </w:r>
      <w:proofErr w:type="gramStart"/>
      <w:r w:rsidRPr="001B72AC">
        <w:rPr>
          <w:bCs/>
          <w:lang w:eastAsia="ru-RU"/>
        </w:rPr>
        <w:t>умений</w:t>
      </w:r>
      <w:proofErr w:type="gramEnd"/>
      <w:r w:rsidRPr="001B72AC">
        <w:rPr>
          <w:bCs/>
          <w:lang w:eastAsia="ru-RU"/>
        </w:rPr>
        <w:t xml:space="preserve"> обучающихся по </w:t>
      </w:r>
      <w:r w:rsidR="001B72AC" w:rsidRPr="001B72AC">
        <w:rPr>
          <w:lang w:eastAsia="ru-RU"/>
        </w:rPr>
        <w:t>химии</w:t>
      </w:r>
      <w:r w:rsidRPr="001B72AC">
        <w:rPr>
          <w:bCs/>
          <w:lang w:eastAsia="ru-RU"/>
        </w:rPr>
        <w:t xml:space="preserve"> являются письменная контрольная  работа</w:t>
      </w:r>
      <w:r w:rsidRPr="001B72AC">
        <w:t>, самостоятельная работа, тестирование, устный опрос, фронтальный опрос.</w:t>
      </w:r>
    </w:p>
    <w:p w:rsidR="00564DC1" w:rsidRPr="001B72AC" w:rsidRDefault="00564DC1" w:rsidP="00564DC1">
      <w:pPr>
        <w:shd w:val="clear" w:color="auto" w:fill="FFFFFF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Cs/>
          <w:sz w:val="24"/>
          <w:szCs w:val="24"/>
        </w:rPr>
        <w:t xml:space="preserve">3. При оценке письменных и устных ответов преподаватель  в первую очередь учитывает показанные </w:t>
      </w:r>
      <w:proofErr w:type="gramStart"/>
      <w:r w:rsidRPr="001B72AC">
        <w:rPr>
          <w:rFonts w:ascii="Times New Roman" w:hAnsi="Times New Roman" w:cs="Times New Roman"/>
          <w:bCs/>
          <w:sz w:val="24"/>
          <w:szCs w:val="24"/>
        </w:rPr>
        <w:t>обучающимися</w:t>
      </w:r>
      <w:proofErr w:type="gramEnd"/>
      <w:r w:rsidRPr="001B72AC">
        <w:rPr>
          <w:rFonts w:ascii="Times New Roman" w:hAnsi="Times New Roman" w:cs="Times New Roman"/>
          <w:bCs/>
          <w:sz w:val="24"/>
          <w:szCs w:val="24"/>
        </w:rPr>
        <w:t xml:space="preserve">  знания и умения. Оценка зависит также от наличия и характера погрешностей, допущенных </w:t>
      </w:r>
      <w:proofErr w:type="gramStart"/>
      <w:r w:rsidRPr="001B72AC">
        <w:rPr>
          <w:rFonts w:ascii="Times New Roman" w:hAnsi="Times New Roman" w:cs="Times New Roman"/>
          <w:bCs/>
          <w:sz w:val="24"/>
          <w:szCs w:val="24"/>
        </w:rPr>
        <w:t>обучающимися</w:t>
      </w:r>
      <w:proofErr w:type="gramEnd"/>
      <w:r w:rsidRPr="001B72AC">
        <w:rPr>
          <w:rFonts w:ascii="Times New Roman" w:hAnsi="Times New Roman" w:cs="Times New Roman"/>
          <w:bCs/>
          <w:sz w:val="24"/>
          <w:szCs w:val="24"/>
        </w:rPr>
        <w:t>.</w:t>
      </w:r>
    </w:p>
    <w:p w:rsidR="00564DC1" w:rsidRPr="001B72AC" w:rsidRDefault="00564DC1" w:rsidP="00564DC1">
      <w:pPr>
        <w:shd w:val="clear" w:color="auto" w:fill="FFFFFF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Cs/>
          <w:sz w:val="24"/>
          <w:szCs w:val="24"/>
        </w:rPr>
        <w:t>Среди погрешностей выделяются ошибки и недочеты. Погрешность считается  ошибкой, если она свидетельствует о том, что обучающийся не овладел основными знаниями, умениями, ука</w:t>
      </w:r>
      <w:r w:rsidRPr="001B72AC">
        <w:rPr>
          <w:rFonts w:ascii="Times New Roman" w:hAnsi="Times New Roman" w:cs="Times New Roman"/>
          <w:bCs/>
          <w:sz w:val="24"/>
          <w:szCs w:val="24"/>
        </w:rPr>
        <w:softHyphen/>
        <w:t>занными в программе.</w:t>
      </w:r>
    </w:p>
    <w:p w:rsidR="00564DC1" w:rsidRPr="001B72AC" w:rsidRDefault="00564DC1" w:rsidP="00564DC1">
      <w:pPr>
        <w:shd w:val="clear" w:color="auto" w:fill="FFFFFF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Cs/>
          <w:sz w:val="24"/>
          <w:szCs w:val="24"/>
        </w:rPr>
        <w:lastRenderedPageBreak/>
        <w:t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</w:t>
      </w:r>
      <w:r w:rsidRPr="001B72AC">
        <w:rPr>
          <w:rFonts w:ascii="Times New Roman" w:hAnsi="Times New Roman" w:cs="Times New Roman"/>
          <w:bCs/>
          <w:sz w:val="24"/>
          <w:szCs w:val="24"/>
        </w:rPr>
        <w:softHyphen/>
        <w:t>грамме основными. Недочетами также считаются: погрешности, ко</w:t>
      </w:r>
      <w:r w:rsidRPr="001B72AC">
        <w:rPr>
          <w:rFonts w:ascii="Times New Roman" w:hAnsi="Times New Roman" w:cs="Times New Roman"/>
          <w:bCs/>
          <w:sz w:val="24"/>
          <w:szCs w:val="24"/>
        </w:rPr>
        <w:softHyphen/>
        <w:t>торые не привели к искажению смысла полученного обучающимся  зада</w:t>
      </w:r>
      <w:r w:rsidRPr="001B72AC">
        <w:rPr>
          <w:rFonts w:ascii="Times New Roman" w:hAnsi="Times New Roman" w:cs="Times New Roman"/>
          <w:bCs/>
          <w:sz w:val="24"/>
          <w:szCs w:val="24"/>
        </w:rPr>
        <w:softHyphen/>
        <w:t>ния или способа его выполнения; неаккуратная запись; небрежное выполнение чертежа.</w:t>
      </w:r>
    </w:p>
    <w:p w:rsidR="00564DC1" w:rsidRPr="001B72AC" w:rsidRDefault="00564DC1" w:rsidP="00564DC1">
      <w:pPr>
        <w:shd w:val="clear" w:color="auto" w:fill="FFFFFF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Cs/>
          <w:sz w:val="24"/>
          <w:szCs w:val="24"/>
        </w:rPr>
        <w:t xml:space="preserve">Граница между ошибками и недочетами является в некоторой степени условной. При одних обстоятельствах допущенная </w:t>
      </w:r>
      <w:proofErr w:type="gramStart"/>
      <w:r w:rsidRPr="001B72AC">
        <w:rPr>
          <w:rFonts w:ascii="Times New Roman" w:hAnsi="Times New Roman" w:cs="Times New Roman"/>
          <w:bCs/>
          <w:sz w:val="24"/>
          <w:szCs w:val="24"/>
        </w:rPr>
        <w:t>обучающимися</w:t>
      </w:r>
      <w:proofErr w:type="gramEnd"/>
      <w:r w:rsidRPr="001B72AC">
        <w:rPr>
          <w:rFonts w:ascii="Times New Roman" w:hAnsi="Times New Roman" w:cs="Times New Roman"/>
          <w:bCs/>
          <w:sz w:val="24"/>
          <w:szCs w:val="24"/>
        </w:rPr>
        <w:t xml:space="preserve">  погрешность может рассматриваться преподавателем  как ошибка, в другое время и при других обстоятельствах — как недочет.</w:t>
      </w:r>
    </w:p>
    <w:p w:rsidR="00564DC1" w:rsidRPr="001B72AC" w:rsidRDefault="00564DC1" w:rsidP="00564DC1">
      <w:pPr>
        <w:shd w:val="clear" w:color="auto" w:fill="FFFFFF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Cs/>
          <w:sz w:val="24"/>
          <w:szCs w:val="24"/>
        </w:rPr>
        <w:t>4. Задания для устного и письменного опроса обучающихся со</w:t>
      </w:r>
      <w:r w:rsidRPr="001B72AC">
        <w:rPr>
          <w:rFonts w:ascii="Times New Roman" w:hAnsi="Times New Roman" w:cs="Times New Roman"/>
          <w:bCs/>
          <w:sz w:val="24"/>
          <w:szCs w:val="24"/>
        </w:rPr>
        <w:softHyphen/>
        <w:t>стоят из теоретических вопросов и задач.</w:t>
      </w:r>
    </w:p>
    <w:p w:rsidR="00564DC1" w:rsidRPr="001B72AC" w:rsidRDefault="00564DC1" w:rsidP="00564DC1">
      <w:pPr>
        <w:shd w:val="clear" w:color="auto" w:fill="FFFFFF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Cs/>
          <w:sz w:val="24"/>
          <w:szCs w:val="24"/>
        </w:rPr>
        <w:t>Ответ на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и  обоснованные выводы, а его изложение и письменная запись математически грамотны и от</w:t>
      </w:r>
      <w:r w:rsidRPr="001B72AC">
        <w:rPr>
          <w:rFonts w:ascii="Times New Roman" w:hAnsi="Times New Roman" w:cs="Times New Roman"/>
          <w:bCs/>
          <w:sz w:val="24"/>
          <w:szCs w:val="24"/>
        </w:rPr>
        <w:softHyphen/>
        <w:t>личаются последовательностью и аккуратностью.</w:t>
      </w:r>
    </w:p>
    <w:p w:rsidR="00564DC1" w:rsidRPr="001B72AC" w:rsidRDefault="00564DC1" w:rsidP="00564DC1">
      <w:pPr>
        <w:shd w:val="clear" w:color="auto" w:fill="FFFFFF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Cs/>
          <w:sz w:val="24"/>
          <w:szCs w:val="24"/>
        </w:rPr>
        <w:t xml:space="preserve">Решение задачи считается безупречным, если правильно выбран способ решения, само решение сопровождается необходимыми объяснениями, </w:t>
      </w:r>
      <w:proofErr w:type="gramStart"/>
      <w:r w:rsidRPr="001B72AC">
        <w:rPr>
          <w:rFonts w:ascii="Times New Roman" w:hAnsi="Times New Roman" w:cs="Times New Roman"/>
          <w:bCs/>
          <w:sz w:val="24"/>
          <w:szCs w:val="24"/>
        </w:rPr>
        <w:t>верно</w:t>
      </w:r>
      <w:proofErr w:type="gramEnd"/>
      <w:r w:rsidRPr="001B72AC">
        <w:rPr>
          <w:rFonts w:ascii="Times New Roman" w:hAnsi="Times New Roman" w:cs="Times New Roman"/>
          <w:bCs/>
          <w:sz w:val="24"/>
          <w:szCs w:val="24"/>
        </w:rPr>
        <w:t xml:space="preserve"> выполнены нужные вычисления и  преобразования, получен верный ответ, последовательно и аккуратно за</w:t>
      </w:r>
      <w:r w:rsidRPr="001B72AC">
        <w:rPr>
          <w:rFonts w:ascii="Times New Roman" w:hAnsi="Times New Roman" w:cs="Times New Roman"/>
          <w:bCs/>
          <w:sz w:val="24"/>
          <w:szCs w:val="24"/>
        </w:rPr>
        <w:softHyphen/>
        <w:t>писано решение.</w:t>
      </w:r>
    </w:p>
    <w:p w:rsidR="00564DC1" w:rsidRPr="001B72AC" w:rsidRDefault="00564DC1" w:rsidP="00564DC1">
      <w:pPr>
        <w:shd w:val="clear" w:color="auto" w:fill="FFFFFF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Cs/>
          <w:sz w:val="24"/>
          <w:szCs w:val="24"/>
        </w:rPr>
        <w:t>5.  Оценка ответа обучающегося  при устном и письменном опросе проводится по пятибалльной системе, т. е. за ответ выставляется одна  из отметок: 1 (плохо), 2   (неудовлетворительно), 3  (удов</w:t>
      </w:r>
      <w:r w:rsidRPr="001B72AC">
        <w:rPr>
          <w:rFonts w:ascii="Times New Roman" w:hAnsi="Times New Roman" w:cs="Times New Roman"/>
          <w:bCs/>
          <w:sz w:val="24"/>
          <w:szCs w:val="24"/>
        </w:rPr>
        <w:softHyphen/>
        <w:t>летворительно), 4 (хорошо), 5 (отлично).</w:t>
      </w:r>
    </w:p>
    <w:p w:rsidR="00564DC1" w:rsidRPr="001B72AC" w:rsidRDefault="00564DC1" w:rsidP="001B72AC">
      <w:pPr>
        <w:shd w:val="clear" w:color="auto" w:fill="FFFFFF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Cs/>
          <w:sz w:val="24"/>
          <w:szCs w:val="24"/>
        </w:rPr>
        <w:t>6. Преподаватель может повысить отметку за оригинальный ответ на вопрос или оригинальное решение задачи, которые свидетельству</w:t>
      </w:r>
      <w:r w:rsidRPr="001B72AC">
        <w:rPr>
          <w:rFonts w:ascii="Times New Roman" w:hAnsi="Times New Roman" w:cs="Times New Roman"/>
          <w:bCs/>
          <w:sz w:val="24"/>
          <w:szCs w:val="24"/>
        </w:rPr>
        <w:softHyphen/>
        <w:t>ют о высоком математическом развитии  обучающегося; за решение бо</w:t>
      </w:r>
      <w:r w:rsidRPr="001B72AC">
        <w:rPr>
          <w:rFonts w:ascii="Times New Roman" w:hAnsi="Times New Roman" w:cs="Times New Roman"/>
          <w:bCs/>
          <w:sz w:val="24"/>
          <w:szCs w:val="24"/>
        </w:rPr>
        <w:softHyphen/>
        <w:t>лее сложной задачи или ответ на более сложный вопрос, предло</w:t>
      </w:r>
      <w:r w:rsidRPr="001B72AC">
        <w:rPr>
          <w:rFonts w:ascii="Times New Roman" w:hAnsi="Times New Roman" w:cs="Times New Roman"/>
          <w:bCs/>
          <w:sz w:val="24"/>
          <w:szCs w:val="24"/>
        </w:rPr>
        <w:softHyphen/>
        <w:t xml:space="preserve">женные </w:t>
      </w:r>
      <w:proofErr w:type="gramStart"/>
      <w:r w:rsidRPr="001B72AC">
        <w:rPr>
          <w:rFonts w:ascii="Times New Roman" w:hAnsi="Times New Roman" w:cs="Times New Roman"/>
          <w:bCs/>
          <w:sz w:val="24"/>
          <w:szCs w:val="24"/>
        </w:rPr>
        <w:t>обучающемуся</w:t>
      </w:r>
      <w:proofErr w:type="gramEnd"/>
      <w:r w:rsidRPr="001B72AC">
        <w:rPr>
          <w:rFonts w:ascii="Times New Roman" w:hAnsi="Times New Roman" w:cs="Times New Roman"/>
          <w:bCs/>
          <w:sz w:val="24"/>
          <w:szCs w:val="24"/>
        </w:rPr>
        <w:t xml:space="preserve"> дополнительно после выполнения им заданий.</w:t>
      </w:r>
    </w:p>
    <w:p w:rsidR="00564DC1" w:rsidRPr="0040116A" w:rsidRDefault="0040116A" w:rsidP="0040116A">
      <w:pPr>
        <w:jc w:val="center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36"/>
          <w:sz w:val="24"/>
          <w:szCs w:val="24"/>
        </w:rPr>
        <w:t>КРИТЕРИИ ОШИБОК</w:t>
      </w:r>
    </w:p>
    <w:p w:rsidR="00564DC1" w:rsidRPr="001B72AC" w:rsidRDefault="00564DC1" w:rsidP="00564DC1">
      <w:pPr>
        <w:shd w:val="clear" w:color="auto" w:fill="FFFFFF"/>
        <w:tabs>
          <w:tab w:val="num" w:pos="709"/>
        </w:tabs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72AC">
        <w:rPr>
          <w:rFonts w:ascii="Times New Roman" w:eastAsia="Symbol" w:hAnsi="Times New Roman" w:cs="Times New Roman"/>
          <w:b/>
          <w:bCs/>
          <w:sz w:val="24"/>
          <w:szCs w:val="24"/>
        </w:rPr>
        <w:t>К грубым</w:t>
      </w:r>
      <w:r w:rsidRPr="001B72AC">
        <w:rPr>
          <w:rFonts w:ascii="Times New Roman" w:eastAsia="Symbol" w:hAnsi="Times New Roman" w:cs="Times New Roman"/>
          <w:bCs/>
          <w:sz w:val="24"/>
          <w:szCs w:val="24"/>
        </w:rPr>
        <w:t> ошибкам относятся ошибки, которые обнаруживают незнание обучающимися  формул, правил, основных свойств, теорем и неумение их применять; незнание приемов решения задач, рассматриваемых в учебниках, а также вычислительные ошибки, если они не являются опиской;</w:t>
      </w:r>
    </w:p>
    <w:p w:rsidR="00564DC1" w:rsidRPr="001B72AC" w:rsidRDefault="00564DC1" w:rsidP="00564DC1">
      <w:pPr>
        <w:tabs>
          <w:tab w:val="num" w:pos="-14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B72AC">
        <w:rPr>
          <w:rFonts w:ascii="Times New Roman" w:eastAsia="Symbol" w:hAnsi="Times New Roman" w:cs="Times New Roman"/>
          <w:b/>
          <w:bCs/>
          <w:sz w:val="24"/>
          <w:szCs w:val="24"/>
        </w:rPr>
        <w:t>К негрубым</w:t>
      </w:r>
      <w:r w:rsidRPr="001B72AC">
        <w:rPr>
          <w:rFonts w:ascii="Times New Roman" w:eastAsia="Symbol" w:hAnsi="Times New Roman" w:cs="Times New Roman"/>
          <w:bCs/>
          <w:sz w:val="24"/>
          <w:szCs w:val="24"/>
        </w:rPr>
        <w:t xml:space="preserve"> ошибкам относятся: потеря корня или сохранение в ответе постороннего корня; отбрасывание без объяснений одного из них и равнозначные им; </w:t>
      </w:r>
      <w:proofErr w:type="gramEnd"/>
    </w:p>
    <w:p w:rsidR="00564DC1" w:rsidRPr="0040116A" w:rsidRDefault="00564DC1" w:rsidP="0040116A">
      <w:pPr>
        <w:tabs>
          <w:tab w:val="num" w:pos="-142"/>
        </w:tabs>
        <w:ind w:firstLine="709"/>
        <w:jc w:val="both"/>
        <w:rPr>
          <w:rFonts w:ascii="Times New Roman" w:eastAsia="Symbol" w:hAnsi="Times New Roman" w:cs="Times New Roman"/>
          <w:bCs/>
          <w:sz w:val="24"/>
          <w:szCs w:val="24"/>
        </w:rPr>
      </w:pPr>
      <w:r w:rsidRPr="001B72AC">
        <w:rPr>
          <w:rFonts w:ascii="Times New Roman" w:eastAsia="Symbol" w:hAnsi="Times New Roman" w:cs="Times New Roman"/>
          <w:b/>
          <w:bCs/>
          <w:sz w:val="24"/>
          <w:szCs w:val="24"/>
        </w:rPr>
        <w:t>К недочетам</w:t>
      </w:r>
      <w:r w:rsidRPr="001B72AC">
        <w:rPr>
          <w:rFonts w:ascii="Times New Roman" w:eastAsia="Symbol" w:hAnsi="Times New Roman" w:cs="Times New Roman"/>
          <w:bCs/>
          <w:sz w:val="24"/>
          <w:szCs w:val="24"/>
        </w:rPr>
        <w:t> относятся: нерациональное решение, описки, недостаточность или отсутствие пояснений, обоснова</w:t>
      </w:r>
      <w:r w:rsidR="0040116A">
        <w:rPr>
          <w:rFonts w:ascii="Times New Roman" w:eastAsia="Symbol" w:hAnsi="Times New Roman" w:cs="Times New Roman"/>
          <w:bCs/>
          <w:sz w:val="24"/>
          <w:szCs w:val="24"/>
        </w:rPr>
        <w:t>ний в решениях.</w:t>
      </w:r>
    </w:p>
    <w:p w:rsidR="00564DC1" w:rsidRPr="0040116A" w:rsidRDefault="00564DC1" w:rsidP="0040116A">
      <w:pPr>
        <w:tabs>
          <w:tab w:val="num" w:pos="-142"/>
        </w:tabs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B72AC">
        <w:rPr>
          <w:rFonts w:ascii="Times New Roman" w:eastAsia="Symbol" w:hAnsi="Times New Roman" w:cs="Times New Roman"/>
          <w:b/>
          <w:bCs/>
          <w:sz w:val="24"/>
          <w:szCs w:val="24"/>
        </w:rPr>
        <w:lastRenderedPageBreak/>
        <w:t>Оценка устных ответов</w:t>
      </w:r>
    </w:p>
    <w:p w:rsidR="00564DC1" w:rsidRPr="001B72AC" w:rsidRDefault="00564DC1" w:rsidP="00564DC1">
      <w:pPr>
        <w:shd w:val="clear" w:color="auto" w:fill="FFFFFF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Cs/>
          <w:sz w:val="24"/>
          <w:szCs w:val="24"/>
        </w:rPr>
        <w:t xml:space="preserve">Ответ оценивается </w:t>
      </w:r>
      <w:r w:rsidRPr="001B72AC">
        <w:rPr>
          <w:rFonts w:ascii="Times New Roman" w:hAnsi="Times New Roman" w:cs="Times New Roman"/>
          <w:b/>
          <w:bCs/>
          <w:i/>
          <w:sz w:val="24"/>
          <w:szCs w:val="24"/>
        </w:rPr>
        <w:t>отметкой «5»,</w:t>
      </w:r>
      <w:r w:rsidRPr="001B72AC">
        <w:rPr>
          <w:rFonts w:ascii="Times New Roman" w:hAnsi="Times New Roman" w:cs="Times New Roman"/>
          <w:bCs/>
          <w:sz w:val="24"/>
          <w:szCs w:val="24"/>
        </w:rPr>
        <w:t xml:space="preserve"> если  обучающийся:</w:t>
      </w:r>
    </w:p>
    <w:p w:rsidR="00564DC1" w:rsidRPr="001B72AC" w:rsidRDefault="00564DC1" w:rsidP="00564DC1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>полно раскрыл содержание материала в объеме, предусмотрен</w:t>
      </w:r>
      <w:r w:rsidRPr="001B72AC">
        <w:rPr>
          <w:rFonts w:ascii="Times New Roman" w:hAnsi="Times New Roman" w:cs="Times New Roman"/>
          <w:sz w:val="24"/>
          <w:szCs w:val="24"/>
        </w:rPr>
        <w:softHyphen/>
        <w:t xml:space="preserve">ном программой и учебником, </w:t>
      </w:r>
    </w:p>
    <w:p w:rsidR="00564DC1" w:rsidRPr="001B72AC" w:rsidRDefault="00564DC1" w:rsidP="00564DC1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>изложил материал грамотным языком в определенной логиче</w:t>
      </w:r>
      <w:r w:rsidRPr="001B72AC">
        <w:rPr>
          <w:rFonts w:ascii="Times New Roman" w:hAnsi="Times New Roman" w:cs="Times New Roman"/>
          <w:sz w:val="24"/>
          <w:szCs w:val="24"/>
        </w:rPr>
        <w:softHyphen/>
        <w:t>ской последовательности, точно используя математическую термино</w:t>
      </w:r>
      <w:r w:rsidRPr="001B72AC">
        <w:rPr>
          <w:rFonts w:ascii="Times New Roman" w:hAnsi="Times New Roman" w:cs="Times New Roman"/>
          <w:sz w:val="24"/>
          <w:szCs w:val="24"/>
        </w:rPr>
        <w:softHyphen/>
        <w:t xml:space="preserve">логию и символику; </w:t>
      </w:r>
    </w:p>
    <w:p w:rsidR="00564DC1" w:rsidRPr="001B72AC" w:rsidRDefault="00564DC1" w:rsidP="00564DC1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 xml:space="preserve">правильно выполнил рисунки, чертежи, графики, сопутствующие ответу; </w:t>
      </w:r>
    </w:p>
    <w:p w:rsidR="00564DC1" w:rsidRPr="001B72AC" w:rsidRDefault="00564DC1" w:rsidP="00564DC1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>показал умение иллюстрировать теоретические положения конк</w:t>
      </w:r>
      <w:r w:rsidRPr="001B72AC">
        <w:rPr>
          <w:rFonts w:ascii="Times New Roman" w:hAnsi="Times New Roman" w:cs="Times New Roman"/>
          <w:sz w:val="24"/>
          <w:szCs w:val="24"/>
        </w:rPr>
        <w:softHyphen/>
        <w:t>ретными примерами, применять их в новой ситуации при выполне</w:t>
      </w:r>
      <w:r w:rsidRPr="001B72AC">
        <w:rPr>
          <w:rFonts w:ascii="Times New Roman" w:hAnsi="Times New Roman" w:cs="Times New Roman"/>
          <w:sz w:val="24"/>
          <w:szCs w:val="24"/>
        </w:rPr>
        <w:softHyphen/>
        <w:t xml:space="preserve">нии практического задания; </w:t>
      </w:r>
    </w:p>
    <w:p w:rsidR="00564DC1" w:rsidRPr="001B72AC" w:rsidRDefault="00564DC1" w:rsidP="00564DC1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 xml:space="preserve">продемонстрировал усвоение ранее изученных сопутствующих вопросов, </w:t>
      </w:r>
      <w:proofErr w:type="spellStart"/>
      <w:r w:rsidRPr="001B72AC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B72AC">
        <w:rPr>
          <w:rFonts w:ascii="Times New Roman" w:hAnsi="Times New Roman" w:cs="Times New Roman"/>
          <w:sz w:val="24"/>
          <w:szCs w:val="24"/>
        </w:rPr>
        <w:t xml:space="preserve"> и устойчивость используемых при от</w:t>
      </w:r>
      <w:r w:rsidRPr="001B72AC">
        <w:rPr>
          <w:rFonts w:ascii="Times New Roman" w:hAnsi="Times New Roman" w:cs="Times New Roman"/>
          <w:sz w:val="24"/>
          <w:szCs w:val="24"/>
        </w:rPr>
        <w:softHyphen/>
        <w:t xml:space="preserve">работке умений и навыков; </w:t>
      </w:r>
    </w:p>
    <w:p w:rsidR="00564DC1" w:rsidRPr="0040116A" w:rsidRDefault="00564DC1" w:rsidP="0040116A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 xml:space="preserve">отвечал самостоятельно без наводящих вопросов преподавателя. Возможны одна - две неточности при освещении второстепенных вопросов или в выкладках, которые </w:t>
      </w:r>
      <w:proofErr w:type="gramStart"/>
      <w:r w:rsidRPr="001B72AC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1B72AC">
        <w:rPr>
          <w:rFonts w:ascii="Times New Roman" w:hAnsi="Times New Roman" w:cs="Times New Roman"/>
          <w:sz w:val="24"/>
          <w:szCs w:val="24"/>
        </w:rPr>
        <w:t xml:space="preserve"> легко исправил по за</w:t>
      </w:r>
      <w:r w:rsidRPr="001B72AC">
        <w:rPr>
          <w:rFonts w:ascii="Times New Roman" w:hAnsi="Times New Roman" w:cs="Times New Roman"/>
          <w:sz w:val="24"/>
          <w:szCs w:val="24"/>
        </w:rPr>
        <w:softHyphen/>
        <w:t>мечанию преподавателя.</w:t>
      </w:r>
    </w:p>
    <w:p w:rsidR="00564DC1" w:rsidRPr="001B72AC" w:rsidRDefault="00564DC1" w:rsidP="00564DC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 xml:space="preserve">Ответ оценивается </w:t>
      </w:r>
      <w:r w:rsidRPr="001B72AC">
        <w:rPr>
          <w:rFonts w:ascii="Times New Roman" w:hAnsi="Times New Roman" w:cs="Times New Roman"/>
          <w:b/>
          <w:bCs/>
          <w:sz w:val="24"/>
          <w:szCs w:val="24"/>
        </w:rPr>
        <w:t xml:space="preserve">отметкой «4», </w:t>
      </w:r>
      <w:r w:rsidRPr="001B72AC">
        <w:rPr>
          <w:rFonts w:ascii="Times New Roman" w:hAnsi="Times New Roman" w:cs="Times New Roman"/>
          <w:sz w:val="24"/>
          <w:szCs w:val="24"/>
        </w:rPr>
        <w:t>если он удовлетворяет в основ</w:t>
      </w:r>
      <w:r w:rsidRPr="001B72AC">
        <w:rPr>
          <w:rFonts w:ascii="Times New Roman" w:hAnsi="Times New Roman" w:cs="Times New Roman"/>
          <w:sz w:val="24"/>
          <w:szCs w:val="24"/>
        </w:rPr>
        <w:softHyphen/>
        <w:t>ном требованиям на оценку «5», но при этом имеет один из недо</w:t>
      </w:r>
      <w:r w:rsidRPr="001B72AC">
        <w:rPr>
          <w:rFonts w:ascii="Times New Roman" w:hAnsi="Times New Roman" w:cs="Times New Roman"/>
          <w:sz w:val="24"/>
          <w:szCs w:val="24"/>
        </w:rPr>
        <w:softHyphen/>
        <w:t>статков:</w:t>
      </w:r>
    </w:p>
    <w:p w:rsidR="00564DC1" w:rsidRPr="001B72AC" w:rsidRDefault="00564DC1" w:rsidP="00564DC1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 xml:space="preserve">в изложении допущены небольшие пробелы, не исказившие </w:t>
      </w:r>
      <w:r w:rsidR="001B72AC" w:rsidRPr="001B72AC">
        <w:rPr>
          <w:rFonts w:ascii="Times New Roman" w:hAnsi="Times New Roman" w:cs="Times New Roman"/>
          <w:sz w:val="24"/>
          <w:szCs w:val="24"/>
          <w:lang w:eastAsia="ru-RU"/>
        </w:rPr>
        <w:t>химическое</w:t>
      </w:r>
      <w:r w:rsidRPr="001B72AC">
        <w:rPr>
          <w:rFonts w:ascii="Times New Roman" w:hAnsi="Times New Roman" w:cs="Times New Roman"/>
          <w:sz w:val="24"/>
          <w:szCs w:val="24"/>
        </w:rPr>
        <w:t xml:space="preserve"> содержание ответа; </w:t>
      </w:r>
    </w:p>
    <w:p w:rsidR="00564DC1" w:rsidRPr="001B72AC" w:rsidRDefault="00564DC1" w:rsidP="00564DC1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>допущены один – два недочета при освещении основного содержа</w:t>
      </w:r>
      <w:r w:rsidRPr="001B72AC">
        <w:rPr>
          <w:rFonts w:ascii="Times New Roman" w:hAnsi="Times New Roman" w:cs="Times New Roman"/>
          <w:sz w:val="24"/>
          <w:szCs w:val="24"/>
        </w:rPr>
        <w:softHyphen/>
        <w:t xml:space="preserve">ния ответа, исправленные по замечанию преподавателя; </w:t>
      </w:r>
    </w:p>
    <w:p w:rsidR="00564DC1" w:rsidRPr="0040116A" w:rsidRDefault="00564DC1" w:rsidP="0040116A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B72AC">
        <w:rPr>
          <w:rFonts w:ascii="Times New Roman" w:hAnsi="Times New Roman" w:cs="Times New Roman"/>
          <w:sz w:val="24"/>
          <w:szCs w:val="24"/>
        </w:rPr>
        <w:t>допущены</w:t>
      </w:r>
      <w:proofErr w:type="gramEnd"/>
      <w:r w:rsidRPr="001B72AC">
        <w:rPr>
          <w:rFonts w:ascii="Times New Roman" w:hAnsi="Times New Roman" w:cs="Times New Roman"/>
          <w:sz w:val="24"/>
          <w:szCs w:val="24"/>
        </w:rPr>
        <w:t xml:space="preserve"> ошибка или более двух недочетов при освещении вто</w:t>
      </w:r>
      <w:r w:rsidRPr="001B72AC">
        <w:rPr>
          <w:rFonts w:ascii="Times New Roman" w:hAnsi="Times New Roman" w:cs="Times New Roman"/>
          <w:sz w:val="24"/>
          <w:szCs w:val="24"/>
        </w:rPr>
        <w:softHyphen/>
        <w:t>ростепенных вопросов или в выкладках, легко исправленные по замечанию преподавателя.</w:t>
      </w:r>
    </w:p>
    <w:p w:rsidR="00EB0D95" w:rsidRDefault="00EB0D95" w:rsidP="00564DC1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64DC1" w:rsidRPr="001B72AC" w:rsidRDefault="00564DC1" w:rsidP="00564DC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/>
          <w:bCs/>
          <w:sz w:val="24"/>
          <w:szCs w:val="24"/>
        </w:rPr>
        <w:t>Отметка «3»</w:t>
      </w:r>
      <w:r w:rsidRPr="001B72AC">
        <w:rPr>
          <w:rFonts w:ascii="Times New Roman" w:hAnsi="Times New Roman" w:cs="Times New Roman"/>
          <w:sz w:val="24"/>
          <w:szCs w:val="24"/>
        </w:rPr>
        <w:t xml:space="preserve"> ставится в следующих случаях: </w:t>
      </w:r>
    </w:p>
    <w:p w:rsidR="001B72AC" w:rsidRPr="001B72AC" w:rsidRDefault="00564DC1" w:rsidP="00564DC1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>неполно или непоследовательно раскрыто содержание материа</w:t>
      </w:r>
      <w:r w:rsidRPr="001B72AC">
        <w:rPr>
          <w:rFonts w:ascii="Times New Roman" w:hAnsi="Times New Roman" w:cs="Times New Roman"/>
          <w:sz w:val="24"/>
          <w:szCs w:val="24"/>
        </w:rPr>
        <w:softHyphen/>
        <w:t>ла, но показано общее понимание вопроса и продемонстрированы умения, достаточные для дальнейшего усвоения программного ма</w:t>
      </w:r>
      <w:r w:rsidRPr="001B72AC">
        <w:rPr>
          <w:rFonts w:ascii="Times New Roman" w:hAnsi="Times New Roman" w:cs="Times New Roman"/>
          <w:sz w:val="24"/>
          <w:szCs w:val="24"/>
        </w:rPr>
        <w:softHyphen/>
        <w:t xml:space="preserve">териала </w:t>
      </w:r>
    </w:p>
    <w:p w:rsidR="00564DC1" w:rsidRPr="001B72AC" w:rsidRDefault="00564DC1" w:rsidP="00564DC1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>имелись затруднения или допущены ошибки в определении поня</w:t>
      </w:r>
      <w:r w:rsidRPr="001B72AC">
        <w:rPr>
          <w:rFonts w:ascii="Times New Roman" w:hAnsi="Times New Roman" w:cs="Times New Roman"/>
          <w:sz w:val="24"/>
          <w:szCs w:val="24"/>
        </w:rPr>
        <w:softHyphen/>
        <w:t xml:space="preserve">тий, использовании </w:t>
      </w:r>
      <w:r w:rsidR="001B72AC" w:rsidRPr="001B72AC">
        <w:rPr>
          <w:rFonts w:ascii="Times New Roman" w:hAnsi="Times New Roman" w:cs="Times New Roman"/>
          <w:sz w:val="24"/>
          <w:szCs w:val="24"/>
        </w:rPr>
        <w:t>терминологии</w:t>
      </w:r>
      <w:r w:rsidRPr="001B72AC">
        <w:rPr>
          <w:rFonts w:ascii="Times New Roman" w:hAnsi="Times New Roman" w:cs="Times New Roman"/>
          <w:sz w:val="24"/>
          <w:szCs w:val="24"/>
        </w:rPr>
        <w:t xml:space="preserve">, исправленные после нескольких наводящих вопросов преподавателя; </w:t>
      </w:r>
    </w:p>
    <w:p w:rsidR="00564DC1" w:rsidRPr="001B72AC" w:rsidRDefault="00564DC1" w:rsidP="00564DC1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B72AC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1B72AC">
        <w:rPr>
          <w:rFonts w:ascii="Times New Roman" w:hAnsi="Times New Roman" w:cs="Times New Roman"/>
          <w:sz w:val="24"/>
          <w:szCs w:val="24"/>
        </w:rPr>
        <w:t xml:space="preserve">  не справился с применением теории в новой ситуации при выполнении практического задания, но выполнил задания обя</w:t>
      </w:r>
      <w:r w:rsidRPr="001B72AC">
        <w:rPr>
          <w:rFonts w:ascii="Times New Roman" w:hAnsi="Times New Roman" w:cs="Times New Roman"/>
          <w:sz w:val="24"/>
          <w:szCs w:val="24"/>
        </w:rPr>
        <w:softHyphen/>
        <w:t xml:space="preserve">зательного уровня сложности по данной теме; </w:t>
      </w:r>
    </w:p>
    <w:p w:rsidR="00564DC1" w:rsidRPr="0040116A" w:rsidRDefault="00564DC1" w:rsidP="0040116A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 xml:space="preserve">при знании теоретического материала </w:t>
      </w:r>
      <w:proofErr w:type="gramStart"/>
      <w:r w:rsidRPr="001B72AC">
        <w:rPr>
          <w:rFonts w:ascii="Times New Roman" w:hAnsi="Times New Roman" w:cs="Times New Roman"/>
          <w:sz w:val="24"/>
          <w:szCs w:val="24"/>
        </w:rPr>
        <w:t>выявлена</w:t>
      </w:r>
      <w:proofErr w:type="gramEnd"/>
      <w:r w:rsidRPr="001B72AC">
        <w:rPr>
          <w:rFonts w:ascii="Times New Roman" w:hAnsi="Times New Roman" w:cs="Times New Roman"/>
          <w:sz w:val="24"/>
          <w:szCs w:val="24"/>
        </w:rPr>
        <w:t xml:space="preserve"> недостаточная </w:t>
      </w:r>
      <w:proofErr w:type="spellStart"/>
      <w:r w:rsidRPr="001B72AC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B72AC">
        <w:rPr>
          <w:rFonts w:ascii="Times New Roman" w:hAnsi="Times New Roman" w:cs="Times New Roman"/>
          <w:sz w:val="24"/>
          <w:szCs w:val="24"/>
        </w:rPr>
        <w:t xml:space="preserve"> основных умений и навыков.</w:t>
      </w:r>
    </w:p>
    <w:p w:rsidR="00564DC1" w:rsidRPr="001B72AC" w:rsidRDefault="00564DC1" w:rsidP="00564DC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/>
          <w:bCs/>
          <w:sz w:val="24"/>
          <w:szCs w:val="24"/>
        </w:rPr>
        <w:t>Отметка «2»</w:t>
      </w:r>
      <w:r w:rsidRPr="001B72AC">
        <w:rPr>
          <w:rFonts w:ascii="Times New Roman" w:hAnsi="Times New Roman" w:cs="Times New Roman"/>
          <w:sz w:val="24"/>
          <w:szCs w:val="24"/>
        </w:rPr>
        <w:t xml:space="preserve"> ставится в следующих случаях:</w:t>
      </w:r>
    </w:p>
    <w:p w:rsidR="00564DC1" w:rsidRPr="001B72AC" w:rsidRDefault="00564DC1" w:rsidP="00564DC1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 xml:space="preserve">не раскрыто основное содержание учебного материала; </w:t>
      </w:r>
    </w:p>
    <w:p w:rsidR="00564DC1" w:rsidRPr="001B72AC" w:rsidRDefault="00564DC1" w:rsidP="00564DC1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 xml:space="preserve">обнаружено незнание или непонимание обучающимся большей или наиболее важной части учебного материала; </w:t>
      </w:r>
    </w:p>
    <w:p w:rsidR="00564DC1" w:rsidRPr="0040116A" w:rsidRDefault="00564DC1" w:rsidP="0040116A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lastRenderedPageBreak/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преподавателя.</w:t>
      </w:r>
    </w:p>
    <w:p w:rsidR="00564DC1" w:rsidRPr="001B72AC" w:rsidRDefault="00564DC1" w:rsidP="00564DC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b/>
          <w:bCs/>
          <w:sz w:val="24"/>
          <w:szCs w:val="24"/>
        </w:rPr>
        <w:t xml:space="preserve">Отметка «1» </w:t>
      </w:r>
      <w:r w:rsidRPr="001B72AC">
        <w:rPr>
          <w:rFonts w:ascii="Times New Roman" w:hAnsi="Times New Roman" w:cs="Times New Roman"/>
          <w:sz w:val="24"/>
          <w:szCs w:val="24"/>
        </w:rPr>
        <w:t>ставится, если:</w:t>
      </w:r>
    </w:p>
    <w:p w:rsidR="00564DC1" w:rsidRPr="001B72AC" w:rsidRDefault="00564DC1" w:rsidP="00564DC1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>обучающийся обнаружил полное незнание и непонимание изучаемого учебного материала или не смог ответить ни на один из по</w:t>
      </w:r>
      <w:r w:rsidRPr="001B72AC">
        <w:rPr>
          <w:rFonts w:ascii="Times New Roman" w:hAnsi="Times New Roman" w:cs="Times New Roman"/>
          <w:sz w:val="24"/>
          <w:szCs w:val="24"/>
        </w:rPr>
        <w:softHyphen/>
        <w:t>ставленных вопросов по изучаемому материалу.</w:t>
      </w:r>
      <w:r w:rsidRPr="001B72AC">
        <w:rPr>
          <w:rFonts w:ascii="Times New Roman" w:hAnsi="Times New Roman" w:cs="Times New Roman"/>
          <w:bCs/>
          <w:sz w:val="24"/>
          <w:szCs w:val="24"/>
        </w:rPr>
        <w:t> </w:t>
      </w:r>
      <w:r w:rsidRPr="001B72AC">
        <w:rPr>
          <w:rFonts w:ascii="Times New Roman" w:hAnsi="Times New Roman" w:cs="Times New Roman"/>
          <w:b/>
          <w:i/>
          <w:sz w:val="24"/>
          <w:szCs w:val="24"/>
        </w:rPr>
        <w:t> </w:t>
      </w:r>
    </w:p>
    <w:p w:rsidR="00564DC1" w:rsidRPr="001B72AC" w:rsidRDefault="00564DC1" w:rsidP="00564DC1">
      <w:pPr>
        <w:rPr>
          <w:rFonts w:ascii="Times New Roman" w:hAnsi="Times New Roman" w:cs="Times New Roman"/>
          <w:b/>
          <w:sz w:val="24"/>
          <w:szCs w:val="24"/>
        </w:rPr>
      </w:pPr>
    </w:p>
    <w:p w:rsidR="00564DC1" w:rsidRPr="001B72AC" w:rsidRDefault="00564DC1" w:rsidP="00564DC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72AC">
        <w:rPr>
          <w:rFonts w:ascii="Times New Roman" w:hAnsi="Times New Roman" w:cs="Times New Roman"/>
          <w:b/>
          <w:bCs/>
          <w:sz w:val="24"/>
          <w:szCs w:val="24"/>
        </w:rPr>
        <w:t>Задания для тематического контроля (контрольные работы)</w:t>
      </w:r>
    </w:p>
    <w:p w:rsidR="00564DC1" w:rsidRPr="001B72AC" w:rsidRDefault="00564DC1" w:rsidP="00564DC1">
      <w:pPr>
        <w:autoSpaceDE w:val="0"/>
        <w:autoSpaceDN w:val="0"/>
        <w:adjustRightInd w:val="0"/>
        <w:ind w:firstLine="426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B72AC">
        <w:rPr>
          <w:rFonts w:ascii="Times New Roman" w:hAnsi="Times New Roman" w:cs="Times New Roman"/>
          <w:b/>
          <w:color w:val="000000"/>
          <w:sz w:val="24"/>
          <w:szCs w:val="24"/>
        </w:rPr>
        <w:t>Критерии  оценки контрольной работы</w:t>
      </w:r>
    </w:p>
    <w:p w:rsidR="00564DC1" w:rsidRPr="001B72AC" w:rsidRDefault="00564DC1" w:rsidP="00564DC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72AC">
        <w:rPr>
          <w:rFonts w:ascii="Times New Roman" w:hAnsi="Times New Roman" w:cs="Times New Roman"/>
          <w:color w:val="000000"/>
          <w:sz w:val="24"/>
          <w:szCs w:val="24"/>
        </w:rPr>
        <w:t xml:space="preserve">        Основные  требования  к  выполнению  заданий  контрольной работы: </w:t>
      </w:r>
    </w:p>
    <w:p w:rsidR="00564DC1" w:rsidRPr="001B72AC" w:rsidRDefault="00564DC1" w:rsidP="00564DC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72AC">
        <w:rPr>
          <w:rFonts w:ascii="Times New Roman" w:hAnsi="Times New Roman" w:cs="Times New Roman"/>
          <w:color w:val="000000"/>
          <w:sz w:val="24"/>
          <w:szCs w:val="24"/>
        </w:rPr>
        <w:t xml:space="preserve">– ход решения грамотный и  понятный; </w:t>
      </w:r>
    </w:p>
    <w:p w:rsidR="00564DC1" w:rsidRPr="001B72AC" w:rsidRDefault="00564DC1" w:rsidP="00564DC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72AC">
        <w:rPr>
          <w:rFonts w:ascii="Times New Roman" w:hAnsi="Times New Roman" w:cs="Times New Roman"/>
          <w:color w:val="000000"/>
          <w:sz w:val="24"/>
          <w:szCs w:val="24"/>
        </w:rPr>
        <w:t xml:space="preserve">– представленный ответ  верный; </w:t>
      </w:r>
    </w:p>
    <w:p w:rsidR="00564DC1" w:rsidRPr="001B72AC" w:rsidRDefault="00564DC1" w:rsidP="00564DC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72AC">
        <w:rPr>
          <w:rFonts w:ascii="Times New Roman" w:hAnsi="Times New Roman" w:cs="Times New Roman"/>
          <w:color w:val="000000"/>
          <w:sz w:val="24"/>
          <w:szCs w:val="24"/>
        </w:rPr>
        <w:t xml:space="preserve">- метод и форма описания решения задачи могут быть произвольными; </w:t>
      </w:r>
    </w:p>
    <w:p w:rsidR="00564DC1" w:rsidRPr="001B72AC" w:rsidRDefault="00564DC1" w:rsidP="00564DC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72AC">
        <w:rPr>
          <w:rFonts w:ascii="Times New Roman" w:hAnsi="Times New Roman" w:cs="Times New Roman"/>
          <w:color w:val="000000"/>
          <w:sz w:val="24"/>
          <w:szCs w:val="24"/>
        </w:rPr>
        <w:t xml:space="preserve">– выполнение каждого из заданий оценивается в баллах. </w:t>
      </w:r>
    </w:p>
    <w:p w:rsidR="00564DC1" w:rsidRPr="001B72AC" w:rsidRDefault="00564DC1" w:rsidP="00564DC1">
      <w:pPr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B72AC">
        <w:rPr>
          <w:rFonts w:ascii="Times New Roman" w:hAnsi="Times New Roman" w:cs="Times New Roman"/>
          <w:color w:val="000000"/>
          <w:sz w:val="24"/>
          <w:szCs w:val="24"/>
        </w:rPr>
        <w:t xml:space="preserve">За правильное выполнение любого задания  обучающийся получает один балл. </w:t>
      </w:r>
      <w:proofErr w:type="gramStart"/>
      <w:r w:rsidRPr="001B72AC">
        <w:rPr>
          <w:rFonts w:ascii="Times New Roman" w:hAnsi="Times New Roman" w:cs="Times New Roman"/>
          <w:sz w:val="24"/>
          <w:szCs w:val="24"/>
        </w:rPr>
        <w:t>В  заданиях  с выбором  ответа, с кратким ответом  или на установление соответствия, обучающийся  получает один  балл, соответствующий данному заданию, если  указан номер верного ответа (в заданиях с выбором ответа), или вписан  верный ответ (в заданиях с кратким ответом), или правильно соотнесены объекты двух множеств и записана соответствующая последовательность цифр (в заданиях на установление соответствия).</w:t>
      </w:r>
      <w:proofErr w:type="gramEnd"/>
      <w:r w:rsidRPr="001B72AC">
        <w:rPr>
          <w:rFonts w:ascii="Times New Roman" w:hAnsi="Times New Roman" w:cs="Times New Roman"/>
          <w:color w:val="000000"/>
          <w:sz w:val="24"/>
          <w:szCs w:val="24"/>
        </w:rPr>
        <w:t xml:space="preserve"> При выполнении таких  заданий,   где необходимо привести краткое решение, за неполное решение задания выставляется  0,5 балла. Если обучающийся приводит неверное решение, неверный ответ или не  приводит  никакого ответа,   он  получает 0 баллов. </w:t>
      </w:r>
    </w:p>
    <w:p w:rsidR="00564DC1" w:rsidRPr="001B72AC" w:rsidRDefault="00564DC1" w:rsidP="001B72A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>При выполнении  любого задания  используются след</w:t>
      </w:r>
      <w:r w:rsidR="001B72AC" w:rsidRPr="001B72AC">
        <w:rPr>
          <w:rFonts w:ascii="Times New Roman" w:hAnsi="Times New Roman" w:cs="Times New Roman"/>
          <w:sz w:val="24"/>
          <w:szCs w:val="24"/>
        </w:rPr>
        <w:t>ующие критерии  оценки заданий: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9440"/>
      </w:tblGrid>
      <w:tr w:rsidR="00564DC1" w:rsidRPr="001B72AC" w:rsidTr="00E300C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DC1" w:rsidRPr="001B72AC" w:rsidRDefault="00564DC1" w:rsidP="00E300C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2AC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9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DC1" w:rsidRPr="001B72AC" w:rsidRDefault="00564DC1" w:rsidP="00E300C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2AC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 выполненного задания</w:t>
            </w:r>
          </w:p>
        </w:tc>
      </w:tr>
      <w:tr w:rsidR="00564DC1" w:rsidRPr="001B72AC" w:rsidTr="00E300C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DC1" w:rsidRPr="001B72AC" w:rsidRDefault="00564DC1" w:rsidP="00E300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2A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DC1" w:rsidRPr="001B72AC" w:rsidRDefault="00564DC1" w:rsidP="00E300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2AC">
              <w:rPr>
                <w:rFonts w:ascii="Times New Roman" w:hAnsi="Times New Roman" w:cs="Times New Roman"/>
                <w:sz w:val="24"/>
                <w:szCs w:val="24"/>
              </w:rPr>
              <w:t xml:space="preserve">Найден правильный ход решения, все его шаги  </w:t>
            </w:r>
            <w:proofErr w:type="gramStart"/>
            <w:r w:rsidRPr="001B72AC">
              <w:rPr>
                <w:rFonts w:ascii="Times New Roman" w:hAnsi="Times New Roman" w:cs="Times New Roman"/>
                <w:sz w:val="24"/>
                <w:szCs w:val="24"/>
              </w:rPr>
              <w:t>выполнены</w:t>
            </w:r>
            <w:proofErr w:type="gramEnd"/>
            <w:r w:rsidRPr="001B72AC">
              <w:rPr>
                <w:rFonts w:ascii="Times New Roman" w:hAnsi="Times New Roman" w:cs="Times New Roman"/>
                <w:sz w:val="24"/>
                <w:szCs w:val="24"/>
              </w:rPr>
              <w:t xml:space="preserve">  верно и получен правильный ответ.</w:t>
            </w:r>
          </w:p>
        </w:tc>
      </w:tr>
      <w:tr w:rsidR="00564DC1" w:rsidRPr="001B72AC" w:rsidTr="00E300C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DC1" w:rsidRPr="001B72AC" w:rsidRDefault="00564DC1" w:rsidP="00E300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2A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DC1" w:rsidRPr="001B72AC" w:rsidRDefault="00564DC1" w:rsidP="001B7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2AC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Приведено верное решение, но допущена </w:t>
            </w:r>
            <w:r w:rsidR="001B72AC" w:rsidRPr="001B72AC">
              <w:rPr>
                <w:rFonts w:ascii="Times New Roman" w:hAnsi="Times New Roman" w:cs="Times New Roman"/>
                <w:sz w:val="24"/>
                <w:szCs w:val="24"/>
              </w:rPr>
              <w:t>незначительная</w:t>
            </w:r>
            <w:r w:rsidRPr="001B72AC">
              <w:rPr>
                <w:rFonts w:ascii="Times New Roman" w:hAnsi="Times New Roman" w:cs="Times New Roman"/>
                <w:sz w:val="24"/>
                <w:szCs w:val="24"/>
              </w:rPr>
              <w:t xml:space="preserve"> ошибка или описка, при этом </w:t>
            </w:r>
            <w:r w:rsidRPr="001B72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может быть получен неверный ответ</w:t>
            </w:r>
          </w:p>
        </w:tc>
      </w:tr>
      <w:tr w:rsidR="00564DC1" w:rsidRPr="001B72AC" w:rsidTr="00E300C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DC1" w:rsidRPr="001B72AC" w:rsidRDefault="00564DC1" w:rsidP="00E300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2A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9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DC1" w:rsidRPr="001B72AC" w:rsidRDefault="00564DC1" w:rsidP="00E300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2AC">
              <w:rPr>
                <w:rFonts w:ascii="Times New Roman" w:hAnsi="Times New Roman" w:cs="Times New Roman"/>
                <w:sz w:val="24"/>
                <w:szCs w:val="24"/>
              </w:rPr>
              <w:t>Решение начато логически  верно, но допущена ошибка, либо решение не доведено до конца, при этом ответ неверный или отсутствует.</w:t>
            </w:r>
          </w:p>
        </w:tc>
      </w:tr>
      <w:tr w:rsidR="00564DC1" w:rsidRPr="001B72AC" w:rsidTr="00E300C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DC1" w:rsidRPr="001B72AC" w:rsidRDefault="00564DC1" w:rsidP="00E300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2A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DC1" w:rsidRPr="001B72AC" w:rsidRDefault="00564DC1" w:rsidP="00E300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2AC">
              <w:rPr>
                <w:rFonts w:ascii="Times New Roman" w:hAnsi="Times New Roman" w:cs="Times New Roman"/>
                <w:sz w:val="24"/>
                <w:szCs w:val="24"/>
              </w:rPr>
              <w:t>Неверное решение, неверный ответ или отсутствие  решения.</w:t>
            </w:r>
          </w:p>
        </w:tc>
      </w:tr>
    </w:tbl>
    <w:p w:rsidR="006115FE" w:rsidRDefault="006115FE" w:rsidP="0040116A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606271" w:rsidRPr="006234BE" w:rsidRDefault="0053002C" w:rsidP="0060627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Оценочные</w:t>
      </w:r>
      <w:r w:rsidR="00606271" w:rsidRPr="006234BE">
        <w:rPr>
          <w:rFonts w:ascii="Times New Roman" w:hAnsi="Times New Roman"/>
          <w:b/>
          <w:sz w:val="28"/>
          <w:szCs w:val="28"/>
        </w:rPr>
        <w:t xml:space="preserve"> материалы </w:t>
      </w:r>
    </w:p>
    <w:p w:rsidR="00606271" w:rsidRDefault="00606271" w:rsidP="0060627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раздел </w:t>
      </w:r>
      <w:r w:rsidRPr="00F53FEC">
        <w:rPr>
          <w:rFonts w:ascii="Times New Roman" w:hAnsi="Times New Roman"/>
          <w:b/>
          <w:sz w:val="24"/>
          <w:szCs w:val="24"/>
        </w:rPr>
        <w:t xml:space="preserve"> «Физическая и коллоидная химия»</w:t>
      </w:r>
    </w:p>
    <w:p w:rsidR="004E7D5C" w:rsidRPr="0034627F" w:rsidRDefault="004E7D5C" w:rsidP="004E7D5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раздел </w:t>
      </w:r>
      <w:r w:rsidRPr="0034627F">
        <w:rPr>
          <w:rFonts w:ascii="Times New Roman" w:hAnsi="Times New Roman"/>
          <w:b/>
          <w:sz w:val="24"/>
          <w:szCs w:val="24"/>
        </w:rPr>
        <w:t xml:space="preserve"> «Аналитическая химия»</w:t>
      </w:r>
    </w:p>
    <w:p w:rsidR="00606271" w:rsidRDefault="00606271" w:rsidP="0040116A">
      <w:pPr>
        <w:spacing w:after="0"/>
        <w:rPr>
          <w:u w:val="single"/>
        </w:rPr>
      </w:pPr>
    </w:p>
    <w:p w:rsidR="00606271" w:rsidRPr="004B6508" w:rsidRDefault="00606271" w:rsidP="00606271">
      <w:pPr>
        <w:spacing w:after="0"/>
        <w:jc w:val="center"/>
        <w:rPr>
          <w:b/>
          <w:szCs w:val="24"/>
        </w:rPr>
      </w:pPr>
      <w:r w:rsidRPr="004B6508">
        <w:rPr>
          <w:rFonts w:ascii="Times New Roman" w:hAnsi="Times New Roman"/>
          <w:b/>
          <w:sz w:val="24"/>
          <w:szCs w:val="24"/>
        </w:rPr>
        <w:t>Спецификация</w:t>
      </w:r>
    </w:p>
    <w:p w:rsidR="00606271" w:rsidRPr="00814894" w:rsidRDefault="00606271" w:rsidP="00606271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814894">
        <w:rPr>
          <w:rFonts w:ascii="Times New Roman" w:hAnsi="Times New Roman"/>
          <w:b/>
          <w:i/>
          <w:sz w:val="24"/>
          <w:szCs w:val="24"/>
        </w:rPr>
        <w:t>Проверяемые умения:</w:t>
      </w:r>
    </w:p>
    <w:p w:rsidR="00606271" w:rsidRDefault="00606271" w:rsidP="00606271">
      <w:pPr>
        <w:spacing w:after="0"/>
        <w:rPr>
          <w:rFonts w:ascii="Times New Roman" w:hAnsi="Times New Roman"/>
          <w:sz w:val="24"/>
          <w:szCs w:val="24"/>
        </w:rPr>
      </w:pPr>
      <w:r w:rsidRPr="005A7854">
        <w:rPr>
          <w:rFonts w:ascii="Times New Roman" w:hAnsi="Times New Roman"/>
          <w:i/>
          <w:sz w:val="24"/>
          <w:szCs w:val="24"/>
        </w:rPr>
        <w:t xml:space="preserve">У-1- </w:t>
      </w:r>
      <w:r w:rsidRPr="009C1044">
        <w:rPr>
          <w:rFonts w:ascii="Times New Roman" w:hAnsi="Times New Roman"/>
          <w:b/>
          <w:sz w:val="24"/>
          <w:szCs w:val="24"/>
        </w:rPr>
        <w:t>уметь</w:t>
      </w:r>
      <w:r w:rsidRPr="009C1044">
        <w:rPr>
          <w:rFonts w:ascii="Times New Roman" w:hAnsi="Times New Roman"/>
          <w:sz w:val="24"/>
          <w:szCs w:val="24"/>
        </w:rPr>
        <w:t xml:space="preserve"> готовить растворы с точно известной концентрацией; проводить расчеты по химическим формулам и уравнениям реакции; определять направление химической реакции при изменении условий</w:t>
      </w:r>
      <w:r>
        <w:rPr>
          <w:rFonts w:ascii="Times New Roman" w:hAnsi="Times New Roman"/>
          <w:sz w:val="24"/>
          <w:szCs w:val="24"/>
        </w:rPr>
        <w:t>.</w:t>
      </w:r>
    </w:p>
    <w:p w:rsidR="00606271" w:rsidRDefault="00606271" w:rsidP="006062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7854">
        <w:rPr>
          <w:rFonts w:ascii="Times New Roman" w:hAnsi="Times New Roman"/>
          <w:i/>
          <w:sz w:val="24"/>
          <w:szCs w:val="24"/>
        </w:rPr>
        <w:t xml:space="preserve">У-4 - </w:t>
      </w:r>
      <w:r w:rsidRPr="009C1044">
        <w:rPr>
          <w:rFonts w:ascii="Times New Roman" w:hAnsi="Times New Roman"/>
          <w:b/>
          <w:sz w:val="24"/>
          <w:szCs w:val="24"/>
        </w:rPr>
        <w:t xml:space="preserve">уметь </w:t>
      </w:r>
      <w:r w:rsidRPr="009C1044">
        <w:rPr>
          <w:rFonts w:ascii="Times New Roman" w:hAnsi="Times New Roman"/>
          <w:sz w:val="24"/>
          <w:szCs w:val="24"/>
        </w:rPr>
        <w:t xml:space="preserve"> проводить лабораторные рабо</w:t>
      </w:r>
      <w:r>
        <w:rPr>
          <w:rFonts w:ascii="Times New Roman" w:hAnsi="Times New Roman"/>
          <w:sz w:val="24"/>
          <w:szCs w:val="24"/>
        </w:rPr>
        <w:t>ты по</w:t>
      </w:r>
      <w:r w:rsidRPr="009C1044">
        <w:rPr>
          <w:rFonts w:ascii="Times New Roman" w:hAnsi="Times New Roman"/>
          <w:sz w:val="24"/>
          <w:szCs w:val="24"/>
        </w:rPr>
        <w:t xml:space="preserve"> кислотно-основному и </w:t>
      </w:r>
      <w:proofErr w:type="spellStart"/>
      <w:r w:rsidRPr="009C1044">
        <w:rPr>
          <w:rFonts w:ascii="Times New Roman" w:hAnsi="Times New Roman"/>
          <w:sz w:val="24"/>
          <w:szCs w:val="24"/>
        </w:rPr>
        <w:t>осадительному</w:t>
      </w:r>
      <w:proofErr w:type="spellEnd"/>
      <w:r w:rsidRPr="009C1044">
        <w:rPr>
          <w:rFonts w:ascii="Times New Roman" w:hAnsi="Times New Roman"/>
          <w:sz w:val="24"/>
          <w:szCs w:val="24"/>
        </w:rPr>
        <w:t xml:space="preserve"> титрованию</w:t>
      </w:r>
      <w:r>
        <w:rPr>
          <w:rFonts w:ascii="Times New Roman" w:hAnsi="Times New Roman"/>
          <w:sz w:val="24"/>
          <w:szCs w:val="24"/>
        </w:rPr>
        <w:t>.</w:t>
      </w:r>
    </w:p>
    <w:p w:rsidR="00606271" w:rsidRDefault="00606271" w:rsidP="00606271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F66989">
        <w:rPr>
          <w:rFonts w:ascii="Times New Roman" w:hAnsi="Times New Roman"/>
          <w:i/>
          <w:sz w:val="20"/>
          <w:szCs w:val="20"/>
        </w:rPr>
        <w:t>У-</w:t>
      </w:r>
      <w:r>
        <w:rPr>
          <w:rFonts w:ascii="Times New Roman" w:hAnsi="Times New Roman"/>
          <w:i/>
          <w:sz w:val="20"/>
          <w:szCs w:val="20"/>
        </w:rPr>
        <w:t xml:space="preserve"> 5- </w:t>
      </w:r>
      <w:r w:rsidRPr="009C1044">
        <w:rPr>
          <w:rFonts w:ascii="Times New Roman" w:hAnsi="Times New Roman"/>
          <w:b/>
          <w:sz w:val="24"/>
          <w:szCs w:val="24"/>
        </w:rPr>
        <w:t>у</w:t>
      </w:r>
      <w:r>
        <w:rPr>
          <w:rFonts w:ascii="Times New Roman" w:hAnsi="Times New Roman"/>
          <w:b/>
          <w:sz w:val="24"/>
          <w:szCs w:val="24"/>
        </w:rPr>
        <w:t>меть</w:t>
      </w:r>
      <w:r w:rsidRPr="009C1044">
        <w:rPr>
          <w:rFonts w:ascii="Times New Roman" w:hAnsi="Times New Roman"/>
          <w:bCs/>
          <w:sz w:val="24"/>
          <w:szCs w:val="24"/>
        </w:rPr>
        <w:t>решать задачи на газовые законы, определяет поверхностное натяжение жидкости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606271" w:rsidRDefault="00606271" w:rsidP="006062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66989">
        <w:rPr>
          <w:rFonts w:ascii="Times New Roman" w:hAnsi="Times New Roman"/>
          <w:i/>
          <w:sz w:val="20"/>
          <w:szCs w:val="20"/>
        </w:rPr>
        <w:t>У-</w:t>
      </w:r>
      <w:r>
        <w:rPr>
          <w:rFonts w:ascii="Times New Roman" w:hAnsi="Times New Roman"/>
          <w:i/>
          <w:sz w:val="20"/>
          <w:szCs w:val="20"/>
        </w:rPr>
        <w:t xml:space="preserve"> 6- </w:t>
      </w:r>
      <w:r w:rsidRPr="009C1044">
        <w:rPr>
          <w:rFonts w:ascii="Times New Roman" w:hAnsi="Times New Roman"/>
          <w:b/>
          <w:sz w:val="24"/>
          <w:szCs w:val="24"/>
        </w:rPr>
        <w:t>уметь</w:t>
      </w:r>
      <w:r w:rsidRPr="009C1044">
        <w:rPr>
          <w:rFonts w:ascii="Times New Roman" w:hAnsi="Times New Roman"/>
          <w:sz w:val="24"/>
          <w:szCs w:val="24"/>
        </w:rPr>
        <w:t xml:space="preserve"> определять тепловые явления при растворении; решать термохимические задачи</w:t>
      </w:r>
      <w:r>
        <w:rPr>
          <w:rFonts w:ascii="Times New Roman" w:hAnsi="Times New Roman"/>
          <w:sz w:val="24"/>
          <w:szCs w:val="24"/>
        </w:rPr>
        <w:t>.</w:t>
      </w:r>
    </w:p>
    <w:p w:rsidR="00606271" w:rsidRDefault="00606271" w:rsidP="006062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66989">
        <w:rPr>
          <w:rFonts w:ascii="Times New Roman" w:hAnsi="Times New Roman"/>
          <w:i/>
          <w:sz w:val="20"/>
          <w:szCs w:val="20"/>
        </w:rPr>
        <w:t>У-</w:t>
      </w:r>
      <w:r>
        <w:rPr>
          <w:rFonts w:ascii="Times New Roman" w:hAnsi="Times New Roman"/>
          <w:i/>
          <w:sz w:val="20"/>
          <w:szCs w:val="20"/>
        </w:rPr>
        <w:t xml:space="preserve"> 7- </w:t>
      </w:r>
      <w:r w:rsidRPr="009C1044">
        <w:rPr>
          <w:rFonts w:ascii="Times New Roman" w:hAnsi="Times New Roman"/>
          <w:b/>
          <w:bCs/>
          <w:sz w:val="24"/>
          <w:szCs w:val="24"/>
        </w:rPr>
        <w:t>уметь</w:t>
      </w:r>
      <w:r w:rsidRPr="009C1044">
        <w:rPr>
          <w:rFonts w:ascii="Times New Roman" w:hAnsi="Times New Roman"/>
          <w:bCs/>
          <w:sz w:val="24"/>
          <w:szCs w:val="24"/>
        </w:rPr>
        <w:t xml:space="preserve"> решать задачи на</w:t>
      </w:r>
      <w:r w:rsidRPr="009C1044">
        <w:rPr>
          <w:rFonts w:ascii="Times New Roman" w:hAnsi="Times New Roman"/>
          <w:sz w:val="24"/>
          <w:szCs w:val="24"/>
        </w:rPr>
        <w:t xml:space="preserve"> скорость химической реакции</w:t>
      </w:r>
      <w:r>
        <w:rPr>
          <w:rFonts w:ascii="Times New Roman" w:hAnsi="Times New Roman"/>
          <w:sz w:val="24"/>
          <w:szCs w:val="24"/>
        </w:rPr>
        <w:t>.</w:t>
      </w:r>
    </w:p>
    <w:p w:rsidR="00606271" w:rsidRDefault="00606271" w:rsidP="006062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66989">
        <w:rPr>
          <w:rFonts w:ascii="Times New Roman" w:hAnsi="Times New Roman"/>
          <w:i/>
          <w:sz w:val="20"/>
          <w:szCs w:val="20"/>
        </w:rPr>
        <w:t>У-</w:t>
      </w:r>
      <w:r>
        <w:rPr>
          <w:rFonts w:ascii="Times New Roman" w:hAnsi="Times New Roman"/>
          <w:i/>
          <w:sz w:val="20"/>
          <w:szCs w:val="20"/>
        </w:rPr>
        <w:t xml:space="preserve"> 8- </w:t>
      </w:r>
      <w:r w:rsidRPr="009C1044">
        <w:rPr>
          <w:rFonts w:ascii="Times New Roman" w:hAnsi="Times New Roman"/>
          <w:b/>
          <w:bCs/>
          <w:sz w:val="24"/>
          <w:szCs w:val="24"/>
        </w:rPr>
        <w:t>уметь</w:t>
      </w:r>
      <w:r w:rsidRPr="009C1044">
        <w:rPr>
          <w:rFonts w:ascii="Times New Roman" w:hAnsi="Times New Roman"/>
          <w:sz w:val="24"/>
          <w:szCs w:val="24"/>
        </w:rPr>
        <w:t xml:space="preserve"> составлять  уравнения и констант диссоциации</w:t>
      </w:r>
    </w:p>
    <w:p w:rsidR="00606271" w:rsidRDefault="00606271" w:rsidP="006062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66989">
        <w:rPr>
          <w:rFonts w:ascii="Times New Roman" w:hAnsi="Times New Roman"/>
          <w:i/>
          <w:sz w:val="20"/>
          <w:szCs w:val="20"/>
        </w:rPr>
        <w:t>У-</w:t>
      </w:r>
      <w:r>
        <w:rPr>
          <w:rFonts w:ascii="Times New Roman" w:hAnsi="Times New Roman"/>
          <w:i/>
          <w:sz w:val="20"/>
          <w:szCs w:val="20"/>
        </w:rPr>
        <w:t xml:space="preserve"> 10- </w:t>
      </w:r>
      <w:r w:rsidRPr="001C3468">
        <w:rPr>
          <w:rFonts w:ascii="Times New Roman" w:hAnsi="Times New Roman"/>
          <w:b/>
          <w:sz w:val="24"/>
          <w:szCs w:val="24"/>
        </w:rPr>
        <w:t>связывать</w:t>
      </w:r>
      <w:r w:rsidRPr="001C3468">
        <w:rPr>
          <w:rFonts w:ascii="Times New Roman" w:hAnsi="Times New Roman"/>
          <w:sz w:val="24"/>
          <w:szCs w:val="24"/>
        </w:rPr>
        <w:t xml:space="preserve"> изученный материал со своей профессиональной деятельностью</w:t>
      </w:r>
    </w:p>
    <w:p w:rsidR="00606271" w:rsidRPr="004B6508" w:rsidRDefault="00606271" w:rsidP="00606271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4B6508">
        <w:rPr>
          <w:rFonts w:ascii="Times New Roman" w:hAnsi="Times New Roman"/>
          <w:b/>
          <w:i/>
          <w:sz w:val="24"/>
          <w:szCs w:val="24"/>
        </w:rPr>
        <w:t>Проверяемые знания:</w:t>
      </w:r>
    </w:p>
    <w:p w:rsidR="00606271" w:rsidRDefault="00606271" w:rsidP="00606271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181AFA">
        <w:rPr>
          <w:rFonts w:ascii="Times New Roman" w:hAnsi="Times New Roman"/>
          <w:i/>
          <w:sz w:val="24"/>
          <w:szCs w:val="24"/>
        </w:rPr>
        <w:t>З</w:t>
      </w:r>
      <w:proofErr w:type="gramEnd"/>
      <w:r w:rsidRPr="00181AFA">
        <w:rPr>
          <w:rFonts w:ascii="Times New Roman" w:hAnsi="Times New Roman"/>
          <w:i/>
          <w:sz w:val="24"/>
          <w:szCs w:val="24"/>
        </w:rPr>
        <w:t xml:space="preserve"> -1</w:t>
      </w:r>
      <w:r w:rsidRPr="00181AFA"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b/>
          <w:sz w:val="24"/>
          <w:szCs w:val="24"/>
        </w:rPr>
        <w:t xml:space="preserve">знать </w:t>
      </w:r>
      <w:r w:rsidRPr="009C1044">
        <w:rPr>
          <w:rFonts w:ascii="Times New Roman" w:hAnsi="Times New Roman"/>
          <w:iCs/>
          <w:sz w:val="24"/>
          <w:szCs w:val="24"/>
        </w:rPr>
        <w:t>основные методы анализа;</w:t>
      </w:r>
    </w:p>
    <w:p w:rsidR="00606271" w:rsidRDefault="00606271" w:rsidP="00606271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181AFA">
        <w:rPr>
          <w:rFonts w:ascii="Times New Roman" w:hAnsi="Times New Roman"/>
          <w:i/>
          <w:sz w:val="24"/>
          <w:szCs w:val="24"/>
        </w:rPr>
        <w:t>З</w:t>
      </w:r>
      <w:proofErr w:type="gramEnd"/>
      <w:r w:rsidRPr="00181AFA">
        <w:rPr>
          <w:rFonts w:ascii="Times New Roman" w:hAnsi="Times New Roman"/>
          <w:i/>
          <w:sz w:val="24"/>
          <w:szCs w:val="24"/>
        </w:rPr>
        <w:t xml:space="preserve"> -4</w:t>
      </w:r>
      <w:r w:rsidRPr="00181AFA">
        <w:rPr>
          <w:rFonts w:ascii="Times New Roman" w:hAnsi="Times New Roman"/>
          <w:sz w:val="24"/>
          <w:szCs w:val="24"/>
        </w:rPr>
        <w:t>-</w:t>
      </w:r>
      <w:r w:rsidRPr="009C1044">
        <w:rPr>
          <w:rFonts w:ascii="Times New Roman" w:hAnsi="Times New Roman"/>
          <w:b/>
          <w:sz w:val="24"/>
          <w:szCs w:val="24"/>
        </w:rPr>
        <w:t>знать</w:t>
      </w:r>
      <w:r w:rsidRPr="009C1044">
        <w:rPr>
          <w:rFonts w:ascii="Times New Roman" w:hAnsi="Times New Roman"/>
          <w:sz w:val="24"/>
          <w:szCs w:val="24"/>
        </w:rPr>
        <w:t xml:space="preserve"> основные методы количественного анализа: гравиметрический (весовой) анализ; методы титриметрического анализа: кислотно-основное титрование, </w:t>
      </w:r>
      <w:proofErr w:type="spellStart"/>
      <w:r w:rsidRPr="009C1044">
        <w:rPr>
          <w:rFonts w:ascii="Times New Roman" w:hAnsi="Times New Roman"/>
          <w:sz w:val="24"/>
          <w:szCs w:val="24"/>
        </w:rPr>
        <w:t>осадительное</w:t>
      </w:r>
      <w:proofErr w:type="spellEnd"/>
      <w:r w:rsidRPr="009C1044">
        <w:rPr>
          <w:rFonts w:ascii="Times New Roman" w:hAnsi="Times New Roman"/>
          <w:sz w:val="24"/>
          <w:szCs w:val="24"/>
        </w:rPr>
        <w:t xml:space="preserve">, окислительно-восстановительное; </w:t>
      </w:r>
      <w:proofErr w:type="spellStart"/>
      <w:r w:rsidRPr="009C1044">
        <w:rPr>
          <w:rFonts w:ascii="Times New Roman" w:hAnsi="Times New Roman"/>
          <w:sz w:val="24"/>
          <w:szCs w:val="24"/>
        </w:rPr>
        <w:t>комплексонометрическое</w:t>
      </w:r>
      <w:proofErr w:type="spellEnd"/>
      <w:r w:rsidRPr="009C1044">
        <w:rPr>
          <w:rFonts w:ascii="Times New Roman" w:hAnsi="Times New Roman"/>
          <w:sz w:val="24"/>
          <w:szCs w:val="24"/>
        </w:rPr>
        <w:t xml:space="preserve"> титрование</w:t>
      </w:r>
      <w:r>
        <w:rPr>
          <w:rFonts w:ascii="Times New Roman" w:hAnsi="Times New Roman"/>
          <w:sz w:val="24"/>
          <w:szCs w:val="24"/>
        </w:rPr>
        <w:t>;</w:t>
      </w:r>
    </w:p>
    <w:p w:rsidR="00606271" w:rsidRDefault="00606271" w:rsidP="00606271">
      <w:pPr>
        <w:spacing w:after="0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181AFA">
        <w:rPr>
          <w:rFonts w:ascii="Times New Roman" w:hAnsi="Times New Roman"/>
          <w:i/>
          <w:sz w:val="24"/>
          <w:szCs w:val="24"/>
        </w:rPr>
        <w:t>З</w:t>
      </w:r>
      <w:proofErr w:type="gramEnd"/>
      <w:r w:rsidRPr="00181AFA">
        <w:rPr>
          <w:rFonts w:ascii="Times New Roman" w:hAnsi="Times New Roman"/>
          <w:i/>
          <w:sz w:val="24"/>
          <w:szCs w:val="24"/>
        </w:rPr>
        <w:t xml:space="preserve"> -</w:t>
      </w:r>
      <w:r>
        <w:rPr>
          <w:rFonts w:ascii="Times New Roman" w:hAnsi="Times New Roman"/>
          <w:i/>
          <w:sz w:val="24"/>
          <w:szCs w:val="24"/>
        </w:rPr>
        <w:t>5</w:t>
      </w:r>
      <w:r w:rsidRPr="00181AFA">
        <w:rPr>
          <w:rFonts w:ascii="Times New Roman" w:hAnsi="Times New Roman"/>
          <w:sz w:val="24"/>
          <w:szCs w:val="24"/>
        </w:rPr>
        <w:t>-</w:t>
      </w:r>
      <w:r w:rsidRPr="009C1044">
        <w:rPr>
          <w:rFonts w:ascii="Times New Roman" w:hAnsi="Times New Roman"/>
          <w:b/>
          <w:sz w:val="24"/>
          <w:szCs w:val="24"/>
        </w:rPr>
        <w:t xml:space="preserve">знать </w:t>
      </w:r>
      <w:r w:rsidRPr="009C1044">
        <w:rPr>
          <w:rFonts w:ascii="Times New Roman" w:hAnsi="Times New Roman"/>
          <w:sz w:val="24"/>
          <w:szCs w:val="24"/>
        </w:rPr>
        <w:t xml:space="preserve">предмет и задачи физической и коллоидной химии; агрегатные состояния вещества; </w:t>
      </w:r>
      <w:r w:rsidRPr="009C1044">
        <w:rPr>
          <w:rFonts w:ascii="Times New Roman" w:hAnsi="Times New Roman"/>
          <w:iCs/>
          <w:sz w:val="24"/>
          <w:szCs w:val="24"/>
        </w:rPr>
        <w:t>газовые законы; идеальный газ; реальные газы; поверхностное натяжение</w:t>
      </w:r>
      <w:r>
        <w:rPr>
          <w:rFonts w:ascii="Times New Roman" w:hAnsi="Times New Roman"/>
          <w:iCs/>
          <w:sz w:val="24"/>
          <w:szCs w:val="24"/>
        </w:rPr>
        <w:t>;</w:t>
      </w:r>
    </w:p>
    <w:p w:rsidR="00606271" w:rsidRDefault="00606271" w:rsidP="00606271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181AFA">
        <w:rPr>
          <w:rFonts w:ascii="Times New Roman" w:hAnsi="Times New Roman"/>
          <w:i/>
          <w:sz w:val="24"/>
          <w:szCs w:val="24"/>
        </w:rPr>
        <w:t>З</w:t>
      </w:r>
      <w:proofErr w:type="gramEnd"/>
      <w:r w:rsidRPr="00181AFA">
        <w:rPr>
          <w:rFonts w:ascii="Times New Roman" w:hAnsi="Times New Roman"/>
          <w:i/>
          <w:sz w:val="24"/>
          <w:szCs w:val="24"/>
        </w:rPr>
        <w:t xml:space="preserve"> -</w:t>
      </w:r>
      <w:r>
        <w:rPr>
          <w:rFonts w:ascii="Times New Roman" w:hAnsi="Times New Roman"/>
          <w:i/>
          <w:sz w:val="24"/>
          <w:szCs w:val="24"/>
        </w:rPr>
        <w:t>6</w:t>
      </w:r>
      <w:r w:rsidRPr="00181AFA">
        <w:rPr>
          <w:rFonts w:ascii="Times New Roman" w:hAnsi="Times New Roman"/>
          <w:sz w:val="24"/>
          <w:szCs w:val="24"/>
        </w:rPr>
        <w:t>-</w:t>
      </w:r>
      <w:r w:rsidRPr="009C1044">
        <w:rPr>
          <w:rFonts w:ascii="Times New Roman" w:hAnsi="Times New Roman"/>
          <w:b/>
          <w:sz w:val="24"/>
          <w:szCs w:val="24"/>
        </w:rPr>
        <w:t xml:space="preserve">знать </w:t>
      </w:r>
      <w:r w:rsidRPr="009C1044">
        <w:rPr>
          <w:rFonts w:ascii="Times New Roman" w:hAnsi="Times New Roman"/>
          <w:sz w:val="24"/>
          <w:szCs w:val="24"/>
        </w:rPr>
        <w:t>основные понятия и законы термодинамики</w:t>
      </w:r>
      <w:r>
        <w:rPr>
          <w:rFonts w:ascii="Times New Roman" w:hAnsi="Times New Roman"/>
          <w:sz w:val="24"/>
          <w:szCs w:val="24"/>
        </w:rPr>
        <w:t>;</w:t>
      </w:r>
    </w:p>
    <w:p w:rsidR="00606271" w:rsidRPr="004E7D5C" w:rsidRDefault="00606271" w:rsidP="004E7D5C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181AFA">
        <w:rPr>
          <w:rFonts w:ascii="Times New Roman" w:hAnsi="Times New Roman"/>
          <w:i/>
          <w:sz w:val="24"/>
          <w:szCs w:val="24"/>
        </w:rPr>
        <w:t>З</w:t>
      </w:r>
      <w:proofErr w:type="gramEnd"/>
      <w:r w:rsidRPr="00181AFA">
        <w:rPr>
          <w:rFonts w:ascii="Times New Roman" w:hAnsi="Times New Roman"/>
          <w:i/>
          <w:sz w:val="24"/>
          <w:szCs w:val="24"/>
        </w:rPr>
        <w:t xml:space="preserve"> -</w:t>
      </w:r>
      <w:r>
        <w:rPr>
          <w:rFonts w:ascii="Times New Roman" w:hAnsi="Times New Roman"/>
          <w:i/>
          <w:sz w:val="24"/>
          <w:szCs w:val="24"/>
        </w:rPr>
        <w:t>7</w:t>
      </w:r>
      <w:r w:rsidRPr="00181AFA">
        <w:rPr>
          <w:rFonts w:ascii="Times New Roman" w:hAnsi="Times New Roman"/>
          <w:sz w:val="24"/>
          <w:szCs w:val="24"/>
        </w:rPr>
        <w:t>-</w:t>
      </w:r>
      <w:r w:rsidRPr="009C1044">
        <w:rPr>
          <w:rFonts w:ascii="Times New Roman" w:hAnsi="Times New Roman"/>
          <w:b/>
          <w:sz w:val="24"/>
          <w:szCs w:val="24"/>
        </w:rPr>
        <w:t>знать</w:t>
      </w:r>
      <w:r w:rsidRPr="009C1044">
        <w:rPr>
          <w:rFonts w:ascii="Times New Roman" w:hAnsi="Times New Roman"/>
          <w:sz w:val="24"/>
          <w:szCs w:val="24"/>
        </w:rPr>
        <w:t xml:space="preserve"> понятия: химическая кинетика, скорость химической реакции; факторы, влияющие на скорость химической реакции</w:t>
      </w:r>
      <w:r>
        <w:rPr>
          <w:rFonts w:ascii="Times New Roman" w:hAnsi="Times New Roman"/>
          <w:sz w:val="24"/>
          <w:szCs w:val="24"/>
        </w:rPr>
        <w:t>.</w:t>
      </w:r>
    </w:p>
    <w:p w:rsidR="00606271" w:rsidRDefault="00606271" w:rsidP="00606271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Форма оценки</w:t>
      </w:r>
      <w:r w:rsidRPr="00CE2085">
        <w:rPr>
          <w:rFonts w:ascii="Times New Roman" w:hAnsi="Times New Roman"/>
          <w:sz w:val="24"/>
          <w:szCs w:val="24"/>
        </w:rPr>
        <w:t xml:space="preserve">: </w:t>
      </w:r>
    </w:p>
    <w:p w:rsidR="00606271" w:rsidRPr="00CE2085" w:rsidRDefault="00606271" w:rsidP="00606271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>Дифференцированная оценка выполненной работы от 2 до 5 баллов</w:t>
      </w:r>
    </w:p>
    <w:p w:rsidR="00606271" w:rsidRPr="00CE2085" w:rsidRDefault="00606271" w:rsidP="00606271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Методы оценки:</w:t>
      </w:r>
    </w:p>
    <w:p w:rsidR="00606271" w:rsidRPr="00CE2085" w:rsidRDefault="00606271" w:rsidP="00606271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lastRenderedPageBreak/>
        <w:t xml:space="preserve">Сравнение результатов теста с эталонами ответов </w:t>
      </w:r>
    </w:p>
    <w:p w:rsidR="00606271" w:rsidRPr="00CE2085" w:rsidRDefault="00606271" w:rsidP="00606271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Количество заданий и их обобщенное описание</w:t>
      </w:r>
    </w:p>
    <w:p w:rsidR="00606271" w:rsidRPr="0034627F" w:rsidRDefault="00606271" w:rsidP="004E7D5C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Работа состоит из 2</w:t>
      </w:r>
      <w:r w:rsidR="004E7D5C">
        <w:rPr>
          <w:rFonts w:ascii="Times New Roman" w:hAnsi="Times New Roman"/>
          <w:sz w:val="24"/>
          <w:szCs w:val="24"/>
        </w:rPr>
        <w:t xml:space="preserve"> вариантов заданий</w:t>
      </w:r>
    </w:p>
    <w:p w:rsidR="00606271" w:rsidRPr="00CE2085" w:rsidRDefault="00606271" w:rsidP="00606271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Форма представления результатов выполнения</w:t>
      </w:r>
    </w:p>
    <w:p w:rsidR="00606271" w:rsidRPr="00CE2085" w:rsidRDefault="00606271" w:rsidP="00606271">
      <w:pPr>
        <w:spacing w:after="0"/>
        <w:ind w:firstLine="72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 xml:space="preserve">Выполненная работа должна быть представлена в </w:t>
      </w:r>
      <w:r w:rsidR="004E7D5C">
        <w:rPr>
          <w:rFonts w:ascii="Times New Roman" w:hAnsi="Times New Roman"/>
          <w:sz w:val="24"/>
          <w:szCs w:val="24"/>
        </w:rPr>
        <w:t>тетрадях по контрольной работе</w:t>
      </w:r>
    </w:p>
    <w:p w:rsidR="00606271" w:rsidRPr="004E7D5C" w:rsidRDefault="00606271" w:rsidP="004E7D5C">
      <w:pPr>
        <w:spacing w:after="0"/>
        <w:ind w:firstLine="72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 xml:space="preserve">- </w:t>
      </w:r>
      <w:r w:rsidR="004E7D5C">
        <w:rPr>
          <w:rFonts w:ascii="Times New Roman" w:hAnsi="Times New Roman"/>
          <w:sz w:val="24"/>
          <w:szCs w:val="24"/>
        </w:rPr>
        <w:t xml:space="preserve">номер контрольной работы, тема, номер варианта, </w:t>
      </w:r>
      <w:r>
        <w:rPr>
          <w:rFonts w:ascii="Times New Roman" w:hAnsi="Times New Roman"/>
          <w:sz w:val="24"/>
          <w:szCs w:val="24"/>
        </w:rPr>
        <w:t>выполненное</w:t>
      </w:r>
      <w:r w:rsidRPr="00CE2085">
        <w:rPr>
          <w:rFonts w:ascii="Times New Roman" w:hAnsi="Times New Roman"/>
          <w:sz w:val="24"/>
          <w:szCs w:val="24"/>
        </w:rPr>
        <w:t xml:space="preserve"> задание</w:t>
      </w:r>
      <w:r>
        <w:rPr>
          <w:rFonts w:ascii="Times New Roman" w:hAnsi="Times New Roman"/>
          <w:sz w:val="24"/>
          <w:szCs w:val="24"/>
        </w:rPr>
        <w:t>.</w:t>
      </w:r>
    </w:p>
    <w:p w:rsidR="00606271" w:rsidRPr="004E7D5C" w:rsidRDefault="00606271" w:rsidP="00606271">
      <w:pPr>
        <w:spacing w:after="0"/>
        <w:rPr>
          <w:rFonts w:ascii="Times New Roman" w:hAnsi="Times New Roman"/>
          <w:sz w:val="24"/>
          <w:szCs w:val="24"/>
        </w:rPr>
      </w:pPr>
      <w:r w:rsidRPr="0061436D">
        <w:rPr>
          <w:rFonts w:ascii="Times New Roman" w:hAnsi="Times New Roman"/>
          <w:b/>
          <w:i/>
          <w:sz w:val="24"/>
          <w:szCs w:val="24"/>
        </w:rPr>
        <w:t xml:space="preserve">Время выполнения </w:t>
      </w:r>
      <w:r>
        <w:rPr>
          <w:rFonts w:ascii="Times New Roman" w:hAnsi="Times New Roman"/>
          <w:sz w:val="24"/>
          <w:szCs w:val="24"/>
        </w:rPr>
        <w:t>– 9</w:t>
      </w:r>
      <w:r w:rsidR="004E7D5C">
        <w:rPr>
          <w:rFonts w:ascii="Times New Roman" w:hAnsi="Times New Roman"/>
          <w:sz w:val="24"/>
          <w:szCs w:val="24"/>
        </w:rPr>
        <w:t>0  минут</w:t>
      </w:r>
    </w:p>
    <w:p w:rsidR="00606271" w:rsidRPr="0061436D" w:rsidRDefault="00606271" w:rsidP="00606271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61436D">
        <w:rPr>
          <w:rFonts w:ascii="Times New Roman" w:hAnsi="Times New Roman"/>
          <w:b/>
          <w:i/>
          <w:sz w:val="24"/>
          <w:szCs w:val="24"/>
        </w:rPr>
        <w:t>Критерии оценки:</w:t>
      </w:r>
    </w:p>
    <w:p w:rsidR="00606271" w:rsidRPr="0061436D" w:rsidRDefault="00606271" w:rsidP="006062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1436D">
        <w:rPr>
          <w:rFonts w:ascii="Times New Roman" w:hAnsi="Times New Roman"/>
          <w:sz w:val="24"/>
          <w:szCs w:val="24"/>
        </w:rPr>
        <w:t>Всего 30 ответов:</w:t>
      </w:r>
    </w:p>
    <w:p w:rsidR="00606271" w:rsidRPr="0061436D" w:rsidRDefault="00606271" w:rsidP="006062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1436D">
        <w:rPr>
          <w:rFonts w:ascii="Times New Roman" w:hAnsi="Times New Roman"/>
          <w:sz w:val="24"/>
          <w:szCs w:val="24"/>
        </w:rPr>
        <w:t>Каждый правильный ответ оценивается одним баллом.</w:t>
      </w:r>
    </w:p>
    <w:p w:rsidR="00606271" w:rsidRPr="0061436D" w:rsidRDefault="00606271" w:rsidP="00606271">
      <w:pPr>
        <w:spacing w:after="0"/>
        <w:rPr>
          <w:rFonts w:ascii="Times New Roman" w:hAnsi="Times New Roman"/>
          <w:sz w:val="24"/>
          <w:szCs w:val="24"/>
        </w:rPr>
      </w:pPr>
      <w:r w:rsidRPr="0061436D">
        <w:rPr>
          <w:rFonts w:ascii="Times New Roman" w:hAnsi="Times New Roman"/>
          <w:sz w:val="24"/>
          <w:szCs w:val="24"/>
        </w:rPr>
        <w:t>за 25-30 баллов – оценка 5</w:t>
      </w:r>
    </w:p>
    <w:p w:rsidR="00606271" w:rsidRPr="0061436D" w:rsidRDefault="00606271" w:rsidP="00606271">
      <w:pPr>
        <w:spacing w:after="0"/>
        <w:rPr>
          <w:rFonts w:ascii="Times New Roman" w:hAnsi="Times New Roman"/>
          <w:sz w:val="24"/>
          <w:szCs w:val="24"/>
        </w:rPr>
      </w:pPr>
      <w:r w:rsidRPr="0061436D">
        <w:rPr>
          <w:rFonts w:ascii="Times New Roman" w:hAnsi="Times New Roman"/>
          <w:sz w:val="24"/>
          <w:szCs w:val="24"/>
        </w:rPr>
        <w:t>за 20-24 баллов – оценка 4</w:t>
      </w:r>
    </w:p>
    <w:p w:rsidR="00606271" w:rsidRPr="0061436D" w:rsidRDefault="00606271" w:rsidP="00606271">
      <w:pPr>
        <w:spacing w:after="0"/>
        <w:rPr>
          <w:rFonts w:ascii="Times New Roman" w:hAnsi="Times New Roman"/>
          <w:sz w:val="24"/>
          <w:szCs w:val="24"/>
        </w:rPr>
      </w:pPr>
      <w:r w:rsidRPr="0061436D">
        <w:rPr>
          <w:rFonts w:ascii="Times New Roman" w:hAnsi="Times New Roman"/>
          <w:sz w:val="24"/>
          <w:szCs w:val="24"/>
        </w:rPr>
        <w:t>за 15-19 баллов – оценка 3</w:t>
      </w:r>
    </w:p>
    <w:p w:rsidR="00606271" w:rsidRPr="00654B2E" w:rsidRDefault="00606271" w:rsidP="00606271">
      <w:pPr>
        <w:spacing w:after="0"/>
        <w:rPr>
          <w:rFonts w:ascii="Times New Roman" w:hAnsi="Times New Roman"/>
          <w:sz w:val="24"/>
          <w:szCs w:val="24"/>
        </w:rPr>
      </w:pPr>
      <w:r w:rsidRPr="0061436D">
        <w:rPr>
          <w:rFonts w:ascii="Times New Roman" w:hAnsi="Times New Roman"/>
          <w:sz w:val="24"/>
          <w:szCs w:val="24"/>
        </w:rPr>
        <w:t>менее 15 баллов – оценка 2</w:t>
      </w:r>
    </w:p>
    <w:p w:rsidR="00606271" w:rsidRDefault="00606271" w:rsidP="006062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116A" w:rsidRPr="00CA1434" w:rsidRDefault="0040116A" w:rsidP="004011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A1434">
        <w:rPr>
          <w:rFonts w:ascii="Times New Roman" w:hAnsi="Times New Roman"/>
          <w:b/>
          <w:sz w:val="24"/>
          <w:szCs w:val="24"/>
        </w:rPr>
        <w:t>Инструкции</w:t>
      </w:r>
    </w:p>
    <w:p w:rsidR="0040116A" w:rsidRPr="00CA1434" w:rsidRDefault="0040116A" w:rsidP="0040116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CA1434">
        <w:rPr>
          <w:rFonts w:ascii="Times New Roman" w:hAnsi="Times New Roman"/>
          <w:i/>
          <w:sz w:val="24"/>
          <w:szCs w:val="24"/>
        </w:rPr>
        <w:t>Для испытуемого:</w:t>
      </w:r>
    </w:p>
    <w:p w:rsidR="0040116A" w:rsidRPr="00CA1434" w:rsidRDefault="0040116A" w:rsidP="004011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Написать </w:t>
      </w:r>
      <w:r w:rsidRPr="00CA1434">
        <w:rPr>
          <w:rFonts w:ascii="Times New Roman" w:hAnsi="Times New Roman"/>
          <w:sz w:val="24"/>
          <w:szCs w:val="24"/>
        </w:rPr>
        <w:t xml:space="preserve">  внести </w:t>
      </w:r>
      <w:r>
        <w:rPr>
          <w:rFonts w:ascii="Times New Roman" w:hAnsi="Times New Roman"/>
          <w:sz w:val="24"/>
          <w:szCs w:val="24"/>
        </w:rPr>
        <w:t>номер контрольной работы, тему контрольной работы,</w:t>
      </w:r>
      <w:r w:rsidRPr="00CA1434">
        <w:rPr>
          <w:rFonts w:ascii="Times New Roman" w:hAnsi="Times New Roman"/>
          <w:sz w:val="24"/>
          <w:szCs w:val="24"/>
        </w:rPr>
        <w:t xml:space="preserve"> указать номер варианта,</w:t>
      </w:r>
    </w:p>
    <w:p w:rsidR="0040116A" w:rsidRPr="00CA1434" w:rsidRDefault="0040116A" w:rsidP="004011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</w:t>
      </w:r>
      <w:r w:rsidRPr="00CA1434">
        <w:rPr>
          <w:rFonts w:ascii="Times New Roman" w:hAnsi="Times New Roman"/>
          <w:sz w:val="24"/>
          <w:szCs w:val="24"/>
        </w:rPr>
        <w:t xml:space="preserve">писать ответы </w:t>
      </w:r>
    </w:p>
    <w:p w:rsidR="0040116A" w:rsidRPr="00CA1434" w:rsidRDefault="0040116A" w:rsidP="0040116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CA1434">
        <w:rPr>
          <w:rFonts w:ascii="Times New Roman" w:hAnsi="Times New Roman"/>
          <w:i/>
          <w:sz w:val="24"/>
          <w:szCs w:val="24"/>
        </w:rPr>
        <w:t>Для оценщика (эксперта):</w:t>
      </w:r>
    </w:p>
    <w:p w:rsidR="0040116A" w:rsidRPr="00CA1434" w:rsidRDefault="0040116A" w:rsidP="004011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1434">
        <w:rPr>
          <w:rFonts w:ascii="Times New Roman" w:hAnsi="Times New Roman"/>
          <w:sz w:val="24"/>
          <w:szCs w:val="24"/>
        </w:rPr>
        <w:t>При проверке сравнить</w:t>
      </w:r>
    </w:p>
    <w:p w:rsidR="0040116A" w:rsidRPr="00CA1434" w:rsidRDefault="0040116A" w:rsidP="004011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1434">
        <w:rPr>
          <w:rFonts w:ascii="Times New Roman" w:hAnsi="Times New Roman"/>
          <w:sz w:val="24"/>
          <w:szCs w:val="24"/>
        </w:rPr>
        <w:t>- результаты выполнения теста с эталоном, подсчитать количество правильных ответов, каждый из которых оценивается в 1 балл;</w:t>
      </w:r>
    </w:p>
    <w:p w:rsidR="0040116A" w:rsidRPr="00CA1434" w:rsidRDefault="0040116A" w:rsidP="004011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1434">
        <w:rPr>
          <w:rFonts w:ascii="Times New Roman" w:hAnsi="Times New Roman"/>
          <w:sz w:val="24"/>
          <w:szCs w:val="24"/>
        </w:rPr>
        <w:t>- подсчитать общее количество баллов и перевести в дифференцированную оценку в соответствии  с критериями</w:t>
      </w:r>
    </w:p>
    <w:p w:rsidR="00606271" w:rsidRPr="00CA1434" w:rsidRDefault="00606271" w:rsidP="006062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06271" w:rsidRPr="00D56295" w:rsidRDefault="00606271" w:rsidP="00606271">
      <w:pPr>
        <w:pStyle w:val="aa"/>
        <w:jc w:val="both"/>
        <w:rPr>
          <w:lang w:val="ru-RU"/>
        </w:rPr>
      </w:pPr>
      <w:proofErr w:type="spellStart"/>
      <w:r w:rsidRPr="00D56295">
        <w:rPr>
          <w:b/>
          <w:i/>
        </w:rPr>
        <w:t>Матрица</w:t>
      </w:r>
      <w:proofErr w:type="spellEnd"/>
      <w:r w:rsidRPr="00D56295">
        <w:rPr>
          <w:b/>
          <w:i/>
          <w:lang w:val="ru-RU"/>
        </w:rPr>
        <w:t>контрольных п</w:t>
      </w:r>
      <w:r w:rsidRPr="00D56295">
        <w:rPr>
          <w:i/>
          <w:lang w:val="ru-RU"/>
        </w:rPr>
        <w:t>роцедур</w:t>
      </w:r>
    </w:p>
    <w:p w:rsidR="00606271" w:rsidRPr="00D56295" w:rsidRDefault="00606271" w:rsidP="00606271">
      <w:pPr>
        <w:pStyle w:val="aa"/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291"/>
        <w:gridCol w:w="3041"/>
        <w:gridCol w:w="3239"/>
      </w:tblGrid>
      <w:tr w:rsidR="00606271" w:rsidRPr="00D56295" w:rsidTr="00F104E7">
        <w:tc>
          <w:tcPr>
            <w:tcW w:w="3291" w:type="dxa"/>
          </w:tcPr>
          <w:p w:rsidR="00606271" w:rsidRPr="00D56295" w:rsidRDefault="00606271" w:rsidP="00F104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6295">
              <w:rPr>
                <w:rFonts w:ascii="Times New Roman" w:hAnsi="Times New Roman"/>
                <w:sz w:val="24"/>
                <w:szCs w:val="24"/>
              </w:rPr>
              <w:t>Номер  задания</w:t>
            </w:r>
          </w:p>
        </w:tc>
        <w:tc>
          <w:tcPr>
            <w:tcW w:w="3041" w:type="dxa"/>
          </w:tcPr>
          <w:p w:rsidR="00606271" w:rsidRPr="00D56295" w:rsidRDefault="00606271" w:rsidP="00F104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6295">
              <w:rPr>
                <w:rFonts w:ascii="Times New Roman" w:hAnsi="Times New Roman"/>
                <w:sz w:val="24"/>
                <w:szCs w:val="24"/>
              </w:rPr>
              <w:t>Код результата (для знаний, умений)</w:t>
            </w:r>
          </w:p>
        </w:tc>
        <w:tc>
          <w:tcPr>
            <w:tcW w:w="3239" w:type="dxa"/>
          </w:tcPr>
          <w:p w:rsidR="00606271" w:rsidRPr="00D56295" w:rsidRDefault="00606271" w:rsidP="00F104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6295">
              <w:rPr>
                <w:rFonts w:ascii="Times New Roman" w:hAnsi="Times New Roman"/>
                <w:sz w:val="24"/>
                <w:szCs w:val="24"/>
              </w:rPr>
              <w:t>Уровень усвоения/освоения</w:t>
            </w:r>
          </w:p>
        </w:tc>
      </w:tr>
      <w:tr w:rsidR="00606271" w:rsidRPr="00D56295" w:rsidTr="00F104E7">
        <w:tc>
          <w:tcPr>
            <w:tcW w:w="9571" w:type="dxa"/>
            <w:gridSpan w:val="3"/>
          </w:tcPr>
          <w:p w:rsidR="00606271" w:rsidRPr="00D56295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6295">
              <w:rPr>
                <w:rFonts w:ascii="Times New Roman" w:hAnsi="Times New Roman"/>
                <w:sz w:val="24"/>
                <w:szCs w:val="24"/>
              </w:rPr>
              <w:t>Освоенные умения</w:t>
            </w:r>
          </w:p>
        </w:tc>
      </w:tr>
      <w:tr w:rsidR="00606271" w:rsidRPr="00D56295" w:rsidTr="00F104E7">
        <w:tc>
          <w:tcPr>
            <w:tcW w:w="3291" w:type="dxa"/>
          </w:tcPr>
          <w:p w:rsidR="00606271" w:rsidRPr="00D56295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6295">
              <w:rPr>
                <w:rFonts w:ascii="Times New Roman" w:hAnsi="Times New Roman"/>
                <w:sz w:val="24"/>
                <w:szCs w:val="24"/>
              </w:rPr>
              <w:t>Вопрос 1</w:t>
            </w:r>
          </w:p>
        </w:tc>
        <w:tc>
          <w:tcPr>
            <w:tcW w:w="3041" w:type="dxa"/>
          </w:tcPr>
          <w:p w:rsidR="00606271" w:rsidRPr="00D56295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у-1</w:t>
            </w:r>
          </w:p>
        </w:tc>
        <w:tc>
          <w:tcPr>
            <w:tcW w:w="3239" w:type="dxa"/>
          </w:tcPr>
          <w:p w:rsidR="00606271" w:rsidRPr="00D56295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BC597F" w:rsidTr="00F104E7">
        <w:tc>
          <w:tcPr>
            <w:tcW w:w="3291" w:type="dxa"/>
          </w:tcPr>
          <w:p w:rsidR="00606271" w:rsidRPr="006F6D51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D51">
              <w:rPr>
                <w:rFonts w:ascii="Times New Roman" w:hAnsi="Times New Roman"/>
                <w:sz w:val="24"/>
                <w:szCs w:val="24"/>
              </w:rPr>
              <w:t>Вопрос 2</w:t>
            </w:r>
          </w:p>
        </w:tc>
        <w:tc>
          <w:tcPr>
            <w:tcW w:w="3041" w:type="dxa"/>
          </w:tcPr>
          <w:p w:rsidR="00606271" w:rsidRPr="006F6D51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D51">
              <w:rPr>
                <w:rFonts w:ascii="Times New Roman" w:hAnsi="Times New Roman"/>
                <w:sz w:val="24"/>
                <w:szCs w:val="24"/>
              </w:rPr>
              <w:t>у-1</w:t>
            </w:r>
          </w:p>
        </w:tc>
        <w:tc>
          <w:tcPr>
            <w:tcW w:w="3239" w:type="dxa"/>
          </w:tcPr>
          <w:p w:rsidR="00606271" w:rsidRPr="006F6D51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D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BC597F" w:rsidTr="00F104E7">
        <w:tc>
          <w:tcPr>
            <w:tcW w:w="3291" w:type="dxa"/>
          </w:tcPr>
          <w:p w:rsidR="00606271" w:rsidRPr="006F6D51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D51">
              <w:rPr>
                <w:rFonts w:ascii="Times New Roman" w:hAnsi="Times New Roman"/>
                <w:sz w:val="24"/>
                <w:szCs w:val="24"/>
              </w:rPr>
              <w:t>Вопрос 3</w:t>
            </w:r>
          </w:p>
        </w:tc>
        <w:tc>
          <w:tcPr>
            <w:tcW w:w="3041" w:type="dxa"/>
          </w:tcPr>
          <w:p w:rsidR="00606271" w:rsidRPr="006F6D51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D51">
              <w:rPr>
                <w:rFonts w:ascii="Times New Roman" w:hAnsi="Times New Roman"/>
                <w:sz w:val="24"/>
                <w:szCs w:val="24"/>
              </w:rPr>
              <w:t>у-1</w:t>
            </w:r>
          </w:p>
        </w:tc>
        <w:tc>
          <w:tcPr>
            <w:tcW w:w="3239" w:type="dxa"/>
          </w:tcPr>
          <w:p w:rsidR="00606271" w:rsidRPr="006F6D51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6D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C289F" w:rsidTr="00F104E7">
        <w:tc>
          <w:tcPr>
            <w:tcW w:w="3291" w:type="dxa"/>
          </w:tcPr>
          <w:p w:rsidR="00606271" w:rsidRPr="005C289F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89F">
              <w:rPr>
                <w:rFonts w:ascii="Times New Roman" w:hAnsi="Times New Roman"/>
                <w:sz w:val="24"/>
                <w:szCs w:val="24"/>
              </w:rPr>
              <w:t>Вопрос 4</w:t>
            </w:r>
          </w:p>
        </w:tc>
        <w:tc>
          <w:tcPr>
            <w:tcW w:w="3041" w:type="dxa"/>
          </w:tcPr>
          <w:p w:rsidR="00606271" w:rsidRPr="005C289F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у-4</w:t>
            </w:r>
          </w:p>
        </w:tc>
        <w:tc>
          <w:tcPr>
            <w:tcW w:w="3239" w:type="dxa"/>
          </w:tcPr>
          <w:p w:rsidR="00606271" w:rsidRPr="005C289F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8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A81624" w:rsidTr="00F104E7">
        <w:tc>
          <w:tcPr>
            <w:tcW w:w="3291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624">
              <w:rPr>
                <w:rFonts w:ascii="Times New Roman" w:hAnsi="Times New Roman"/>
                <w:sz w:val="24"/>
                <w:szCs w:val="24"/>
              </w:rPr>
              <w:t>Вопрос 5</w:t>
            </w:r>
          </w:p>
        </w:tc>
        <w:tc>
          <w:tcPr>
            <w:tcW w:w="3041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624">
              <w:rPr>
                <w:rFonts w:ascii="Times New Roman" w:hAnsi="Times New Roman"/>
                <w:sz w:val="24"/>
                <w:szCs w:val="24"/>
              </w:rPr>
              <w:t>у-1,4</w:t>
            </w:r>
          </w:p>
        </w:tc>
        <w:tc>
          <w:tcPr>
            <w:tcW w:w="3239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6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A81624" w:rsidTr="00F104E7">
        <w:tc>
          <w:tcPr>
            <w:tcW w:w="3291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624">
              <w:rPr>
                <w:rFonts w:ascii="Times New Roman" w:hAnsi="Times New Roman"/>
                <w:sz w:val="24"/>
                <w:szCs w:val="24"/>
              </w:rPr>
              <w:lastRenderedPageBreak/>
              <w:t>Вопрос 6</w:t>
            </w:r>
          </w:p>
        </w:tc>
        <w:tc>
          <w:tcPr>
            <w:tcW w:w="3041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6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417472" w:rsidTr="00F104E7">
        <w:tc>
          <w:tcPr>
            <w:tcW w:w="3291" w:type="dxa"/>
          </w:tcPr>
          <w:p w:rsidR="00606271" w:rsidRPr="0041747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472">
              <w:rPr>
                <w:rFonts w:ascii="Times New Roman" w:hAnsi="Times New Roman"/>
                <w:sz w:val="24"/>
                <w:szCs w:val="24"/>
              </w:rPr>
              <w:t>Вопрос 7</w:t>
            </w:r>
          </w:p>
        </w:tc>
        <w:tc>
          <w:tcPr>
            <w:tcW w:w="3041" w:type="dxa"/>
          </w:tcPr>
          <w:p w:rsidR="00606271" w:rsidRPr="0041747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472">
              <w:rPr>
                <w:rFonts w:ascii="Times New Roman" w:hAnsi="Times New Roman"/>
                <w:sz w:val="24"/>
                <w:szCs w:val="24"/>
              </w:rPr>
              <w:t>у- 1</w:t>
            </w:r>
          </w:p>
        </w:tc>
        <w:tc>
          <w:tcPr>
            <w:tcW w:w="3239" w:type="dxa"/>
          </w:tcPr>
          <w:p w:rsidR="00606271" w:rsidRPr="0041747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417472" w:rsidTr="00F104E7">
        <w:tc>
          <w:tcPr>
            <w:tcW w:w="3291" w:type="dxa"/>
          </w:tcPr>
          <w:p w:rsidR="00606271" w:rsidRPr="0041747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472">
              <w:rPr>
                <w:rFonts w:ascii="Times New Roman" w:hAnsi="Times New Roman"/>
                <w:sz w:val="24"/>
                <w:szCs w:val="24"/>
              </w:rPr>
              <w:t>Вопрос 8</w:t>
            </w:r>
          </w:p>
        </w:tc>
        <w:tc>
          <w:tcPr>
            <w:tcW w:w="3041" w:type="dxa"/>
          </w:tcPr>
          <w:p w:rsidR="00606271" w:rsidRPr="0041747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472">
              <w:rPr>
                <w:rFonts w:ascii="Times New Roman" w:hAnsi="Times New Roman"/>
                <w:sz w:val="24"/>
                <w:szCs w:val="24"/>
              </w:rPr>
              <w:t>у- 1</w:t>
            </w:r>
          </w:p>
        </w:tc>
        <w:tc>
          <w:tcPr>
            <w:tcW w:w="3239" w:type="dxa"/>
          </w:tcPr>
          <w:p w:rsidR="00606271" w:rsidRPr="0041747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BC597F" w:rsidTr="00F104E7">
        <w:tc>
          <w:tcPr>
            <w:tcW w:w="3291" w:type="dxa"/>
          </w:tcPr>
          <w:p w:rsidR="00606271" w:rsidRPr="00C7048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82">
              <w:rPr>
                <w:rFonts w:ascii="Times New Roman" w:hAnsi="Times New Roman"/>
                <w:sz w:val="24"/>
                <w:szCs w:val="24"/>
              </w:rPr>
              <w:t>Вопрос 9</w:t>
            </w:r>
          </w:p>
        </w:tc>
        <w:tc>
          <w:tcPr>
            <w:tcW w:w="3041" w:type="dxa"/>
          </w:tcPr>
          <w:p w:rsidR="00606271" w:rsidRPr="00C7048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у- 1</w:t>
            </w:r>
          </w:p>
        </w:tc>
        <w:tc>
          <w:tcPr>
            <w:tcW w:w="3239" w:type="dxa"/>
          </w:tcPr>
          <w:p w:rsidR="00606271" w:rsidRPr="00C7048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C70482" w:rsidTr="00F104E7">
        <w:tc>
          <w:tcPr>
            <w:tcW w:w="3291" w:type="dxa"/>
          </w:tcPr>
          <w:p w:rsidR="00606271" w:rsidRPr="00C7048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82">
              <w:rPr>
                <w:rFonts w:ascii="Times New Roman" w:hAnsi="Times New Roman"/>
                <w:sz w:val="24"/>
                <w:szCs w:val="24"/>
              </w:rPr>
              <w:t>Вопрос 10</w:t>
            </w:r>
          </w:p>
        </w:tc>
        <w:tc>
          <w:tcPr>
            <w:tcW w:w="3041" w:type="dxa"/>
          </w:tcPr>
          <w:p w:rsidR="00606271" w:rsidRPr="00C7048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82">
              <w:rPr>
                <w:rFonts w:ascii="Times New Roman" w:hAnsi="Times New Roman"/>
                <w:sz w:val="24"/>
                <w:szCs w:val="24"/>
              </w:rPr>
              <w:t>у- 4</w:t>
            </w:r>
            <w:r>
              <w:rPr>
                <w:rFonts w:ascii="Times New Roman" w:hAnsi="Times New Roman"/>
                <w:sz w:val="24"/>
                <w:szCs w:val="24"/>
              </w:rPr>
              <w:t>,10</w:t>
            </w:r>
          </w:p>
        </w:tc>
        <w:tc>
          <w:tcPr>
            <w:tcW w:w="3239" w:type="dxa"/>
          </w:tcPr>
          <w:p w:rsidR="00606271" w:rsidRPr="00C7048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D83574" w:rsidTr="00F104E7">
        <w:tc>
          <w:tcPr>
            <w:tcW w:w="3291" w:type="dxa"/>
          </w:tcPr>
          <w:p w:rsidR="00606271" w:rsidRPr="00D835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574">
              <w:rPr>
                <w:rFonts w:ascii="Times New Roman" w:hAnsi="Times New Roman"/>
                <w:sz w:val="24"/>
                <w:szCs w:val="24"/>
              </w:rPr>
              <w:t>Вопрос 11</w:t>
            </w:r>
          </w:p>
        </w:tc>
        <w:tc>
          <w:tcPr>
            <w:tcW w:w="3041" w:type="dxa"/>
          </w:tcPr>
          <w:p w:rsidR="00606271" w:rsidRPr="00D835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574">
              <w:rPr>
                <w:rFonts w:ascii="Times New Roman" w:hAnsi="Times New Roman"/>
                <w:sz w:val="24"/>
                <w:szCs w:val="24"/>
              </w:rPr>
              <w:t>у- 1</w:t>
            </w:r>
          </w:p>
        </w:tc>
        <w:tc>
          <w:tcPr>
            <w:tcW w:w="3239" w:type="dxa"/>
          </w:tcPr>
          <w:p w:rsidR="00606271" w:rsidRPr="00D835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5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D83574" w:rsidTr="00F104E7">
        <w:tc>
          <w:tcPr>
            <w:tcW w:w="3291" w:type="dxa"/>
          </w:tcPr>
          <w:p w:rsidR="00606271" w:rsidRPr="00D835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574">
              <w:rPr>
                <w:rFonts w:ascii="Times New Roman" w:hAnsi="Times New Roman"/>
                <w:sz w:val="24"/>
                <w:szCs w:val="24"/>
              </w:rPr>
              <w:t>Вопрос 12</w:t>
            </w:r>
          </w:p>
        </w:tc>
        <w:tc>
          <w:tcPr>
            <w:tcW w:w="3041" w:type="dxa"/>
          </w:tcPr>
          <w:p w:rsidR="00606271" w:rsidRPr="00D835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574"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606271" w:rsidRPr="00D835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5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B46C73" w:rsidTr="00F104E7">
        <w:tc>
          <w:tcPr>
            <w:tcW w:w="3291" w:type="dxa"/>
          </w:tcPr>
          <w:p w:rsidR="00606271" w:rsidRPr="00B46C73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73">
              <w:rPr>
                <w:rFonts w:ascii="Times New Roman" w:hAnsi="Times New Roman"/>
                <w:sz w:val="24"/>
                <w:szCs w:val="24"/>
              </w:rPr>
              <w:t>Вопрос 13</w:t>
            </w:r>
          </w:p>
        </w:tc>
        <w:tc>
          <w:tcPr>
            <w:tcW w:w="3041" w:type="dxa"/>
          </w:tcPr>
          <w:p w:rsidR="00606271" w:rsidRPr="00B46C73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73">
              <w:rPr>
                <w:rFonts w:ascii="Times New Roman" w:hAnsi="Times New Roman"/>
                <w:sz w:val="24"/>
                <w:szCs w:val="24"/>
              </w:rPr>
              <w:t>у- 4,10</w:t>
            </w:r>
          </w:p>
        </w:tc>
        <w:tc>
          <w:tcPr>
            <w:tcW w:w="3239" w:type="dxa"/>
          </w:tcPr>
          <w:p w:rsidR="00606271" w:rsidRPr="00B46C73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B46C73" w:rsidTr="00F104E7">
        <w:tc>
          <w:tcPr>
            <w:tcW w:w="3291" w:type="dxa"/>
          </w:tcPr>
          <w:p w:rsidR="00606271" w:rsidRPr="00B46C73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73">
              <w:rPr>
                <w:rFonts w:ascii="Times New Roman" w:hAnsi="Times New Roman"/>
                <w:sz w:val="24"/>
                <w:szCs w:val="24"/>
              </w:rPr>
              <w:t>Вопрос 14</w:t>
            </w:r>
          </w:p>
        </w:tc>
        <w:tc>
          <w:tcPr>
            <w:tcW w:w="3041" w:type="dxa"/>
          </w:tcPr>
          <w:p w:rsidR="00606271" w:rsidRPr="00B46C73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73">
              <w:rPr>
                <w:rFonts w:ascii="Times New Roman" w:hAnsi="Times New Roman"/>
                <w:sz w:val="24"/>
                <w:szCs w:val="24"/>
              </w:rPr>
              <w:t>у- 4,10</w:t>
            </w:r>
          </w:p>
        </w:tc>
        <w:tc>
          <w:tcPr>
            <w:tcW w:w="3239" w:type="dxa"/>
          </w:tcPr>
          <w:p w:rsidR="00606271" w:rsidRPr="00B46C73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>Вопрос 15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16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5,10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17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18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19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20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21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04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24</w:t>
            </w:r>
          </w:p>
        </w:tc>
        <w:tc>
          <w:tcPr>
            <w:tcW w:w="304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25</w:t>
            </w:r>
          </w:p>
        </w:tc>
        <w:tc>
          <w:tcPr>
            <w:tcW w:w="304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26</w:t>
            </w:r>
          </w:p>
        </w:tc>
        <w:tc>
          <w:tcPr>
            <w:tcW w:w="304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27</w:t>
            </w:r>
          </w:p>
        </w:tc>
        <w:tc>
          <w:tcPr>
            <w:tcW w:w="304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28</w:t>
            </w:r>
          </w:p>
        </w:tc>
        <w:tc>
          <w:tcPr>
            <w:tcW w:w="304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29</w:t>
            </w:r>
          </w:p>
        </w:tc>
        <w:tc>
          <w:tcPr>
            <w:tcW w:w="3041" w:type="dxa"/>
          </w:tcPr>
          <w:p w:rsidR="00606271" w:rsidRPr="00EA3EF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30</w:t>
            </w:r>
          </w:p>
        </w:tc>
        <w:tc>
          <w:tcPr>
            <w:tcW w:w="3041" w:type="dxa"/>
          </w:tcPr>
          <w:p w:rsidR="00606271" w:rsidRPr="004362FC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 xml:space="preserve">у- </w:t>
            </w:r>
            <w:r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D56295" w:rsidTr="00F104E7">
        <w:tc>
          <w:tcPr>
            <w:tcW w:w="9571" w:type="dxa"/>
            <w:gridSpan w:val="3"/>
          </w:tcPr>
          <w:p w:rsidR="00606271" w:rsidRPr="00D56295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6295">
              <w:rPr>
                <w:rFonts w:ascii="Times New Roman" w:hAnsi="Times New Roman"/>
                <w:sz w:val="24"/>
                <w:szCs w:val="24"/>
              </w:rPr>
              <w:t>Усвоенные знания</w:t>
            </w:r>
          </w:p>
        </w:tc>
      </w:tr>
      <w:tr w:rsidR="00606271" w:rsidRPr="00D56295" w:rsidTr="00F104E7">
        <w:tc>
          <w:tcPr>
            <w:tcW w:w="3291" w:type="dxa"/>
          </w:tcPr>
          <w:p w:rsidR="00606271" w:rsidRPr="00D56295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6295">
              <w:rPr>
                <w:rFonts w:ascii="Times New Roman" w:hAnsi="Times New Roman"/>
                <w:sz w:val="24"/>
                <w:szCs w:val="24"/>
              </w:rPr>
              <w:t>Вопрос 1</w:t>
            </w:r>
          </w:p>
        </w:tc>
        <w:tc>
          <w:tcPr>
            <w:tcW w:w="3041" w:type="dxa"/>
          </w:tcPr>
          <w:p w:rsidR="00606271" w:rsidRPr="00D56295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-1,4</w:t>
            </w:r>
          </w:p>
        </w:tc>
        <w:tc>
          <w:tcPr>
            <w:tcW w:w="3239" w:type="dxa"/>
          </w:tcPr>
          <w:p w:rsidR="00606271" w:rsidRPr="00D56295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62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BC597F" w:rsidTr="00F104E7">
        <w:tc>
          <w:tcPr>
            <w:tcW w:w="3291" w:type="dxa"/>
          </w:tcPr>
          <w:p w:rsidR="00606271" w:rsidRPr="0098037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378">
              <w:rPr>
                <w:rFonts w:ascii="Times New Roman" w:hAnsi="Times New Roman"/>
                <w:sz w:val="24"/>
                <w:szCs w:val="24"/>
              </w:rPr>
              <w:t>Вопрос 2</w:t>
            </w:r>
          </w:p>
        </w:tc>
        <w:tc>
          <w:tcPr>
            <w:tcW w:w="3041" w:type="dxa"/>
          </w:tcPr>
          <w:p w:rsidR="00606271" w:rsidRPr="0098037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378"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98037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3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BC597F" w:rsidTr="00F104E7">
        <w:tc>
          <w:tcPr>
            <w:tcW w:w="3291" w:type="dxa"/>
          </w:tcPr>
          <w:p w:rsidR="00606271" w:rsidRPr="0098037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378">
              <w:rPr>
                <w:rFonts w:ascii="Times New Roman" w:hAnsi="Times New Roman"/>
                <w:sz w:val="24"/>
                <w:szCs w:val="24"/>
              </w:rPr>
              <w:t>Вопрос 3</w:t>
            </w:r>
          </w:p>
        </w:tc>
        <w:tc>
          <w:tcPr>
            <w:tcW w:w="3041" w:type="dxa"/>
          </w:tcPr>
          <w:p w:rsidR="00606271" w:rsidRPr="0098037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378"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98037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03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A81624" w:rsidTr="00F104E7">
        <w:tc>
          <w:tcPr>
            <w:tcW w:w="3291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624">
              <w:rPr>
                <w:rFonts w:ascii="Times New Roman" w:hAnsi="Times New Roman"/>
                <w:sz w:val="24"/>
                <w:szCs w:val="24"/>
              </w:rPr>
              <w:t>Вопрос 4</w:t>
            </w:r>
          </w:p>
        </w:tc>
        <w:tc>
          <w:tcPr>
            <w:tcW w:w="3041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6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A81624" w:rsidTr="00F104E7">
        <w:tc>
          <w:tcPr>
            <w:tcW w:w="3291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624">
              <w:rPr>
                <w:rFonts w:ascii="Times New Roman" w:hAnsi="Times New Roman"/>
                <w:sz w:val="24"/>
                <w:szCs w:val="24"/>
              </w:rPr>
              <w:t>Вопрос 5</w:t>
            </w:r>
          </w:p>
        </w:tc>
        <w:tc>
          <w:tcPr>
            <w:tcW w:w="3041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6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A81624" w:rsidTr="00F104E7">
        <w:tc>
          <w:tcPr>
            <w:tcW w:w="3291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624">
              <w:rPr>
                <w:rFonts w:ascii="Times New Roman" w:hAnsi="Times New Roman"/>
                <w:sz w:val="24"/>
                <w:szCs w:val="24"/>
              </w:rPr>
              <w:lastRenderedPageBreak/>
              <w:t>Вопрос 6</w:t>
            </w:r>
          </w:p>
        </w:tc>
        <w:tc>
          <w:tcPr>
            <w:tcW w:w="3041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A8162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6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417472" w:rsidTr="00F104E7">
        <w:tc>
          <w:tcPr>
            <w:tcW w:w="3291" w:type="dxa"/>
          </w:tcPr>
          <w:p w:rsidR="00606271" w:rsidRPr="0041747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472">
              <w:rPr>
                <w:rFonts w:ascii="Times New Roman" w:hAnsi="Times New Roman"/>
                <w:sz w:val="24"/>
                <w:szCs w:val="24"/>
              </w:rPr>
              <w:t>Вопрос 7</w:t>
            </w:r>
          </w:p>
        </w:tc>
        <w:tc>
          <w:tcPr>
            <w:tcW w:w="3041" w:type="dxa"/>
          </w:tcPr>
          <w:p w:rsidR="00606271" w:rsidRPr="0041747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472"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41747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417472" w:rsidTr="00F104E7">
        <w:tc>
          <w:tcPr>
            <w:tcW w:w="3291" w:type="dxa"/>
          </w:tcPr>
          <w:p w:rsidR="00606271" w:rsidRPr="0041747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472">
              <w:rPr>
                <w:rFonts w:ascii="Times New Roman" w:hAnsi="Times New Roman"/>
                <w:sz w:val="24"/>
                <w:szCs w:val="24"/>
              </w:rPr>
              <w:t>Вопрос 8</w:t>
            </w:r>
          </w:p>
        </w:tc>
        <w:tc>
          <w:tcPr>
            <w:tcW w:w="3041" w:type="dxa"/>
          </w:tcPr>
          <w:p w:rsidR="00606271" w:rsidRPr="0041747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7472"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41747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C70482" w:rsidTr="00F104E7">
        <w:tc>
          <w:tcPr>
            <w:tcW w:w="3291" w:type="dxa"/>
          </w:tcPr>
          <w:p w:rsidR="00606271" w:rsidRPr="00C7048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82">
              <w:rPr>
                <w:rFonts w:ascii="Times New Roman" w:hAnsi="Times New Roman"/>
                <w:sz w:val="24"/>
                <w:szCs w:val="24"/>
              </w:rPr>
              <w:t>Вопрос 9</w:t>
            </w:r>
          </w:p>
        </w:tc>
        <w:tc>
          <w:tcPr>
            <w:tcW w:w="3041" w:type="dxa"/>
          </w:tcPr>
          <w:p w:rsidR="00606271" w:rsidRPr="00C7048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C7048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C70482" w:rsidTr="00F104E7">
        <w:tc>
          <w:tcPr>
            <w:tcW w:w="3291" w:type="dxa"/>
          </w:tcPr>
          <w:p w:rsidR="00606271" w:rsidRPr="00C7048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82">
              <w:rPr>
                <w:rFonts w:ascii="Times New Roman" w:hAnsi="Times New Roman"/>
                <w:sz w:val="24"/>
                <w:szCs w:val="24"/>
              </w:rPr>
              <w:t>Вопрос 10</w:t>
            </w:r>
          </w:p>
        </w:tc>
        <w:tc>
          <w:tcPr>
            <w:tcW w:w="3041" w:type="dxa"/>
          </w:tcPr>
          <w:p w:rsidR="00606271" w:rsidRPr="00C7048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C70482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D83574" w:rsidTr="00F104E7">
        <w:tc>
          <w:tcPr>
            <w:tcW w:w="3291" w:type="dxa"/>
          </w:tcPr>
          <w:p w:rsidR="00606271" w:rsidRPr="00D835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574">
              <w:rPr>
                <w:rFonts w:ascii="Times New Roman" w:hAnsi="Times New Roman"/>
                <w:sz w:val="24"/>
                <w:szCs w:val="24"/>
              </w:rPr>
              <w:t>Вопрос 11</w:t>
            </w:r>
          </w:p>
        </w:tc>
        <w:tc>
          <w:tcPr>
            <w:tcW w:w="3041" w:type="dxa"/>
          </w:tcPr>
          <w:p w:rsidR="00606271" w:rsidRPr="00D835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574"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D835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5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D83574" w:rsidTr="00F104E7">
        <w:tc>
          <w:tcPr>
            <w:tcW w:w="3291" w:type="dxa"/>
          </w:tcPr>
          <w:p w:rsidR="00606271" w:rsidRPr="00D835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574">
              <w:rPr>
                <w:rFonts w:ascii="Times New Roman" w:hAnsi="Times New Roman"/>
                <w:sz w:val="24"/>
                <w:szCs w:val="24"/>
              </w:rPr>
              <w:t>Вопрос 12</w:t>
            </w:r>
          </w:p>
        </w:tc>
        <w:tc>
          <w:tcPr>
            <w:tcW w:w="3041" w:type="dxa"/>
          </w:tcPr>
          <w:p w:rsidR="00606271" w:rsidRPr="00D835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574"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D835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357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B46C73" w:rsidTr="00F104E7">
        <w:tc>
          <w:tcPr>
            <w:tcW w:w="3291" w:type="dxa"/>
          </w:tcPr>
          <w:p w:rsidR="00606271" w:rsidRPr="00B46C73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73">
              <w:rPr>
                <w:rFonts w:ascii="Times New Roman" w:hAnsi="Times New Roman"/>
                <w:sz w:val="24"/>
                <w:szCs w:val="24"/>
              </w:rPr>
              <w:t>Вопрос 13</w:t>
            </w:r>
          </w:p>
        </w:tc>
        <w:tc>
          <w:tcPr>
            <w:tcW w:w="3041" w:type="dxa"/>
          </w:tcPr>
          <w:p w:rsidR="00606271" w:rsidRPr="00B46C73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73"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B46C73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B46C73" w:rsidTr="00F104E7">
        <w:tc>
          <w:tcPr>
            <w:tcW w:w="3291" w:type="dxa"/>
          </w:tcPr>
          <w:p w:rsidR="00606271" w:rsidRPr="00B46C73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73">
              <w:rPr>
                <w:rFonts w:ascii="Times New Roman" w:hAnsi="Times New Roman"/>
                <w:sz w:val="24"/>
                <w:szCs w:val="24"/>
              </w:rPr>
              <w:t>Вопрос 14</w:t>
            </w:r>
          </w:p>
        </w:tc>
        <w:tc>
          <w:tcPr>
            <w:tcW w:w="3041" w:type="dxa"/>
          </w:tcPr>
          <w:p w:rsidR="00606271" w:rsidRPr="00B46C73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73"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B46C73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>Вопрос 15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-4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7B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16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17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18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19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20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21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041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-5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04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24</w:t>
            </w:r>
          </w:p>
        </w:tc>
        <w:tc>
          <w:tcPr>
            <w:tcW w:w="304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25</w:t>
            </w:r>
          </w:p>
        </w:tc>
        <w:tc>
          <w:tcPr>
            <w:tcW w:w="304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26</w:t>
            </w:r>
          </w:p>
        </w:tc>
        <w:tc>
          <w:tcPr>
            <w:tcW w:w="304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27</w:t>
            </w:r>
          </w:p>
        </w:tc>
        <w:tc>
          <w:tcPr>
            <w:tcW w:w="304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28</w:t>
            </w:r>
          </w:p>
        </w:tc>
        <w:tc>
          <w:tcPr>
            <w:tcW w:w="3041" w:type="dxa"/>
          </w:tcPr>
          <w:p w:rsidR="00606271" w:rsidRPr="008B4BE8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29</w:t>
            </w:r>
          </w:p>
        </w:tc>
        <w:tc>
          <w:tcPr>
            <w:tcW w:w="3041" w:type="dxa"/>
          </w:tcPr>
          <w:p w:rsidR="00606271" w:rsidRPr="00EA3EF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-7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6271" w:rsidRPr="005F7B74" w:rsidTr="00F104E7">
        <w:tc>
          <w:tcPr>
            <w:tcW w:w="3291" w:type="dxa"/>
          </w:tcPr>
          <w:p w:rsidR="00606271" w:rsidRPr="00A52BBB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30</w:t>
            </w:r>
          </w:p>
        </w:tc>
        <w:tc>
          <w:tcPr>
            <w:tcW w:w="3041" w:type="dxa"/>
          </w:tcPr>
          <w:p w:rsidR="00606271" w:rsidRPr="004362FC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,7</w:t>
            </w:r>
          </w:p>
        </w:tc>
        <w:tc>
          <w:tcPr>
            <w:tcW w:w="3239" w:type="dxa"/>
          </w:tcPr>
          <w:p w:rsidR="00606271" w:rsidRPr="005F7B74" w:rsidRDefault="00606271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606271" w:rsidRPr="00BC597F" w:rsidRDefault="00606271" w:rsidP="0078537C">
      <w:pPr>
        <w:spacing w:after="0"/>
        <w:rPr>
          <w:b/>
          <w:highlight w:val="yellow"/>
        </w:rPr>
        <w:sectPr w:rsidR="00606271" w:rsidRPr="00BC597F" w:rsidSect="00EB0D95">
          <w:headerReference w:type="even" r:id="rId8"/>
          <w:headerReference w:type="default" r:id="rId9"/>
          <w:pgSz w:w="16838" w:h="11906" w:orient="landscape"/>
          <w:pgMar w:top="426" w:right="1134" w:bottom="568" w:left="1134" w:header="708" w:footer="708" w:gutter="0"/>
          <w:cols w:space="708"/>
          <w:titlePg/>
          <w:docGrid w:linePitch="360"/>
        </w:sectPr>
      </w:pPr>
    </w:p>
    <w:p w:rsidR="00606271" w:rsidRPr="00ED0FFA" w:rsidRDefault="00606271" w:rsidP="0078537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D0FFA">
        <w:rPr>
          <w:rFonts w:ascii="Times New Roman" w:hAnsi="Times New Roman"/>
          <w:b/>
          <w:sz w:val="24"/>
          <w:szCs w:val="24"/>
        </w:rPr>
        <w:lastRenderedPageBreak/>
        <w:t>Оценочные материалы</w:t>
      </w:r>
    </w:p>
    <w:p w:rsidR="00606271" w:rsidRPr="00ED0FFA" w:rsidRDefault="00606271" w:rsidP="0060627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D0FFA">
        <w:rPr>
          <w:rFonts w:ascii="Times New Roman" w:hAnsi="Times New Roman"/>
          <w:b/>
          <w:sz w:val="28"/>
          <w:szCs w:val="28"/>
        </w:rPr>
        <w:t xml:space="preserve">Тест по химии </w:t>
      </w:r>
    </w:p>
    <w:p w:rsidR="00606271" w:rsidRPr="005F7B74" w:rsidRDefault="00606271" w:rsidP="00606271">
      <w:pPr>
        <w:numPr>
          <w:ilvl w:val="0"/>
          <w:numId w:val="32"/>
        </w:num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F7B74">
        <w:rPr>
          <w:rFonts w:ascii="Times New Roman" w:hAnsi="Times New Roman"/>
          <w:b/>
          <w:sz w:val="24"/>
          <w:szCs w:val="24"/>
        </w:rPr>
        <w:t>вариант</w:t>
      </w:r>
    </w:p>
    <w:p w:rsidR="00606271" w:rsidRPr="0078537C" w:rsidRDefault="00606271" w:rsidP="00606271">
      <w:pPr>
        <w:pStyle w:val="a7"/>
        <w:spacing w:line="360" w:lineRule="auto"/>
        <w:ind w:left="0"/>
        <w:jc w:val="left"/>
        <w:rPr>
          <w:rFonts w:ascii="Times New Roman" w:hAnsi="Times New Roman"/>
          <w:szCs w:val="24"/>
        </w:rPr>
      </w:pPr>
      <w:r w:rsidRPr="0078537C">
        <w:rPr>
          <w:rFonts w:ascii="Times New Roman" w:hAnsi="Times New Roman"/>
          <w:szCs w:val="24"/>
        </w:rPr>
        <w:t>1. Нормальная концентрация раствора - это:</w:t>
      </w:r>
    </w:p>
    <w:p w:rsidR="00606271" w:rsidRPr="0078537C" w:rsidRDefault="00606271" w:rsidP="00606271">
      <w:pPr>
        <w:pStyle w:val="a7"/>
        <w:spacing w:line="360" w:lineRule="auto"/>
        <w:ind w:left="0"/>
        <w:rPr>
          <w:rFonts w:ascii="Times New Roman" w:hAnsi="Times New Roman"/>
          <w:szCs w:val="24"/>
        </w:rPr>
      </w:pPr>
      <w:r w:rsidRPr="0078537C">
        <w:rPr>
          <w:rFonts w:ascii="Times New Roman" w:hAnsi="Times New Roman"/>
          <w:szCs w:val="24"/>
        </w:rPr>
        <w:t>а) масса вещества, содержащегося в 1 мл раствора</w:t>
      </w:r>
    </w:p>
    <w:p w:rsidR="00606271" w:rsidRPr="0078537C" w:rsidRDefault="00606271" w:rsidP="00606271">
      <w:pPr>
        <w:pStyle w:val="a7"/>
        <w:spacing w:line="360" w:lineRule="auto"/>
        <w:ind w:left="0"/>
        <w:rPr>
          <w:rFonts w:ascii="Times New Roman" w:hAnsi="Times New Roman"/>
          <w:szCs w:val="24"/>
        </w:rPr>
      </w:pPr>
      <w:r w:rsidRPr="0078537C">
        <w:rPr>
          <w:rFonts w:ascii="Times New Roman" w:hAnsi="Times New Roman"/>
          <w:szCs w:val="24"/>
        </w:rPr>
        <w:t xml:space="preserve">б) эквивалентная масса (или ее доля) растворенного вещества в </w:t>
      </w:r>
      <w:smartTag w:uri="urn:schemas-microsoft-com:office:smarttags" w:element="metricconverter">
        <w:smartTagPr>
          <w:attr w:name="ProductID" w:val="1 л"/>
        </w:smartTagPr>
        <w:r w:rsidRPr="0078537C">
          <w:rPr>
            <w:rFonts w:ascii="Times New Roman" w:hAnsi="Times New Roman"/>
            <w:szCs w:val="24"/>
          </w:rPr>
          <w:t>1 л</w:t>
        </w:r>
      </w:smartTag>
      <w:r w:rsidRPr="0078537C">
        <w:rPr>
          <w:rFonts w:ascii="Times New Roman" w:hAnsi="Times New Roman"/>
          <w:szCs w:val="24"/>
        </w:rPr>
        <w:t xml:space="preserve"> раствора</w:t>
      </w:r>
    </w:p>
    <w:p w:rsidR="00606271" w:rsidRPr="0078537C" w:rsidRDefault="00606271" w:rsidP="00606271">
      <w:pPr>
        <w:pStyle w:val="a7"/>
        <w:spacing w:line="360" w:lineRule="auto"/>
        <w:ind w:left="0"/>
        <w:rPr>
          <w:rFonts w:ascii="Times New Roman" w:hAnsi="Times New Roman"/>
          <w:szCs w:val="24"/>
        </w:rPr>
      </w:pPr>
      <w:r w:rsidRPr="0078537C">
        <w:rPr>
          <w:rFonts w:ascii="Times New Roman" w:hAnsi="Times New Roman"/>
          <w:szCs w:val="24"/>
        </w:rPr>
        <w:t>в)  масса вещества, выраженная в граммах</w:t>
      </w:r>
    </w:p>
    <w:p w:rsidR="00606271" w:rsidRPr="0078537C" w:rsidRDefault="00606271" w:rsidP="00606271">
      <w:pPr>
        <w:pStyle w:val="a7"/>
        <w:spacing w:line="360" w:lineRule="auto"/>
        <w:ind w:left="0"/>
        <w:rPr>
          <w:rFonts w:ascii="Times New Roman" w:hAnsi="Times New Roman"/>
          <w:szCs w:val="24"/>
        </w:rPr>
      </w:pPr>
      <w:r w:rsidRPr="0078537C">
        <w:rPr>
          <w:rFonts w:ascii="Times New Roman" w:hAnsi="Times New Roman"/>
          <w:szCs w:val="24"/>
        </w:rPr>
        <w:t>г) концентрация стандартного раствора</w:t>
      </w:r>
    </w:p>
    <w:p w:rsidR="00606271" w:rsidRPr="0078537C" w:rsidRDefault="00606271" w:rsidP="00606271">
      <w:pPr>
        <w:pStyle w:val="21"/>
        <w:spacing w:after="0" w:line="360" w:lineRule="auto"/>
      </w:pPr>
      <w:r w:rsidRPr="0078537C">
        <w:t xml:space="preserve">2. Эквивалентная масса соли определяется: </w:t>
      </w:r>
    </w:p>
    <w:p w:rsidR="00606271" w:rsidRPr="0078537C" w:rsidRDefault="00606271" w:rsidP="0060627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а) делением молекулярной массы на произведение числа атомов водорода на валентность кислотного остатка;</w:t>
      </w:r>
    </w:p>
    <w:p w:rsidR="00606271" w:rsidRPr="0078537C" w:rsidRDefault="00606271" w:rsidP="0060627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б) делением молекулярной массы на произведение числа атомов металла на их валентность;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в)  делением молекулярной массы на число гидроксильных групп;</w:t>
      </w:r>
    </w:p>
    <w:p w:rsidR="00606271" w:rsidRPr="0078537C" w:rsidRDefault="00606271" w:rsidP="00606271">
      <w:pPr>
        <w:pStyle w:val="21"/>
        <w:spacing w:after="0" w:line="360" w:lineRule="auto"/>
      </w:pPr>
      <w:r w:rsidRPr="0078537C">
        <w:t xml:space="preserve">г) делением молекулярной массы на </w:t>
      </w:r>
      <w:proofErr w:type="spellStart"/>
      <w:r w:rsidRPr="0078537C">
        <w:t>основность</w:t>
      </w:r>
      <w:proofErr w:type="spellEnd"/>
      <w:r w:rsidRPr="0078537C">
        <w:t xml:space="preserve"> кислоты.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3.   Эквивалентная масса азотной кислоты (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HNO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537C">
        <w:rPr>
          <w:rFonts w:ascii="Times New Roman" w:hAnsi="Times New Roman" w:cs="Times New Roman"/>
          <w:sz w:val="24"/>
          <w:szCs w:val="24"/>
        </w:rPr>
        <w:t>)     равна: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</w:t>
      </w:r>
      <w:smartTag w:uri="urn:schemas-microsoft-com:office:smarttags" w:element="metricconverter">
        <w:smartTagPr>
          <w:attr w:name="ProductID" w:val="0,63 г"/>
        </w:smartTagPr>
        <w:r w:rsidRPr="0078537C">
          <w:rPr>
            <w:rFonts w:ascii="Times New Roman" w:hAnsi="Times New Roman" w:cs="Times New Roman"/>
            <w:sz w:val="24"/>
            <w:szCs w:val="24"/>
          </w:rPr>
          <w:t>0,63 г</w:t>
        </w:r>
      </w:smartTag>
      <w:r w:rsidRPr="0078537C">
        <w:rPr>
          <w:rFonts w:ascii="Times New Roman" w:hAnsi="Times New Roman" w:cs="Times New Roman"/>
          <w:sz w:val="24"/>
          <w:szCs w:val="24"/>
        </w:rPr>
        <w:t xml:space="preserve">     б) </w:t>
      </w:r>
      <w:smartTag w:uri="urn:schemas-microsoft-com:office:smarttags" w:element="metricconverter">
        <w:smartTagPr>
          <w:attr w:name="ProductID" w:val="6,3 г"/>
        </w:smartTagPr>
        <w:r w:rsidRPr="0078537C">
          <w:rPr>
            <w:rFonts w:ascii="Times New Roman" w:hAnsi="Times New Roman" w:cs="Times New Roman"/>
            <w:sz w:val="24"/>
            <w:szCs w:val="24"/>
          </w:rPr>
          <w:t>6,3 г</w:t>
        </w:r>
      </w:smartTag>
      <w:r w:rsidRPr="0078537C">
        <w:rPr>
          <w:rFonts w:ascii="Times New Roman" w:hAnsi="Times New Roman" w:cs="Times New Roman"/>
          <w:sz w:val="24"/>
          <w:szCs w:val="24"/>
        </w:rPr>
        <w:t xml:space="preserve">    в) </w:t>
      </w:r>
      <w:smartTag w:uri="urn:schemas-microsoft-com:office:smarttags" w:element="metricconverter">
        <w:smartTagPr>
          <w:attr w:name="ProductID" w:val="63 г"/>
        </w:smartTagPr>
        <w:r w:rsidRPr="0078537C">
          <w:rPr>
            <w:rFonts w:ascii="Times New Roman" w:hAnsi="Times New Roman" w:cs="Times New Roman"/>
            <w:sz w:val="24"/>
            <w:szCs w:val="24"/>
          </w:rPr>
          <w:t xml:space="preserve">63 </w:t>
        </w:r>
        <w:proofErr w:type="gramStart"/>
        <w:r w:rsidRPr="0078537C">
          <w:rPr>
            <w:rFonts w:ascii="Times New Roman" w:hAnsi="Times New Roman" w:cs="Times New Roman"/>
            <w:sz w:val="24"/>
            <w:szCs w:val="24"/>
          </w:rPr>
          <w:t>г</w:t>
        </w:r>
      </w:smartTag>
      <w:r w:rsidRPr="0078537C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78537C">
        <w:rPr>
          <w:rFonts w:ascii="Times New Roman" w:hAnsi="Times New Roman" w:cs="Times New Roman"/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2,6 г"/>
        </w:smartTagPr>
        <w:r w:rsidRPr="0078537C">
          <w:rPr>
            <w:rFonts w:ascii="Times New Roman" w:hAnsi="Times New Roman" w:cs="Times New Roman"/>
            <w:sz w:val="24"/>
            <w:szCs w:val="24"/>
          </w:rPr>
          <w:t>12,6 г</w:t>
        </w:r>
      </w:smartTag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4. В основе метода нейтрализации лежит взаимодействие ионов: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а) Н</w:t>
      </w:r>
      <w:r w:rsidRPr="0078537C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78537C">
        <w:rPr>
          <w:rFonts w:ascii="Times New Roman" w:hAnsi="Times New Roman" w:cs="Times New Roman"/>
          <w:sz w:val="24"/>
          <w:szCs w:val="24"/>
        </w:rPr>
        <w:t xml:space="preserve"> и 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78537C">
        <w:rPr>
          <w:rFonts w:ascii="Times New Roman" w:hAnsi="Times New Roman" w:cs="Times New Roman"/>
          <w:sz w:val="24"/>
          <w:szCs w:val="24"/>
        </w:rPr>
        <w:t>О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537C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78537C">
        <w:rPr>
          <w:rFonts w:ascii="Times New Roman" w:hAnsi="Times New Roman" w:cs="Times New Roman"/>
          <w:sz w:val="24"/>
          <w:szCs w:val="24"/>
        </w:rPr>
        <w:t xml:space="preserve">    б) Н</w:t>
      </w:r>
      <w:r w:rsidRPr="0078537C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78537C">
        <w:rPr>
          <w:rFonts w:ascii="Times New Roman" w:hAnsi="Times New Roman" w:cs="Times New Roman"/>
          <w:sz w:val="24"/>
          <w:szCs w:val="24"/>
        </w:rPr>
        <w:t xml:space="preserve"> и О</w:t>
      </w:r>
      <w:proofErr w:type="gramStart"/>
      <w:r w:rsidRPr="0078537C">
        <w:rPr>
          <w:rFonts w:ascii="Times New Roman" w:hAnsi="Times New Roman" w:cs="Times New Roman"/>
          <w:sz w:val="24"/>
          <w:szCs w:val="24"/>
        </w:rPr>
        <w:t>Н</w:t>
      </w:r>
      <w:r w:rsidRPr="0078537C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proofErr w:type="gramEnd"/>
      <w:r w:rsidRPr="0078537C">
        <w:rPr>
          <w:rFonts w:ascii="Times New Roman" w:hAnsi="Times New Roman" w:cs="Times New Roman"/>
          <w:sz w:val="24"/>
          <w:szCs w:val="24"/>
        </w:rPr>
        <w:t xml:space="preserve">    в) 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78537C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78537C">
        <w:rPr>
          <w:rFonts w:ascii="Times New Roman" w:hAnsi="Times New Roman" w:cs="Times New Roman"/>
          <w:sz w:val="24"/>
          <w:szCs w:val="24"/>
        </w:rPr>
        <w:t xml:space="preserve"> и ОН</w:t>
      </w:r>
      <w:r w:rsidRPr="0078537C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78537C">
        <w:rPr>
          <w:rFonts w:ascii="Times New Roman" w:hAnsi="Times New Roman" w:cs="Times New Roman"/>
          <w:sz w:val="24"/>
          <w:szCs w:val="24"/>
        </w:rPr>
        <w:t xml:space="preserve">    г)  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78537C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78537C">
        <w:rPr>
          <w:rFonts w:ascii="Times New Roman" w:hAnsi="Times New Roman" w:cs="Times New Roman"/>
          <w:sz w:val="24"/>
          <w:szCs w:val="24"/>
        </w:rPr>
        <w:t xml:space="preserve"> и ОН</w:t>
      </w:r>
      <w:r w:rsidRPr="0078537C">
        <w:rPr>
          <w:rFonts w:ascii="Times New Roman" w:hAnsi="Times New Roman" w:cs="Times New Roman"/>
          <w:sz w:val="24"/>
          <w:szCs w:val="24"/>
          <w:vertAlign w:val="superscript"/>
        </w:rPr>
        <w:t>-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5.  Для лакмуса интервал перехода окраски из красной в </w:t>
      </w:r>
      <w:proofErr w:type="gramStart"/>
      <w:r w:rsidRPr="0078537C">
        <w:rPr>
          <w:rFonts w:ascii="Times New Roman" w:hAnsi="Times New Roman" w:cs="Times New Roman"/>
          <w:sz w:val="24"/>
          <w:szCs w:val="24"/>
        </w:rPr>
        <w:t>синюю</w:t>
      </w:r>
      <w:proofErr w:type="gramEnd"/>
      <w:r w:rsidRPr="0078537C">
        <w:rPr>
          <w:rFonts w:ascii="Times New Roman" w:hAnsi="Times New Roman" w:cs="Times New Roman"/>
          <w:sz w:val="24"/>
          <w:szCs w:val="24"/>
        </w:rPr>
        <w:t xml:space="preserve"> лежит в пределах рН: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8,9 – 9,8   б) 5 - 8    в) 8 – 9   г) 3 - 4   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6. Какая операция является первой при </w:t>
      </w:r>
      <w:r w:rsidRPr="0078537C">
        <w:rPr>
          <w:rFonts w:ascii="Times New Roman" w:hAnsi="Times New Roman" w:cs="Times New Roman"/>
          <w:bCs/>
          <w:iCs/>
          <w:sz w:val="24"/>
          <w:szCs w:val="24"/>
        </w:rPr>
        <w:t>определении содержания кислоты в растворе методом нейтрализации:</w:t>
      </w:r>
    </w:p>
    <w:p w:rsidR="00606271" w:rsidRPr="0078537C" w:rsidRDefault="00606271" w:rsidP="00606271">
      <w:pPr>
        <w:pStyle w:val="21"/>
        <w:spacing w:after="0" w:line="360" w:lineRule="auto"/>
        <w:jc w:val="both"/>
        <w:rPr>
          <w:iCs/>
        </w:rPr>
      </w:pPr>
      <w:r w:rsidRPr="0078537C">
        <w:t>а)</w:t>
      </w:r>
      <w:r w:rsidRPr="0078537C">
        <w:rPr>
          <w:iCs/>
        </w:rPr>
        <w:t xml:space="preserve"> определение нормальной концентрации </w:t>
      </w:r>
      <w:proofErr w:type="spellStart"/>
      <w:r w:rsidRPr="0078537C">
        <w:rPr>
          <w:iCs/>
          <w:lang w:val="en-US"/>
        </w:rPr>
        <w:t>NaOH</w:t>
      </w:r>
      <w:proofErr w:type="spellEnd"/>
      <w:r w:rsidRPr="0078537C">
        <w:rPr>
          <w:iCs/>
        </w:rPr>
        <w:t>;</w:t>
      </w:r>
    </w:p>
    <w:p w:rsidR="00606271" w:rsidRPr="0078537C" w:rsidRDefault="00606271" w:rsidP="00606271">
      <w:pPr>
        <w:pStyle w:val="21"/>
        <w:spacing w:after="0" w:line="360" w:lineRule="auto"/>
        <w:jc w:val="both"/>
        <w:rPr>
          <w:iCs/>
        </w:rPr>
      </w:pPr>
      <w:r w:rsidRPr="0078537C">
        <w:t xml:space="preserve">б) </w:t>
      </w:r>
      <w:r w:rsidRPr="0078537C">
        <w:rPr>
          <w:iCs/>
        </w:rPr>
        <w:t>вычисление нормальной концентрации раствора щавелевой кислоты;</w:t>
      </w:r>
    </w:p>
    <w:p w:rsidR="00606271" w:rsidRPr="0078537C" w:rsidRDefault="00606271" w:rsidP="00606271">
      <w:pPr>
        <w:pStyle w:val="21"/>
        <w:spacing w:after="0" w:line="360" w:lineRule="auto"/>
        <w:jc w:val="both"/>
      </w:pPr>
      <w:r w:rsidRPr="0078537C">
        <w:t>в) вычисление титра раствора щавелевой кислоты;</w:t>
      </w:r>
    </w:p>
    <w:p w:rsidR="00606271" w:rsidRPr="0078537C" w:rsidRDefault="00606271" w:rsidP="00606271">
      <w:pPr>
        <w:pStyle w:val="21"/>
        <w:spacing w:after="0" w:line="360" w:lineRule="auto"/>
        <w:jc w:val="both"/>
      </w:pPr>
      <w:r w:rsidRPr="0078537C">
        <w:t xml:space="preserve">г) приготовление 100 мл 0,1 н. раствора щавелевой кислоты.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7. В окислительно-восстановительных реакциях происходит передача электронов: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а) от восстановителя к окислителю;      б) от окислителя к восстановителю;     в) ничего не происходит;                        г) в любом направлении.</w:t>
      </w:r>
    </w:p>
    <w:p w:rsidR="00606271" w:rsidRPr="0078537C" w:rsidRDefault="00606271" w:rsidP="0060627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lastRenderedPageBreak/>
        <w:t>8. Какое количество электронов отдает медь в реакции:</w:t>
      </w:r>
    </w:p>
    <w:p w:rsidR="00606271" w:rsidRPr="0078537C" w:rsidRDefault="00606271" w:rsidP="0060627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8537C">
        <w:rPr>
          <w:rFonts w:ascii="Times New Roman" w:hAnsi="Times New Roman" w:cs="Times New Roman"/>
          <w:sz w:val="24"/>
          <w:szCs w:val="24"/>
          <w:lang w:val="en-US"/>
        </w:rPr>
        <w:t>Cu + 4HNO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proofErr w:type="gramStart"/>
      <w:r w:rsidRPr="0078537C">
        <w:rPr>
          <w:rFonts w:ascii="Times New Roman" w:hAnsi="Times New Roman" w:cs="Times New Roman"/>
          <w:sz w:val="24"/>
          <w:szCs w:val="24"/>
          <w:lang w:val="en-US"/>
        </w:rPr>
        <w:t>Cu(</w:t>
      </w:r>
      <w:proofErr w:type="gramEnd"/>
      <w:r w:rsidRPr="0078537C">
        <w:rPr>
          <w:rFonts w:ascii="Times New Roman" w:hAnsi="Times New Roman" w:cs="Times New Roman"/>
          <w:sz w:val="24"/>
          <w:szCs w:val="24"/>
          <w:lang w:val="en-US"/>
        </w:rPr>
        <w:t>NO)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 xml:space="preserve"> + 2NO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sym w:font="Symbol" w:char="F0AD"/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 xml:space="preserve"> + 2H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1     б) 2     в) 3     г) 4 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9. Формула перманганата калия: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78537C">
        <w:rPr>
          <w:rFonts w:ascii="Times New Roman" w:hAnsi="Times New Roman" w:cs="Times New Roman"/>
          <w:sz w:val="24"/>
          <w:szCs w:val="24"/>
          <w:lang w:val="en-US"/>
        </w:rPr>
        <w:t>Mn</w:t>
      </w:r>
      <w:proofErr w:type="spellEnd"/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78537C">
        <w:rPr>
          <w:rFonts w:ascii="Times New Roman" w:hAnsi="Times New Roman" w:cs="Times New Roman"/>
          <w:sz w:val="24"/>
          <w:szCs w:val="24"/>
        </w:rPr>
        <w:t xml:space="preserve">       б) </w:t>
      </w:r>
      <w:proofErr w:type="spellStart"/>
      <w:r w:rsidRPr="0078537C">
        <w:rPr>
          <w:rFonts w:ascii="Times New Roman" w:hAnsi="Times New Roman" w:cs="Times New Roman"/>
          <w:sz w:val="24"/>
          <w:szCs w:val="24"/>
          <w:lang w:val="en-US"/>
        </w:rPr>
        <w:t>KMnO</w:t>
      </w:r>
      <w:proofErr w:type="spellEnd"/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537C">
        <w:rPr>
          <w:rFonts w:ascii="Times New Roman" w:hAnsi="Times New Roman" w:cs="Times New Roman"/>
          <w:sz w:val="24"/>
          <w:szCs w:val="24"/>
        </w:rPr>
        <w:t xml:space="preserve">         в) </w:t>
      </w:r>
      <w:proofErr w:type="spellStart"/>
      <w:r w:rsidRPr="0078537C">
        <w:rPr>
          <w:rFonts w:ascii="Times New Roman" w:hAnsi="Times New Roman" w:cs="Times New Roman"/>
          <w:sz w:val="24"/>
          <w:szCs w:val="24"/>
          <w:lang w:val="en-US"/>
        </w:rPr>
        <w:t>KMnO</w:t>
      </w:r>
      <w:proofErr w:type="spellEnd"/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78537C">
        <w:rPr>
          <w:rFonts w:ascii="Times New Roman" w:hAnsi="Times New Roman" w:cs="Times New Roman"/>
          <w:sz w:val="24"/>
          <w:szCs w:val="24"/>
        </w:rPr>
        <w:t xml:space="preserve">        г) 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4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10. Стандартным раствором в методе </w:t>
      </w:r>
      <w:proofErr w:type="spellStart"/>
      <w:r w:rsidRPr="0078537C">
        <w:rPr>
          <w:rFonts w:ascii="Times New Roman" w:hAnsi="Times New Roman" w:cs="Times New Roman"/>
          <w:sz w:val="24"/>
          <w:szCs w:val="24"/>
        </w:rPr>
        <w:t>иодоометрии</w:t>
      </w:r>
      <w:proofErr w:type="spellEnd"/>
      <w:r w:rsidRPr="0078537C">
        <w:rPr>
          <w:rFonts w:ascii="Times New Roman" w:hAnsi="Times New Roman" w:cs="Times New Roman"/>
          <w:sz w:val="24"/>
          <w:szCs w:val="24"/>
        </w:rPr>
        <w:t xml:space="preserve"> является: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а) раствор перманганата калия;  б) раствор щавелевой кислоты;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в) раствор йода;                            г) раствор уксусной кислоты.      </w:t>
      </w:r>
    </w:p>
    <w:p w:rsidR="00606271" w:rsidRPr="0078537C" w:rsidRDefault="00802C38" w:rsidP="0060627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5" o:spid="_x0000_s1026" type="#_x0000_t32" style="position:absolute;left:0;text-align:left;margin-left:124.7pt;margin-top:17.1pt;width:0;height:11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"/>
        </w:pict>
      </w:r>
      <w:r w:rsidR="00606271" w:rsidRPr="0078537C">
        <w:rPr>
          <w:rFonts w:ascii="Times New Roman" w:hAnsi="Times New Roman" w:cs="Times New Roman"/>
          <w:sz w:val="24"/>
          <w:szCs w:val="24"/>
        </w:rPr>
        <w:t>11. Какое количество электронов отдает йод в реакции:</w:t>
      </w:r>
    </w:p>
    <w:p w:rsidR="00606271" w:rsidRPr="0078537C" w:rsidRDefault="00606271" w:rsidP="0060627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8537C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Cr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7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 xml:space="preserve"> + 6KI + 7H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 xml:space="preserve"> = 3I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proofErr w:type="gramStart"/>
      <w:r w:rsidRPr="0078537C">
        <w:rPr>
          <w:rFonts w:ascii="Times New Roman" w:hAnsi="Times New Roman" w:cs="Times New Roman"/>
          <w:sz w:val="24"/>
          <w:szCs w:val="24"/>
          <w:lang w:val="en-US"/>
        </w:rPr>
        <w:t>Cr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78537C">
        <w:rPr>
          <w:rFonts w:ascii="Times New Roman" w:hAnsi="Times New Roman" w:cs="Times New Roman"/>
          <w:sz w:val="24"/>
          <w:szCs w:val="24"/>
          <w:lang w:val="en-US"/>
        </w:rPr>
        <w:t>SO)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 xml:space="preserve"> + K 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 xml:space="preserve"> + 7H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1     б) 2     в) 3     г) 4 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12. Какой индикатор используется в </w:t>
      </w:r>
      <w:proofErr w:type="spellStart"/>
      <w:r w:rsidRPr="0078537C">
        <w:rPr>
          <w:rFonts w:ascii="Times New Roman" w:hAnsi="Times New Roman" w:cs="Times New Roman"/>
          <w:sz w:val="24"/>
          <w:szCs w:val="24"/>
        </w:rPr>
        <w:t>пермангонатометрии</w:t>
      </w:r>
      <w:proofErr w:type="spellEnd"/>
      <w:r w:rsidRPr="0078537C">
        <w:rPr>
          <w:rFonts w:ascii="Times New Roman" w:hAnsi="Times New Roman" w:cs="Times New Roman"/>
          <w:sz w:val="24"/>
          <w:szCs w:val="24"/>
        </w:rPr>
        <w:t>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а) фенолфталеин; б) лакмус; в) индикатор не используется;  г) крахмал.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13.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>В основе метода осаждения лежат реакции, сопровождающиеся: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 выпадением осадка; б) выделением газа;  в) изменением окраски;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г) образованием комплексного соединения.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14. </w:t>
      </w:r>
      <w:proofErr w:type="spellStart"/>
      <w:r w:rsidRPr="0078537C">
        <w:rPr>
          <w:rFonts w:ascii="Times New Roman" w:hAnsi="Times New Roman" w:cs="Times New Roman"/>
          <w:sz w:val="24"/>
          <w:szCs w:val="24"/>
        </w:rPr>
        <w:t>Аргентометрический</w:t>
      </w:r>
      <w:proofErr w:type="spellEnd"/>
      <w:r w:rsidRPr="0078537C">
        <w:rPr>
          <w:rFonts w:ascii="Times New Roman" w:hAnsi="Times New Roman" w:cs="Times New Roman"/>
          <w:sz w:val="24"/>
          <w:szCs w:val="24"/>
        </w:rPr>
        <w:t xml:space="preserve"> метод применяется: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при исследовании пищевых продуктов на содержание дубильных веществ, щавелевой кислоты, нитритов;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б)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>для оп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softHyphen/>
        <w:t>ределения содержания поваренной соли в отдельных продуктах или рассолах;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в) для определения кислот, оснований и солей; </w:t>
      </w:r>
    </w:p>
    <w:p w:rsidR="00606271" w:rsidRPr="0078537C" w:rsidRDefault="00606271" w:rsidP="00606271">
      <w:pPr>
        <w:jc w:val="both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г) для исследования жиров на содержание ненасыщенных жирных кислот.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15.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>Оптические методы анализа основаны: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>на различи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softHyphen/>
        <w:t>ях адсорбционных способностей веществ;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б) на химических свойствах веществ;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lastRenderedPageBreak/>
        <w:t xml:space="preserve">в) на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 xml:space="preserve"> измерении электрической проводимости веществ;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г) на зависимости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>между составом исследуемого вещества (или материала) и каким-либо оптическим свойством.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16. Какое из описаний подходит для газообразного состояния вещества?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расстояние между молекулами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>невелико, мо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лекулы совершают поступательное или 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>колебательное движение, что определяет теку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5"/>
          <w:sz w:val="24"/>
          <w:szCs w:val="24"/>
        </w:rPr>
        <w:t>честь, имеет по</w:t>
      </w:r>
      <w:r w:rsidRPr="0078537C">
        <w:rPr>
          <w:rFonts w:ascii="Times New Roman" w:hAnsi="Times New Roman" w:cs="Times New Roman"/>
          <w:bCs/>
          <w:color w:val="000000"/>
          <w:sz w:val="24"/>
          <w:szCs w:val="24"/>
        </w:rPr>
        <w:t>с</w:t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>тоянный</w:t>
      </w:r>
      <w:r w:rsidRPr="0078537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объем</w:t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>, легко принимает любую фор</w:t>
      </w:r>
      <w:r w:rsidRPr="0078537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му;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б) </w:t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молекулы находятся на очень большом расстоянии </w:t>
      </w:r>
      <w:r w:rsidRPr="0078537C">
        <w:rPr>
          <w:rFonts w:ascii="Times New Roman" w:hAnsi="Times New Roman" w:cs="Times New Roman"/>
          <w:color w:val="000000"/>
          <w:spacing w:val="5"/>
          <w:sz w:val="24"/>
          <w:szCs w:val="24"/>
        </w:rPr>
        <w:t>друг от друга, силы притяжения между ними нич</w:t>
      </w:r>
      <w:r w:rsidRPr="0078537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3"/>
          <w:sz w:val="24"/>
          <w:szCs w:val="24"/>
        </w:rPr>
        <w:t>тожно малы, имеет небольшую плот</w:t>
      </w:r>
      <w:r w:rsidRPr="0078537C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ность, легко сжимается, хорошо смешиваются друг </w:t>
      </w:r>
      <w:r w:rsidRPr="0078537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с другом и занимают любой предоставленный им 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t>объем.</w:t>
      </w:r>
    </w:p>
    <w:p w:rsidR="00606271" w:rsidRPr="0078537C" w:rsidRDefault="00606271" w:rsidP="00606271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в) </w:t>
      </w:r>
      <w:r w:rsidRPr="0078537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построены из молекул, атомов или ионов,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 xml:space="preserve">фиксированных в определенном положении, что 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t>обусловливает постоянство формы;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г) 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пред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ставляет собой смесь положительно заряженных 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>ионов, атомных ядер и электронов.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17. 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Газ считается </w:t>
      </w:r>
      <w:r w:rsidRPr="0078537C">
        <w:rPr>
          <w:rFonts w:ascii="Times New Roman" w:hAnsi="Times New Roman" w:cs="Times New Roman"/>
          <w:iCs/>
          <w:color w:val="000000"/>
          <w:spacing w:val="1"/>
          <w:sz w:val="24"/>
          <w:szCs w:val="24"/>
        </w:rPr>
        <w:t>реальным, если:</w:t>
      </w:r>
    </w:p>
    <w:p w:rsidR="00606271" w:rsidRPr="00624978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а</w:t>
      </w:r>
      <w:r w:rsidRPr="00624978">
        <w:rPr>
          <w:rFonts w:ascii="Times New Roman" w:hAnsi="Times New Roman" w:cs="Times New Roman"/>
          <w:sz w:val="24"/>
          <w:szCs w:val="24"/>
        </w:rPr>
        <w:t xml:space="preserve">) </w:t>
      </w:r>
      <w:r w:rsidRPr="00624978">
        <w:rPr>
          <w:rFonts w:ascii="Times New Roman" w:hAnsi="Times New Roman" w:cs="Times New Roman"/>
          <w:color w:val="000000"/>
          <w:spacing w:val="14"/>
          <w:w w:val="79"/>
          <w:sz w:val="24"/>
          <w:szCs w:val="24"/>
        </w:rPr>
        <w:t>начинают проявляться   силы   взаи</w:t>
      </w:r>
      <w:r w:rsidRPr="00624978">
        <w:rPr>
          <w:rFonts w:ascii="Times New Roman" w:hAnsi="Times New Roman" w:cs="Times New Roman"/>
          <w:color w:val="000000"/>
          <w:spacing w:val="-6"/>
          <w:w w:val="93"/>
          <w:sz w:val="24"/>
          <w:szCs w:val="24"/>
        </w:rPr>
        <w:t>модействия между   моле</w:t>
      </w:r>
      <w:r w:rsidRPr="00624978">
        <w:rPr>
          <w:rFonts w:ascii="Times New Roman" w:hAnsi="Times New Roman" w:cs="Times New Roman"/>
          <w:color w:val="000000"/>
          <w:w w:val="93"/>
          <w:sz w:val="24"/>
          <w:szCs w:val="24"/>
        </w:rPr>
        <w:t xml:space="preserve">кулами,      </w:t>
      </w:r>
      <w:r w:rsidRPr="00624978">
        <w:rPr>
          <w:rFonts w:ascii="Times New Roman" w:hAnsi="Times New Roman" w:cs="Times New Roman"/>
          <w:color w:val="000000"/>
          <w:spacing w:val="-1"/>
          <w:w w:val="93"/>
          <w:sz w:val="24"/>
          <w:szCs w:val="24"/>
        </w:rPr>
        <w:t>нельзя пренебрегать собственным объемом моле</w:t>
      </w:r>
      <w:r w:rsidRPr="00624978">
        <w:rPr>
          <w:rFonts w:ascii="Times New Roman" w:hAnsi="Times New Roman" w:cs="Times New Roman"/>
          <w:color w:val="000000"/>
          <w:spacing w:val="2"/>
          <w:w w:val="93"/>
          <w:sz w:val="24"/>
          <w:szCs w:val="24"/>
        </w:rPr>
        <w:t>кул по сравнению с объемом газа;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14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б) </w:t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>расстояния между молекула</w:t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ми газа велики, по сравнению с </w:t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>размером молекул, объемом моле</w:t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5"/>
          <w:sz w:val="24"/>
          <w:szCs w:val="24"/>
        </w:rPr>
        <w:t>кул можно пренебречь, практиче</w:t>
      </w:r>
      <w:r w:rsidRPr="0078537C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14"/>
          <w:sz w:val="24"/>
          <w:szCs w:val="24"/>
        </w:rPr>
        <w:t xml:space="preserve">ски отсутствуют силы притяжения между молекулами;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6"/>
          <w:w w:val="93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  в) </w:t>
      </w:r>
      <w:r w:rsidRPr="0078537C">
        <w:rPr>
          <w:rFonts w:ascii="Times New Roman" w:hAnsi="Times New Roman" w:cs="Times New Roman"/>
          <w:color w:val="000000"/>
          <w:spacing w:val="-1"/>
          <w:w w:val="93"/>
          <w:sz w:val="24"/>
          <w:szCs w:val="24"/>
        </w:rPr>
        <w:t>силы взаимодей</w:t>
      </w:r>
      <w:r w:rsidRPr="0078537C">
        <w:rPr>
          <w:rFonts w:ascii="Times New Roman" w:hAnsi="Times New Roman" w:cs="Times New Roman"/>
          <w:color w:val="000000"/>
          <w:spacing w:val="-1"/>
          <w:w w:val="93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2"/>
          <w:w w:val="93"/>
          <w:sz w:val="24"/>
          <w:szCs w:val="24"/>
        </w:rPr>
        <w:t>ствия увеличиваются так, что вещество из газооб</w:t>
      </w:r>
      <w:r w:rsidRPr="0078537C">
        <w:rPr>
          <w:rFonts w:ascii="Times New Roman" w:hAnsi="Times New Roman" w:cs="Times New Roman"/>
          <w:color w:val="000000"/>
          <w:spacing w:val="6"/>
          <w:w w:val="93"/>
          <w:sz w:val="24"/>
          <w:szCs w:val="24"/>
        </w:rPr>
        <w:t xml:space="preserve">разного состояния может перейти </w:t>
      </w:r>
      <w:proofErr w:type="gramStart"/>
      <w:r w:rsidRPr="0078537C">
        <w:rPr>
          <w:rFonts w:ascii="Times New Roman" w:hAnsi="Times New Roman" w:cs="Times New Roman"/>
          <w:color w:val="000000"/>
          <w:spacing w:val="6"/>
          <w:w w:val="93"/>
          <w:sz w:val="24"/>
          <w:szCs w:val="24"/>
        </w:rPr>
        <w:t>в</w:t>
      </w:r>
      <w:proofErr w:type="gramEnd"/>
      <w:r w:rsidRPr="0078537C">
        <w:rPr>
          <w:rFonts w:ascii="Times New Roman" w:hAnsi="Times New Roman" w:cs="Times New Roman"/>
          <w:color w:val="000000"/>
          <w:spacing w:val="6"/>
          <w:w w:val="93"/>
          <w:sz w:val="24"/>
          <w:szCs w:val="24"/>
        </w:rPr>
        <w:t xml:space="preserve"> жидкое.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г)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 xml:space="preserve">исчезает различие </w:t>
      </w:r>
      <w:r w:rsidRPr="0078537C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между жидкостью и газом, они имеют одинаковые </w:t>
      </w:r>
      <w:r w:rsidRPr="0078537C">
        <w:rPr>
          <w:rFonts w:ascii="Times New Roman" w:hAnsi="Times New Roman" w:cs="Times New Roman"/>
          <w:color w:val="000000"/>
          <w:spacing w:val="2"/>
          <w:sz w:val="24"/>
          <w:szCs w:val="24"/>
        </w:rPr>
        <w:t>физические свойства.</w:t>
      </w:r>
    </w:p>
    <w:p w:rsidR="00606271" w:rsidRPr="0078537C" w:rsidRDefault="00606271" w:rsidP="00606271">
      <w:pPr>
        <w:shd w:val="clear" w:color="auto" w:fill="FFFFFF"/>
        <w:spacing w:before="14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18. У</w:t>
      </w:r>
      <w:r w:rsidRPr="0078537C">
        <w:rPr>
          <w:rFonts w:ascii="Times New Roman" w:hAnsi="Times New Roman" w:cs="Times New Roman"/>
          <w:iCs/>
          <w:color w:val="000000"/>
          <w:spacing w:val="4"/>
          <w:sz w:val="24"/>
          <w:szCs w:val="24"/>
        </w:rPr>
        <w:t xml:space="preserve">равнение </w:t>
      </w:r>
      <w:proofErr w:type="spellStart"/>
      <w:r w:rsidRPr="0078537C">
        <w:rPr>
          <w:rFonts w:ascii="Times New Roman" w:hAnsi="Times New Roman" w:cs="Times New Roman"/>
          <w:iCs/>
          <w:color w:val="000000"/>
          <w:spacing w:val="4"/>
          <w:sz w:val="24"/>
          <w:szCs w:val="24"/>
        </w:rPr>
        <w:t>Клапейрона</w:t>
      </w:r>
      <w:proofErr w:type="spellEnd"/>
      <w:r w:rsidRPr="0078537C">
        <w:rPr>
          <w:rFonts w:ascii="Times New Roman" w:hAnsi="Times New Roman" w:cs="Times New Roman"/>
          <w:color w:val="000000"/>
          <w:spacing w:val="4"/>
          <w:sz w:val="24"/>
          <w:szCs w:val="24"/>
        </w:rPr>
        <w:t>—</w:t>
      </w:r>
      <w:r w:rsidRPr="0078537C">
        <w:rPr>
          <w:rFonts w:ascii="Times New Roman" w:hAnsi="Times New Roman" w:cs="Times New Roman"/>
          <w:iCs/>
          <w:color w:val="000000"/>
          <w:spacing w:val="4"/>
          <w:sz w:val="24"/>
          <w:szCs w:val="24"/>
        </w:rPr>
        <w:t>Менделе</w:t>
      </w:r>
      <w:r w:rsidRPr="0078537C">
        <w:rPr>
          <w:rFonts w:ascii="Times New Roman" w:hAnsi="Times New Roman" w:cs="Times New Roman"/>
          <w:iCs/>
          <w:color w:val="000000"/>
          <w:spacing w:val="4"/>
          <w:sz w:val="24"/>
          <w:szCs w:val="24"/>
        </w:rPr>
        <w:softHyphen/>
      </w:r>
      <w:r w:rsidRPr="0078537C">
        <w:rPr>
          <w:rFonts w:ascii="Times New Roman" w:hAnsi="Times New Roman" w:cs="Times New Roman"/>
          <w:iCs/>
          <w:color w:val="000000"/>
          <w:spacing w:val="3"/>
          <w:sz w:val="24"/>
          <w:szCs w:val="24"/>
        </w:rPr>
        <w:t>ева применимо: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для жидкостей;  б) для идеальных газов;  в) для реальных газов; 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г) для твёрдых веществ.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19. </w:t>
      </w:r>
      <w:r w:rsidRPr="0078537C">
        <w:rPr>
          <w:rFonts w:ascii="Times New Roman" w:hAnsi="Times New Roman" w:cs="Times New Roman"/>
          <w:iCs/>
          <w:color w:val="000000"/>
          <w:sz w:val="24"/>
          <w:szCs w:val="24"/>
        </w:rPr>
        <w:t>Уравнение Ван-дер-Ваальса: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а)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 xml:space="preserve"> σ</w:t>
      </w:r>
      <w:r w:rsidRPr="0078537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 =  </w:t>
      </w:r>
      <w:proofErr w:type="spellStart"/>
      <w:r w:rsidRPr="0078537C">
        <w:rPr>
          <w:rFonts w:ascii="Times New Roman" w:hAnsi="Times New Roman" w:cs="Times New Roman"/>
          <w:color w:val="000000"/>
          <w:spacing w:val="4"/>
          <w:sz w:val="24"/>
          <w:szCs w:val="24"/>
          <w:lang w:val="en-US"/>
        </w:rPr>
        <w:t>rhρg</w:t>
      </w:r>
      <w:proofErr w:type="spellEnd"/>
      <w:r w:rsidRPr="0078537C">
        <w:rPr>
          <w:rFonts w:ascii="Times New Roman" w:hAnsi="Times New Roman" w:cs="Times New Roman"/>
          <w:iCs/>
          <w:color w:val="000000"/>
          <w:spacing w:val="4"/>
          <w:sz w:val="24"/>
          <w:szCs w:val="24"/>
        </w:rPr>
        <w:t xml:space="preserve">/2      </w:t>
      </w:r>
      <w:r w:rsidRPr="0078537C">
        <w:rPr>
          <w:rFonts w:ascii="Times New Roman" w:hAnsi="Times New Roman" w:cs="Times New Roman"/>
          <w:sz w:val="24"/>
          <w:szCs w:val="24"/>
        </w:rPr>
        <w:t xml:space="preserve">б) </w:t>
      </w:r>
      <w:r w:rsidRPr="0078537C">
        <w:rPr>
          <w:rFonts w:ascii="Times New Roman" w:hAnsi="Times New Roman" w:cs="Times New Roman"/>
          <w:iCs/>
          <w:color w:val="000000"/>
          <w:spacing w:val="5"/>
          <w:w w:val="113"/>
          <w:sz w:val="24"/>
          <w:szCs w:val="24"/>
          <w:lang w:val="en-US"/>
        </w:rPr>
        <w:t>PV</w:t>
      </w:r>
      <w:r w:rsidRPr="0078537C">
        <w:rPr>
          <w:rFonts w:ascii="Times New Roman" w:hAnsi="Times New Roman" w:cs="Times New Roman"/>
          <w:iCs/>
          <w:color w:val="000000"/>
          <w:spacing w:val="5"/>
          <w:w w:val="113"/>
          <w:sz w:val="24"/>
          <w:szCs w:val="24"/>
        </w:rPr>
        <w:t xml:space="preserve"> = </w:t>
      </w:r>
      <w:proofErr w:type="spellStart"/>
      <w:r w:rsidRPr="0078537C">
        <w:rPr>
          <w:rFonts w:ascii="Times New Roman" w:hAnsi="Times New Roman" w:cs="Times New Roman"/>
          <w:iCs/>
          <w:color w:val="000000"/>
          <w:spacing w:val="5"/>
          <w:w w:val="113"/>
          <w:sz w:val="24"/>
          <w:szCs w:val="24"/>
          <w:lang w:val="en-US"/>
        </w:rPr>
        <w:t>nRT</w:t>
      </w:r>
      <w:proofErr w:type="spellEnd"/>
      <w:r w:rsidRPr="0078537C">
        <w:rPr>
          <w:rFonts w:ascii="Times New Roman" w:hAnsi="Times New Roman" w:cs="Times New Roman"/>
          <w:i/>
          <w:iCs/>
          <w:color w:val="000000"/>
          <w:sz w:val="24"/>
          <w:szCs w:val="24"/>
        </w:rPr>
        <w:tab/>
      </w:r>
      <w:r w:rsidRPr="0078537C">
        <w:rPr>
          <w:rFonts w:ascii="Times New Roman" w:hAnsi="Times New Roman" w:cs="Times New Roman"/>
          <w:sz w:val="24"/>
          <w:szCs w:val="24"/>
        </w:rPr>
        <w:t xml:space="preserve"> в) 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</w:rPr>
        <w:t>(</w:t>
      </w:r>
      <w:proofErr w:type="spellStart"/>
      <w:proofErr w:type="gramStart"/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</w:rPr>
        <w:t>р</w:t>
      </w:r>
      <w:proofErr w:type="spellEnd"/>
      <w:proofErr w:type="gramEnd"/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</w:rPr>
        <w:t xml:space="preserve"> + а/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  <w:lang w:val="en-US"/>
        </w:rPr>
        <w:t>v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  <w:vertAlign w:val="superscript"/>
        </w:rPr>
        <w:t xml:space="preserve"> 2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</w:rPr>
        <w:t>)(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  <w:lang w:val="en-US"/>
        </w:rPr>
        <w:t>v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</w:rPr>
        <w:t xml:space="preserve"> –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  <w:lang w:val="en-US"/>
        </w:rPr>
        <w:t>b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</w:rPr>
        <w:t xml:space="preserve">) =  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  <w:lang w:val="en-US"/>
        </w:rPr>
        <w:t>RT</w:t>
      </w:r>
      <w:r w:rsidRPr="0078537C">
        <w:rPr>
          <w:rFonts w:ascii="Times New Roman" w:hAnsi="Times New Roman" w:cs="Times New Roman"/>
          <w:sz w:val="24"/>
          <w:szCs w:val="24"/>
        </w:rPr>
        <w:t xml:space="preserve"> г)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>σ  = G/</w:t>
      </w:r>
      <w:proofErr w:type="spellStart"/>
      <w:r w:rsidRPr="0078537C">
        <w:rPr>
          <w:rFonts w:ascii="Times New Roman" w:hAnsi="Times New Roman" w:cs="Times New Roman"/>
          <w:color w:val="000000"/>
          <w:sz w:val="24"/>
          <w:szCs w:val="24"/>
        </w:rPr>
        <w:t>s</w:t>
      </w:r>
      <w:proofErr w:type="spellEnd"/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20. </w:t>
      </w:r>
      <w:r w:rsidRPr="0078537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Поверхностный слой вещества </w:t>
      </w:r>
      <w:r w:rsidRPr="0078537C">
        <w:rPr>
          <w:rFonts w:ascii="Times New Roman" w:hAnsi="Times New Roman" w:cs="Times New Roman"/>
          <w:color w:val="000000"/>
          <w:spacing w:val="3"/>
          <w:sz w:val="24"/>
          <w:szCs w:val="24"/>
        </w:rPr>
        <w:t>находится в особых условиях: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а) в газах  б) в твёрдых веществах  в) в жидкости  г) в плазме.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21. Прибор для определения вязкости жидкости называется: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 а) фотометр  б) колориметр  в) </w:t>
      </w:r>
      <w:r w:rsidRPr="0078537C">
        <w:rPr>
          <w:rFonts w:ascii="Times New Roman" w:hAnsi="Times New Roman" w:cs="Times New Roman"/>
          <w:iCs/>
          <w:color w:val="000000"/>
          <w:spacing w:val="1"/>
          <w:sz w:val="24"/>
          <w:szCs w:val="24"/>
        </w:rPr>
        <w:t xml:space="preserve">вискозиметр </w:t>
      </w:r>
      <w:r w:rsidRPr="0078537C">
        <w:rPr>
          <w:rFonts w:ascii="Times New Roman" w:hAnsi="Times New Roman" w:cs="Times New Roman"/>
          <w:sz w:val="24"/>
          <w:szCs w:val="24"/>
        </w:rPr>
        <w:t xml:space="preserve"> г) 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t>сталагмометр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lastRenderedPageBreak/>
        <w:t>22. Формула для определения поверхностной энергии жидкости: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а)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 xml:space="preserve"> σ</w:t>
      </w:r>
      <w:r w:rsidRPr="0078537C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 =  </w:t>
      </w:r>
      <w:proofErr w:type="spellStart"/>
      <w:r w:rsidRPr="0078537C">
        <w:rPr>
          <w:rFonts w:ascii="Times New Roman" w:hAnsi="Times New Roman" w:cs="Times New Roman"/>
          <w:color w:val="000000"/>
          <w:spacing w:val="4"/>
          <w:sz w:val="24"/>
          <w:szCs w:val="24"/>
          <w:lang w:val="en-US"/>
        </w:rPr>
        <w:t>rhρg</w:t>
      </w:r>
      <w:proofErr w:type="spellEnd"/>
      <w:r w:rsidRPr="0078537C">
        <w:rPr>
          <w:rFonts w:ascii="Times New Roman" w:hAnsi="Times New Roman" w:cs="Times New Roman"/>
          <w:iCs/>
          <w:color w:val="000000"/>
          <w:spacing w:val="4"/>
          <w:sz w:val="24"/>
          <w:szCs w:val="24"/>
        </w:rPr>
        <w:t xml:space="preserve">/2      </w:t>
      </w:r>
      <w:r w:rsidRPr="0078537C">
        <w:rPr>
          <w:rFonts w:ascii="Times New Roman" w:hAnsi="Times New Roman" w:cs="Times New Roman"/>
          <w:sz w:val="24"/>
          <w:szCs w:val="24"/>
        </w:rPr>
        <w:t xml:space="preserve">б) </w:t>
      </w:r>
      <w:r w:rsidRPr="0078537C">
        <w:rPr>
          <w:rFonts w:ascii="Times New Roman" w:hAnsi="Times New Roman" w:cs="Times New Roman"/>
          <w:iCs/>
          <w:color w:val="000000"/>
          <w:spacing w:val="5"/>
          <w:w w:val="113"/>
          <w:sz w:val="24"/>
          <w:szCs w:val="24"/>
          <w:lang w:val="en-US"/>
        </w:rPr>
        <w:t>PV</w:t>
      </w:r>
      <w:r w:rsidRPr="0078537C">
        <w:rPr>
          <w:rFonts w:ascii="Times New Roman" w:hAnsi="Times New Roman" w:cs="Times New Roman"/>
          <w:iCs/>
          <w:color w:val="000000"/>
          <w:spacing w:val="5"/>
          <w:w w:val="113"/>
          <w:sz w:val="24"/>
          <w:szCs w:val="24"/>
        </w:rPr>
        <w:t xml:space="preserve"> = </w:t>
      </w:r>
      <w:proofErr w:type="spellStart"/>
      <w:r w:rsidRPr="0078537C">
        <w:rPr>
          <w:rFonts w:ascii="Times New Roman" w:hAnsi="Times New Roman" w:cs="Times New Roman"/>
          <w:iCs/>
          <w:color w:val="000000"/>
          <w:spacing w:val="5"/>
          <w:w w:val="113"/>
          <w:sz w:val="24"/>
          <w:szCs w:val="24"/>
          <w:lang w:val="en-US"/>
        </w:rPr>
        <w:t>nRT</w:t>
      </w:r>
      <w:proofErr w:type="spellEnd"/>
      <w:r w:rsidRPr="0078537C">
        <w:rPr>
          <w:rFonts w:ascii="Times New Roman" w:hAnsi="Times New Roman" w:cs="Times New Roman"/>
          <w:i/>
          <w:iCs/>
          <w:color w:val="000000"/>
          <w:sz w:val="24"/>
          <w:szCs w:val="24"/>
        </w:rPr>
        <w:tab/>
      </w:r>
      <w:r w:rsidRPr="0078537C">
        <w:rPr>
          <w:rFonts w:ascii="Times New Roman" w:hAnsi="Times New Roman" w:cs="Times New Roman"/>
          <w:sz w:val="24"/>
          <w:szCs w:val="24"/>
        </w:rPr>
        <w:t xml:space="preserve"> в) 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</w:rPr>
        <w:t>(</w:t>
      </w:r>
      <w:proofErr w:type="spellStart"/>
      <w:proofErr w:type="gramStart"/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</w:rPr>
        <w:t>р</w:t>
      </w:r>
      <w:proofErr w:type="spellEnd"/>
      <w:proofErr w:type="gramEnd"/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</w:rPr>
        <w:t xml:space="preserve"> + а/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  <w:lang w:val="en-US"/>
        </w:rPr>
        <w:t>v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  <w:vertAlign w:val="superscript"/>
        </w:rPr>
        <w:t xml:space="preserve"> 2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</w:rPr>
        <w:t>)(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  <w:lang w:val="en-US"/>
        </w:rPr>
        <w:t>v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</w:rPr>
        <w:t xml:space="preserve"> –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  <w:lang w:val="en-US"/>
        </w:rPr>
        <w:t>b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</w:rPr>
        <w:t xml:space="preserve">) =  </w:t>
      </w:r>
      <w:r w:rsidRPr="0078537C">
        <w:rPr>
          <w:rFonts w:ascii="Times New Roman" w:hAnsi="Times New Roman" w:cs="Times New Roman"/>
          <w:color w:val="000000"/>
          <w:spacing w:val="18"/>
          <w:w w:val="90"/>
          <w:sz w:val="24"/>
          <w:szCs w:val="24"/>
          <w:lang w:val="en-US"/>
        </w:rPr>
        <w:t>RT</w:t>
      </w:r>
      <w:r w:rsidRPr="0078537C">
        <w:rPr>
          <w:rFonts w:ascii="Times New Roman" w:hAnsi="Times New Roman" w:cs="Times New Roman"/>
          <w:sz w:val="24"/>
          <w:szCs w:val="24"/>
        </w:rPr>
        <w:t xml:space="preserve"> г)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 xml:space="preserve">G  = σ ∙ </w:t>
      </w:r>
      <w:proofErr w:type="spellStart"/>
      <w:r w:rsidRPr="0078537C">
        <w:rPr>
          <w:rFonts w:ascii="Times New Roman" w:hAnsi="Times New Roman" w:cs="Times New Roman"/>
          <w:color w:val="000000"/>
          <w:sz w:val="24"/>
          <w:szCs w:val="24"/>
        </w:rPr>
        <w:t>s</w:t>
      </w:r>
      <w:proofErr w:type="spellEnd"/>
    </w:p>
    <w:p w:rsidR="00606271" w:rsidRPr="0078537C" w:rsidRDefault="00802C38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4" o:spid="_x0000_s1030" type="#_x0000_t32" style="position:absolute;margin-left:237.6pt;margin-top:15.9pt;width:0;height:1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"/>
        </w:pict>
      </w:r>
      <w:r w:rsidR="00606271" w:rsidRPr="0078537C">
        <w:rPr>
          <w:rFonts w:ascii="Times New Roman" w:hAnsi="Times New Roman" w:cs="Times New Roman"/>
          <w:sz w:val="24"/>
          <w:szCs w:val="24"/>
        </w:rPr>
        <w:t xml:space="preserve">23. Формулировка </w:t>
      </w:r>
      <w:r w:rsidR="00606271" w:rsidRPr="0078537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606271" w:rsidRPr="0078537C">
        <w:rPr>
          <w:rFonts w:ascii="Times New Roman" w:hAnsi="Times New Roman" w:cs="Times New Roman"/>
          <w:sz w:val="24"/>
          <w:szCs w:val="24"/>
        </w:rPr>
        <w:t xml:space="preserve"> закона термодинамики: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>тепловой эффект ре</w:t>
      </w:r>
      <w:r w:rsidRPr="0078537C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акции зависит только от вида </w:t>
      </w:r>
      <w:r w:rsidRPr="0078537C">
        <w:rPr>
          <w:rFonts w:ascii="Times New Roman" w:hAnsi="Times New Roman" w:cs="Times New Roman"/>
          <w:color w:val="000000"/>
          <w:spacing w:val="4"/>
          <w:sz w:val="24"/>
          <w:szCs w:val="24"/>
        </w:rPr>
        <w:t>и состояния исходных   веществ и конечных продук</w:t>
      </w:r>
      <w:r w:rsidRPr="0078537C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тов, но не зависит от   промежуточных   состояний и </w:t>
      </w:r>
      <w:r w:rsidRPr="0078537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пути перехода исходных веществ к </w:t>
      </w:r>
      <w:proofErr w:type="gramStart"/>
      <w:r w:rsidRPr="0078537C">
        <w:rPr>
          <w:rFonts w:ascii="Times New Roman" w:hAnsi="Times New Roman" w:cs="Times New Roman"/>
          <w:color w:val="000000"/>
          <w:spacing w:val="5"/>
          <w:sz w:val="24"/>
          <w:szCs w:val="24"/>
        </w:rPr>
        <w:t>конечным</w:t>
      </w:r>
      <w:proofErr w:type="gramEnd"/>
      <w:r w:rsidRPr="0078537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.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б) 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t>теплота самопроизвольно не может перехо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3"/>
          <w:sz w:val="24"/>
          <w:szCs w:val="24"/>
        </w:rPr>
        <w:t>дить от холодного тела к горячему.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bCs/>
          <w:color w:val="000000"/>
          <w:spacing w:val="-6"/>
          <w:w w:val="83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в) </w:t>
      </w:r>
      <w:r w:rsidRPr="0078537C">
        <w:rPr>
          <w:rFonts w:ascii="Times New Roman" w:hAnsi="Times New Roman" w:cs="Times New Roman"/>
          <w:bCs/>
          <w:color w:val="000000"/>
          <w:spacing w:val="1"/>
          <w:w w:val="83"/>
          <w:sz w:val="24"/>
          <w:szCs w:val="24"/>
        </w:rPr>
        <w:t xml:space="preserve">растворимость газа при постоянной температуре </w:t>
      </w:r>
      <w:r w:rsidRPr="0078537C">
        <w:rPr>
          <w:rFonts w:ascii="Times New Roman" w:hAnsi="Times New Roman" w:cs="Times New Roman"/>
          <w:bCs/>
          <w:color w:val="000000"/>
          <w:spacing w:val="4"/>
          <w:w w:val="83"/>
          <w:sz w:val="24"/>
          <w:szCs w:val="24"/>
        </w:rPr>
        <w:t>прямо пропорциональна давлению газа над раство</w:t>
      </w:r>
      <w:r w:rsidRPr="0078537C">
        <w:rPr>
          <w:rFonts w:ascii="Times New Roman" w:hAnsi="Times New Roman" w:cs="Times New Roman"/>
          <w:bCs/>
          <w:color w:val="000000"/>
          <w:spacing w:val="4"/>
          <w:w w:val="83"/>
          <w:sz w:val="24"/>
          <w:szCs w:val="24"/>
        </w:rPr>
        <w:softHyphen/>
      </w:r>
      <w:r w:rsidRPr="0078537C">
        <w:rPr>
          <w:rFonts w:ascii="Times New Roman" w:hAnsi="Times New Roman" w:cs="Times New Roman"/>
          <w:bCs/>
          <w:color w:val="000000"/>
          <w:spacing w:val="-6"/>
          <w:w w:val="83"/>
          <w:sz w:val="24"/>
          <w:szCs w:val="24"/>
        </w:rPr>
        <w:t>ром.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 г) </w:t>
      </w:r>
      <w:r w:rsidRPr="0078537C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изменение внутренней энергии </w:t>
      </w:r>
      <w:r w:rsidRPr="0078537C">
        <w:rPr>
          <w:rFonts w:ascii="Times New Roman" w:hAnsi="Times New Roman" w:cs="Times New Roman"/>
          <w:color w:val="000000"/>
          <w:spacing w:val="-11"/>
          <w:sz w:val="24"/>
          <w:szCs w:val="24"/>
        </w:rPr>
        <w:t>в системы</w:t>
      </w:r>
      <w:r w:rsidRPr="0078537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 может    происходить     только</w:t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вследствие подвода (отвода) энергии из 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>окружающей среды в форме теплоты и</w:t>
      </w:r>
      <w:r w:rsidRPr="0078537C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работы.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24. </w:t>
      </w:r>
      <w:proofErr w:type="gramStart"/>
      <w:r w:rsidRPr="0078537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Процесс, протекающий 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при постоянной температуре называется</w:t>
      </w:r>
      <w:proofErr w:type="gramEnd"/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t>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</w:t>
      </w:r>
      <w:r w:rsidRPr="0078537C">
        <w:rPr>
          <w:rFonts w:ascii="Times New Roman" w:hAnsi="Times New Roman" w:cs="Times New Roman"/>
          <w:iCs/>
          <w:color w:val="000000"/>
          <w:spacing w:val="-1"/>
          <w:sz w:val="24"/>
          <w:szCs w:val="24"/>
        </w:rPr>
        <w:t>изотерми</w:t>
      </w:r>
      <w:r w:rsidRPr="0078537C">
        <w:rPr>
          <w:rFonts w:ascii="Times New Roman" w:hAnsi="Times New Roman" w:cs="Times New Roman"/>
          <w:iCs/>
          <w:color w:val="000000"/>
          <w:spacing w:val="-1"/>
          <w:sz w:val="24"/>
          <w:szCs w:val="24"/>
        </w:rPr>
        <w:softHyphen/>
        <w:t xml:space="preserve">ческим;    </w:t>
      </w:r>
      <w:r w:rsidRPr="0078537C">
        <w:rPr>
          <w:rFonts w:ascii="Times New Roman" w:hAnsi="Times New Roman" w:cs="Times New Roman"/>
          <w:sz w:val="24"/>
          <w:szCs w:val="24"/>
        </w:rPr>
        <w:t xml:space="preserve"> б) </w:t>
      </w:r>
      <w:r w:rsidRPr="0078537C">
        <w:rPr>
          <w:rFonts w:ascii="Times New Roman" w:hAnsi="Times New Roman" w:cs="Times New Roman"/>
          <w:iCs/>
          <w:color w:val="000000"/>
          <w:spacing w:val="-1"/>
          <w:sz w:val="24"/>
          <w:szCs w:val="24"/>
        </w:rPr>
        <w:t>изобарным;</w:t>
      </w:r>
      <w:r w:rsidRPr="0078537C">
        <w:rPr>
          <w:rFonts w:ascii="Times New Roman" w:hAnsi="Times New Roman" w:cs="Times New Roman"/>
          <w:sz w:val="24"/>
          <w:szCs w:val="24"/>
        </w:rPr>
        <w:t xml:space="preserve">              в) </w:t>
      </w:r>
      <w:r w:rsidRPr="0078537C">
        <w:rPr>
          <w:rFonts w:ascii="Times New Roman" w:hAnsi="Times New Roman" w:cs="Times New Roman"/>
          <w:iCs/>
          <w:color w:val="000000"/>
          <w:spacing w:val="2"/>
          <w:sz w:val="24"/>
          <w:szCs w:val="24"/>
        </w:rPr>
        <w:t xml:space="preserve">изохорным;        </w:t>
      </w:r>
      <w:r w:rsidRPr="0078537C">
        <w:rPr>
          <w:rFonts w:ascii="Times New Roman" w:hAnsi="Times New Roman" w:cs="Times New Roman"/>
          <w:sz w:val="24"/>
          <w:szCs w:val="24"/>
        </w:rPr>
        <w:t xml:space="preserve">г) </w:t>
      </w:r>
      <w:r w:rsidRPr="0078537C">
        <w:rPr>
          <w:rFonts w:ascii="Times New Roman" w:hAnsi="Times New Roman" w:cs="Times New Roman"/>
          <w:iCs/>
          <w:color w:val="000000"/>
          <w:spacing w:val="8"/>
          <w:sz w:val="24"/>
          <w:szCs w:val="24"/>
        </w:rPr>
        <w:t>равновесным.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25. </w:t>
      </w:r>
      <w:r w:rsidRPr="0078537C">
        <w:rPr>
          <w:rFonts w:ascii="Times New Roman" w:hAnsi="Times New Roman" w:cs="Times New Roman"/>
          <w:iCs/>
          <w:color w:val="000000"/>
          <w:spacing w:val="1"/>
          <w:sz w:val="24"/>
          <w:szCs w:val="24"/>
        </w:rPr>
        <w:t>Молярная концентрация раствора - это</w:t>
      </w:r>
      <w:r w:rsidRPr="0078537C">
        <w:rPr>
          <w:rFonts w:ascii="Times New Roman" w:hAnsi="Times New Roman" w:cs="Times New Roman"/>
          <w:sz w:val="24"/>
          <w:szCs w:val="24"/>
        </w:rPr>
        <w:t>:</w:t>
      </w:r>
    </w:p>
    <w:p w:rsidR="00606271" w:rsidRPr="0078537C" w:rsidRDefault="00606271" w:rsidP="00606271">
      <w:pPr>
        <w:shd w:val="clear" w:color="auto" w:fill="FFFFFF"/>
        <w:tabs>
          <w:tab w:val="left" w:pos="1627"/>
          <w:tab w:val="left" w:pos="3250"/>
          <w:tab w:val="left" w:pos="3907"/>
        </w:tabs>
        <w:spacing w:after="0" w:line="360" w:lineRule="auto"/>
        <w:jc w:val="both"/>
        <w:rPr>
          <w:rFonts w:ascii="Times New Roman" w:hAnsi="Times New Roman" w:cs="Times New Roman"/>
          <w:color w:val="000000"/>
          <w:spacing w:val="6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 а) </w:t>
      </w:r>
      <w:r w:rsidRPr="0078537C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отношение 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t>количества растворенного вещества к массе раство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рителя;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  б) 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t>отношение ко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  <w:t>личества растворенного вещества к объему раствора;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 в) </w:t>
      </w:r>
      <w:r w:rsidRPr="0078537C">
        <w:rPr>
          <w:rFonts w:ascii="Times New Roman" w:hAnsi="Times New Roman" w:cs="Times New Roman"/>
          <w:color w:val="000000"/>
          <w:spacing w:val="2"/>
          <w:sz w:val="24"/>
          <w:szCs w:val="24"/>
        </w:rPr>
        <w:t>это отноше</w:t>
      </w:r>
      <w:r w:rsidRPr="0078537C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ние числа молей одного из компонентов раствора </w:t>
      </w:r>
      <w:r w:rsidRPr="0078537C">
        <w:rPr>
          <w:rFonts w:ascii="Times New Roman" w:hAnsi="Times New Roman" w:cs="Times New Roman"/>
          <w:color w:val="000000"/>
          <w:spacing w:val="9"/>
          <w:sz w:val="24"/>
          <w:szCs w:val="24"/>
        </w:rPr>
        <w:br/>
      </w:r>
      <w:r w:rsidRPr="0078537C">
        <w:rPr>
          <w:rFonts w:ascii="Times New Roman" w:hAnsi="Times New Roman" w:cs="Times New Roman"/>
          <w:color w:val="000000"/>
          <w:spacing w:val="-4"/>
          <w:sz w:val="24"/>
          <w:szCs w:val="24"/>
        </w:rPr>
        <w:t>к общему числу молей всех компонентов;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 г) 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t>отношение массы растворен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5"/>
          <w:sz w:val="24"/>
          <w:szCs w:val="24"/>
        </w:rPr>
        <w:t>ного вещества к массе раствора.</w:t>
      </w:r>
    </w:p>
    <w:p w:rsidR="00606271" w:rsidRPr="0078537C" w:rsidRDefault="00606271" w:rsidP="006062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26. 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t>Раствор называется не</w:t>
      </w:r>
      <w:r w:rsidRPr="0078537C">
        <w:rPr>
          <w:rFonts w:ascii="Times New Roman" w:hAnsi="Times New Roman" w:cs="Times New Roman"/>
          <w:iCs/>
          <w:color w:val="000000"/>
          <w:spacing w:val="-1"/>
          <w:sz w:val="24"/>
          <w:szCs w:val="24"/>
        </w:rPr>
        <w:t>насыщенным, если:</w:t>
      </w:r>
    </w:p>
    <w:p w:rsidR="00606271" w:rsidRPr="0078537C" w:rsidRDefault="00606271" w:rsidP="00606271">
      <w:pPr>
        <w:shd w:val="clear" w:color="auto" w:fill="FFFFFF"/>
        <w:tabs>
          <w:tab w:val="left" w:pos="1627"/>
          <w:tab w:val="left" w:pos="3250"/>
          <w:tab w:val="left" w:pos="3907"/>
        </w:tabs>
        <w:spacing w:after="0" w:line="360" w:lineRule="auto"/>
        <w:jc w:val="both"/>
        <w:rPr>
          <w:rFonts w:ascii="Times New Roman" w:hAnsi="Times New Roman" w:cs="Times New Roman"/>
          <w:color w:val="000000"/>
          <w:spacing w:val="6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его </w:t>
      </w:r>
      <w:r w:rsidRPr="0078537C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концентрация выше концентрации </w:t>
      </w:r>
      <w:r w:rsidRPr="0078537C">
        <w:rPr>
          <w:rFonts w:ascii="Times New Roman" w:hAnsi="Times New Roman" w:cs="Times New Roman"/>
          <w:color w:val="000000"/>
          <w:spacing w:val="-3"/>
          <w:sz w:val="24"/>
          <w:szCs w:val="24"/>
        </w:rPr>
        <w:t>насыщенного раствора</w:t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;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 б) его </w:t>
      </w:r>
      <w:r w:rsidRPr="0078537C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концентрация ниже концентрации </w:t>
      </w:r>
      <w:r w:rsidRPr="0078537C">
        <w:rPr>
          <w:rFonts w:ascii="Times New Roman" w:hAnsi="Times New Roman" w:cs="Times New Roman"/>
          <w:color w:val="000000"/>
          <w:spacing w:val="-3"/>
          <w:sz w:val="24"/>
          <w:szCs w:val="24"/>
        </w:rPr>
        <w:t>насыщенного раствора</w:t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>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 в) 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при данной температуре твердое вещество в растворе перестает растворяться</w:t>
      </w:r>
      <w:r w:rsidRPr="0078537C">
        <w:rPr>
          <w:rFonts w:ascii="Times New Roman" w:hAnsi="Times New Roman" w:cs="Times New Roman"/>
          <w:color w:val="000000"/>
          <w:spacing w:val="-4"/>
          <w:sz w:val="24"/>
          <w:szCs w:val="24"/>
        </w:rPr>
        <w:t>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 г) 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t>растворенное вещество переходит в слой добавленного растворителя и кон</w:t>
      </w:r>
      <w:r w:rsidRPr="0078537C">
        <w:rPr>
          <w:rFonts w:ascii="Times New Roman" w:hAnsi="Times New Roman" w:cs="Times New Roman"/>
          <w:color w:val="000000"/>
          <w:spacing w:val="5"/>
          <w:sz w:val="24"/>
          <w:szCs w:val="24"/>
        </w:rPr>
        <w:t>центрируется в нем.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27. 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t>Осмос — это: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6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t>са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мопроизвольный перенос вещества из области с 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t>большей концентрацией в область с меньшей кон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7"/>
          <w:sz w:val="24"/>
          <w:szCs w:val="24"/>
        </w:rPr>
        <w:t>центрацией</w:t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; 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 б)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 xml:space="preserve">нарушение  физических и </w:t>
      </w:r>
      <w:r w:rsidRPr="0078537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химических процессов в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>клетке</w:t>
      </w:r>
      <w:r w:rsidRPr="0078537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при п</w:t>
      </w:r>
      <w:r w:rsidRPr="0078537C">
        <w:rPr>
          <w:rFonts w:ascii="Times New Roman" w:hAnsi="Times New Roman" w:cs="Times New Roman"/>
          <w:color w:val="000000"/>
          <w:spacing w:val="-1"/>
          <w:sz w:val="24"/>
          <w:szCs w:val="24"/>
        </w:rPr>
        <w:t>отере воды</w:t>
      </w: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>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lastRenderedPageBreak/>
        <w:t xml:space="preserve"> в) </w:t>
      </w:r>
      <w:r w:rsidRPr="0078537C">
        <w:rPr>
          <w:rFonts w:ascii="Times New Roman" w:hAnsi="Times New Roman" w:cs="Times New Roman"/>
          <w:color w:val="000000"/>
          <w:spacing w:val="1"/>
          <w:sz w:val="24"/>
          <w:szCs w:val="24"/>
        </w:rPr>
        <w:t>односторонняя диффузия растворителя в раствор через полупроницаемую перегородку</w:t>
      </w:r>
      <w:r w:rsidRPr="0078537C">
        <w:rPr>
          <w:rFonts w:ascii="Times New Roman" w:hAnsi="Times New Roman" w:cs="Times New Roman"/>
          <w:color w:val="000000"/>
          <w:spacing w:val="-4"/>
          <w:sz w:val="24"/>
          <w:szCs w:val="24"/>
        </w:rPr>
        <w:t>;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г) </w:t>
      </w:r>
      <w:r w:rsidRPr="0078537C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разрушение твердого вещества и распределение </w:t>
      </w:r>
      <w:r w:rsidRPr="0078537C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его по всему объему. </w:t>
      </w:r>
    </w:p>
    <w:p w:rsidR="00606271" w:rsidRPr="0078537C" w:rsidRDefault="00606271" w:rsidP="00606271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78537C">
        <w:rPr>
          <w:rFonts w:ascii="Times New Roman" w:hAnsi="Times New Roman" w:cs="Times New Roman"/>
          <w:color w:val="000000"/>
          <w:sz w:val="24"/>
          <w:szCs w:val="24"/>
        </w:rPr>
        <w:t xml:space="preserve">28. Водный раствор </w:t>
      </w:r>
      <w:proofErr w:type="gramStart"/>
      <w:r w:rsidRPr="0078537C">
        <w:rPr>
          <w:rFonts w:ascii="Times New Roman" w:hAnsi="Times New Roman" w:cs="Times New Roman"/>
          <w:color w:val="000000"/>
          <w:sz w:val="24"/>
          <w:szCs w:val="24"/>
        </w:rPr>
        <w:t>замерзает при 271,5 К. Определите</w:t>
      </w:r>
      <w:proofErr w:type="gramEnd"/>
      <w:r w:rsidRPr="0078537C">
        <w:rPr>
          <w:rFonts w:ascii="Times New Roman" w:hAnsi="Times New Roman" w:cs="Times New Roman"/>
          <w:color w:val="000000"/>
          <w:sz w:val="24"/>
          <w:szCs w:val="24"/>
        </w:rPr>
        <w:t xml:space="preserve"> темп</w:t>
      </w:r>
      <w:r w:rsidRPr="0078537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ературу кипения этого раствора, если </w:t>
      </w:r>
      <w:proofErr w:type="spellStart"/>
      <w:r w:rsidRPr="0078537C">
        <w:rPr>
          <w:rFonts w:ascii="Times New Roman" w:hAnsi="Times New Roman" w:cs="Times New Roman"/>
          <w:color w:val="000000"/>
          <w:spacing w:val="-3"/>
          <w:sz w:val="24"/>
          <w:szCs w:val="24"/>
        </w:rPr>
        <w:t>криоскопическая</w:t>
      </w:r>
      <w:proofErr w:type="spellEnd"/>
      <w:r w:rsidRPr="0078537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и </w:t>
      </w:r>
      <w:proofErr w:type="spellStart"/>
      <w:r w:rsidRPr="0078537C">
        <w:rPr>
          <w:rFonts w:ascii="Times New Roman" w:hAnsi="Times New Roman" w:cs="Times New Roman"/>
          <w:color w:val="000000"/>
          <w:spacing w:val="-3"/>
          <w:sz w:val="24"/>
          <w:szCs w:val="24"/>
        </w:rPr>
        <w:t>эбу</w:t>
      </w:r>
      <w:r w:rsidRPr="0078537C">
        <w:rPr>
          <w:rFonts w:ascii="Times New Roman" w:hAnsi="Times New Roman" w:cs="Times New Roman"/>
          <w:color w:val="000000"/>
          <w:spacing w:val="-2"/>
          <w:sz w:val="24"/>
          <w:szCs w:val="24"/>
        </w:rPr>
        <w:t>лиоскопическая</w:t>
      </w:r>
      <w:proofErr w:type="spellEnd"/>
      <w:r w:rsidRPr="0078537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постоянные для воды равны 1,86 и 0,513 соответ</w:t>
      </w:r>
      <w:r w:rsidRPr="0078537C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78537C">
        <w:rPr>
          <w:rFonts w:ascii="Times New Roman" w:hAnsi="Times New Roman" w:cs="Times New Roman"/>
          <w:color w:val="000000"/>
          <w:spacing w:val="-5"/>
          <w:sz w:val="24"/>
          <w:szCs w:val="24"/>
        </w:rPr>
        <w:t>ственно.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>414°С</w:t>
      </w:r>
      <w:r w:rsidRPr="0078537C">
        <w:rPr>
          <w:rFonts w:ascii="Times New Roman" w:hAnsi="Times New Roman" w:cs="Times New Roman"/>
          <w:sz w:val="24"/>
          <w:szCs w:val="24"/>
        </w:rPr>
        <w:t xml:space="preserve">б) 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>10°С</w:t>
      </w:r>
      <w:r w:rsidRPr="0078537C">
        <w:rPr>
          <w:rFonts w:ascii="Times New Roman" w:hAnsi="Times New Roman" w:cs="Times New Roman"/>
          <w:sz w:val="24"/>
          <w:szCs w:val="24"/>
        </w:rPr>
        <w:t xml:space="preserve">в) 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>100,414°С</w:t>
      </w:r>
      <w:r w:rsidRPr="0078537C">
        <w:rPr>
          <w:rFonts w:ascii="Times New Roman" w:hAnsi="Times New Roman" w:cs="Times New Roman"/>
          <w:sz w:val="24"/>
          <w:szCs w:val="24"/>
        </w:rPr>
        <w:t xml:space="preserve">г) 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>4</w:t>
      </w:r>
      <w:proofErr w:type="gramStart"/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>°С</w:t>
      </w:r>
      <w:proofErr w:type="gramEnd"/>
    </w:p>
    <w:p w:rsidR="00606271" w:rsidRPr="0078537C" w:rsidRDefault="00606271" w:rsidP="00606271">
      <w:pPr>
        <w:shd w:val="clear" w:color="auto" w:fill="FFFFFF"/>
        <w:spacing w:after="0" w:line="360" w:lineRule="auto"/>
        <w:ind w:left="-108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29.</w:t>
      </w:r>
      <w:r w:rsidRPr="0078537C">
        <w:rPr>
          <w:rFonts w:ascii="Times New Roman" w:hAnsi="Times New Roman" w:cs="Times New Roman"/>
          <w:iCs/>
          <w:color w:val="000000"/>
          <w:spacing w:val="-3"/>
          <w:sz w:val="24"/>
          <w:szCs w:val="24"/>
        </w:rPr>
        <w:t xml:space="preserve"> Константа диссоциации </w:t>
      </w:r>
      <w:r w:rsidRPr="0078537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отношению </w:t>
      </w:r>
      <w:r w:rsidRPr="0078537C">
        <w:rPr>
          <w:rFonts w:ascii="Times New Roman" w:hAnsi="Times New Roman" w:cs="Times New Roman"/>
          <w:color w:val="000000"/>
          <w:spacing w:val="5"/>
          <w:sz w:val="24"/>
          <w:szCs w:val="24"/>
        </w:rPr>
        <w:t>для равновесия:</w:t>
      </w:r>
      <w:proofErr w:type="gramStart"/>
      <w:r w:rsidRPr="0078537C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78537C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78537C">
        <w:rPr>
          <w:rFonts w:ascii="Times New Roman" w:hAnsi="Times New Roman" w:cs="Times New Roman"/>
          <w:sz w:val="24"/>
          <w:szCs w:val="24"/>
        </w:rPr>
        <w:t xml:space="preserve">  ↔</w:t>
      </w:r>
      <w:proofErr w:type="gramEnd"/>
      <w:r w:rsidRPr="0078537C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 xml:space="preserve">4 </w:t>
      </w:r>
      <w:r w:rsidRPr="0078537C">
        <w:rPr>
          <w:rFonts w:ascii="Times New Roman" w:hAnsi="Times New Roman" w:cs="Times New Roman"/>
          <w:sz w:val="24"/>
          <w:szCs w:val="24"/>
          <w:vertAlign w:val="superscript"/>
        </w:rPr>
        <w:t xml:space="preserve">+ </w:t>
      </w:r>
      <w:r w:rsidRPr="0078537C">
        <w:rPr>
          <w:rFonts w:ascii="Times New Roman" w:hAnsi="Times New Roman" w:cs="Times New Roman"/>
          <w:sz w:val="24"/>
          <w:szCs w:val="24"/>
        </w:rPr>
        <w:t xml:space="preserve">+ </w:t>
      </w:r>
      <w:smartTag w:uri="urn:schemas-microsoft-com:office:smarttags" w:element="place">
        <w:smartTag w:uri="urn:schemas-microsoft-com:office:smarttags" w:element="State">
          <w:r w:rsidRPr="0078537C">
            <w:rPr>
              <w:rFonts w:ascii="Times New Roman" w:hAnsi="Times New Roman" w:cs="Times New Roman"/>
              <w:sz w:val="24"/>
              <w:szCs w:val="24"/>
              <w:lang w:val="en-US"/>
            </w:rPr>
            <w:t>OH</w:t>
          </w:r>
          <w:r w:rsidRPr="0078537C">
            <w:rPr>
              <w:rFonts w:ascii="Times New Roman" w:hAnsi="Times New Roman" w:cs="Times New Roman"/>
              <w:sz w:val="24"/>
              <w:szCs w:val="24"/>
              <w:vertAlign w:val="superscript"/>
            </w:rPr>
            <w:t>-</w:t>
          </w:r>
        </w:smartTag>
      </w:smartTag>
    </w:p>
    <w:p w:rsidR="00606271" w:rsidRPr="0078537C" w:rsidRDefault="00606271" w:rsidP="00606271">
      <w:pPr>
        <w:shd w:val="clear" w:color="auto" w:fill="FFFFFF"/>
        <w:spacing w:after="0" w:line="360" w:lineRule="auto"/>
        <w:ind w:left="-108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78537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равна: </w:t>
      </w:r>
    </w:p>
    <w:p w:rsidR="00606271" w:rsidRPr="0078537C" w:rsidRDefault="00606271" w:rsidP="00606271">
      <w:pPr>
        <w:shd w:val="clear" w:color="auto" w:fill="FFFFFF"/>
        <w:spacing w:after="0" w:line="360" w:lineRule="auto"/>
        <w:ind w:left="-108"/>
        <w:jc w:val="both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78537C">
        <w:rPr>
          <w:rFonts w:ascii="Times New Roman" w:hAnsi="Times New Roman" w:cs="Times New Roman"/>
          <w:sz w:val="24"/>
          <w:szCs w:val="24"/>
        </w:rPr>
        <w:t>)К</w:t>
      </w:r>
      <w:proofErr w:type="gramEnd"/>
      <w:r w:rsidRPr="0078537C">
        <w:rPr>
          <w:rFonts w:ascii="Times New Roman" w:hAnsi="Times New Roman" w:cs="Times New Roman"/>
          <w:sz w:val="24"/>
          <w:szCs w:val="24"/>
        </w:rPr>
        <w:t xml:space="preserve"> =   </w:t>
      </w:r>
      <w:r w:rsidRPr="0078537C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>с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NH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4 +</w:t>
      </w:r>
      <w:r w:rsidRPr="0078537C">
        <w:rPr>
          <w:rFonts w:ascii="Times New Roman" w:hAnsi="Times New Roman" w:cs="Times New Roman"/>
          <w:sz w:val="24"/>
          <w:szCs w:val="24"/>
        </w:rPr>
        <w:t xml:space="preserve">∙ </w:t>
      </w:r>
      <w:r w:rsidRPr="0078537C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 xml:space="preserve"> с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OH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-</w:t>
      </w:r>
      <w:r w:rsidRPr="0078537C">
        <w:rPr>
          <w:rFonts w:ascii="Times New Roman" w:hAnsi="Times New Roman" w:cs="Times New Roman"/>
          <w:sz w:val="24"/>
          <w:szCs w:val="24"/>
        </w:rPr>
        <w:t xml:space="preserve">б)  К = </w:t>
      </w:r>
      <w:r w:rsidRPr="0078537C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>с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NH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OH</w:t>
      </w:r>
    </w:p>
    <w:p w:rsidR="00606271" w:rsidRPr="0078537C" w:rsidRDefault="00606271" w:rsidP="00606271">
      <w:pPr>
        <w:shd w:val="clear" w:color="auto" w:fill="FFFFFF"/>
        <w:spacing w:after="0" w:line="360" w:lineRule="auto"/>
        <w:ind w:left="-108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</w:p>
    <w:p w:rsidR="00606271" w:rsidRPr="0078537C" w:rsidRDefault="00606271" w:rsidP="00606271">
      <w:pPr>
        <w:shd w:val="clear" w:color="auto" w:fill="FFFFFF"/>
        <w:spacing w:after="0" w:line="360" w:lineRule="auto"/>
        <w:ind w:left="-108"/>
        <w:jc w:val="both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78537C">
        <w:rPr>
          <w:rFonts w:ascii="Times New Roman" w:hAnsi="Times New Roman" w:cs="Times New Roman"/>
          <w:sz w:val="24"/>
          <w:szCs w:val="24"/>
        </w:rPr>
        <w:t>)</w:t>
      </w:r>
      <w:r w:rsidRPr="0078537C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>с</w:t>
      </w:r>
      <w:proofErr w:type="gramEnd"/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NH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4 +</w:t>
      </w:r>
      <w:r w:rsidRPr="0078537C">
        <w:rPr>
          <w:rFonts w:ascii="Times New Roman" w:hAnsi="Times New Roman" w:cs="Times New Roman"/>
          <w:sz w:val="24"/>
          <w:szCs w:val="24"/>
        </w:rPr>
        <w:t xml:space="preserve">∙ </w:t>
      </w:r>
      <w:r w:rsidRPr="0078537C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 xml:space="preserve"> с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OH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-</w:t>
      </w:r>
      <w:r w:rsidRPr="0078537C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>с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NH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OH</w:t>
      </w:r>
    </w:p>
    <w:p w:rsidR="00606271" w:rsidRPr="0078537C" w:rsidRDefault="00606271" w:rsidP="00606271">
      <w:pPr>
        <w:shd w:val="clear" w:color="auto" w:fill="FFFFFF"/>
        <w:spacing w:after="0" w:line="360" w:lineRule="auto"/>
        <w:ind w:left="-108"/>
        <w:jc w:val="both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>К =       —————</w:t>
      </w:r>
      <w:r w:rsidRPr="0078537C">
        <w:rPr>
          <w:rFonts w:ascii="Times New Roman" w:hAnsi="Times New Roman" w:cs="Times New Roman"/>
          <w:iCs/>
          <w:color w:val="000000"/>
          <w:spacing w:val="-3"/>
          <w:sz w:val="24"/>
          <w:szCs w:val="24"/>
        </w:rPr>
        <w:t>г</w:t>
      </w:r>
      <w:proofErr w:type="gramStart"/>
      <w:r w:rsidRPr="0078537C">
        <w:rPr>
          <w:rFonts w:ascii="Times New Roman" w:hAnsi="Times New Roman" w:cs="Times New Roman"/>
          <w:sz w:val="24"/>
          <w:szCs w:val="24"/>
        </w:rPr>
        <w:t>)К</w:t>
      </w:r>
      <w:proofErr w:type="gramEnd"/>
      <w:r w:rsidRPr="0078537C">
        <w:rPr>
          <w:rFonts w:ascii="Times New Roman" w:hAnsi="Times New Roman" w:cs="Times New Roman"/>
          <w:sz w:val="24"/>
          <w:szCs w:val="24"/>
        </w:rPr>
        <w:t xml:space="preserve"> =       —————</w:t>
      </w:r>
    </w:p>
    <w:p w:rsidR="00606271" w:rsidRPr="0078537C" w:rsidRDefault="00606271" w:rsidP="00606271">
      <w:pPr>
        <w:shd w:val="clear" w:color="auto" w:fill="FFFFFF"/>
        <w:spacing w:after="0" w:line="360" w:lineRule="auto"/>
        <w:ind w:left="-108"/>
        <w:jc w:val="both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>с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NH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OH</w:t>
      </w:r>
      <w:r w:rsidRPr="0078537C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>с</w:t>
      </w:r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NH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4 +</w:t>
      </w:r>
      <w:r w:rsidRPr="0078537C">
        <w:rPr>
          <w:rFonts w:ascii="Times New Roman" w:hAnsi="Times New Roman" w:cs="Times New Roman"/>
          <w:sz w:val="24"/>
          <w:szCs w:val="24"/>
        </w:rPr>
        <w:t xml:space="preserve">∙ </w:t>
      </w:r>
      <w:proofErr w:type="gramStart"/>
      <w:r w:rsidRPr="0078537C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>с</w:t>
      </w:r>
      <w:proofErr w:type="gramEnd"/>
      <w:r w:rsidRPr="0078537C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OH</w:t>
      </w:r>
      <w:r w:rsidRPr="0078537C">
        <w:rPr>
          <w:rFonts w:ascii="Times New Roman" w:hAnsi="Times New Roman" w:cs="Times New Roman"/>
          <w:sz w:val="24"/>
          <w:szCs w:val="24"/>
          <w:vertAlign w:val="subscript"/>
        </w:rPr>
        <w:t>-</w:t>
      </w:r>
    </w:p>
    <w:p w:rsidR="00606271" w:rsidRPr="0078537C" w:rsidRDefault="00606271" w:rsidP="00606271">
      <w:pPr>
        <w:shd w:val="clear" w:color="auto" w:fill="FFFFFF"/>
        <w:spacing w:after="0" w:line="36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color w:val="000000"/>
          <w:spacing w:val="2"/>
          <w:sz w:val="24"/>
          <w:szCs w:val="24"/>
        </w:rPr>
        <w:t>30. Определите,  во сколько  раз  изменится  скорость  реакции</w:t>
      </w:r>
    </w:p>
    <w:p w:rsidR="00606271" w:rsidRPr="0078537C" w:rsidRDefault="00606271" w:rsidP="00606271">
      <w:pPr>
        <w:shd w:val="clear" w:color="auto" w:fill="FFFFFF"/>
        <w:tabs>
          <w:tab w:val="left" w:leader="hyphen" w:pos="1248"/>
        </w:tabs>
        <w:spacing w:after="0" w:line="360" w:lineRule="auto"/>
        <w:jc w:val="center"/>
        <w:outlineLvl w:val="0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78537C">
        <w:rPr>
          <w:rFonts w:ascii="Times New Roman" w:hAnsi="Times New Roman" w:cs="Times New Roman"/>
          <w:color w:val="000000"/>
          <w:spacing w:val="12"/>
          <w:sz w:val="24"/>
          <w:szCs w:val="24"/>
        </w:rPr>
        <w:t>2</w:t>
      </w:r>
      <w:r w:rsidRPr="0078537C">
        <w:rPr>
          <w:rFonts w:ascii="Times New Roman" w:hAnsi="Times New Roman" w:cs="Times New Roman"/>
          <w:color w:val="000000"/>
          <w:spacing w:val="2"/>
          <w:sz w:val="24"/>
          <w:szCs w:val="24"/>
          <w:lang w:val="en-US"/>
        </w:rPr>
        <w:t>NO</w:t>
      </w:r>
      <w:r w:rsidRPr="0078537C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 + 2Н</w:t>
      </w:r>
      <w:r w:rsidRPr="0078537C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 xml:space="preserve">2  </w:t>
      </w:r>
      <w:r w:rsidRPr="0078537C">
        <w:rPr>
          <w:rFonts w:ascii="Times New Roman" w:hAnsi="Times New Roman" w:cs="Times New Roman"/>
          <w:color w:val="000000"/>
          <w:sz w:val="24"/>
          <w:szCs w:val="24"/>
        </w:rPr>
        <w:t>→</w:t>
      </w:r>
      <w:r w:rsidRPr="0078537C">
        <w:rPr>
          <w:rFonts w:ascii="Times New Roman" w:hAnsi="Times New Roman" w:cs="Times New Roman"/>
          <w:color w:val="000000"/>
          <w:sz w:val="24"/>
          <w:szCs w:val="24"/>
          <w:lang w:val="en-US"/>
        </w:rPr>
        <w:t>N</w:t>
      </w:r>
      <w:r w:rsidRPr="0078537C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78537C">
        <w:rPr>
          <w:rFonts w:ascii="Times New Roman" w:hAnsi="Times New Roman" w:cs="Times New Roman"/>
          <w:color w:val="000000"/>
          <w:spacing w:val="-4"/>
          <w:sz w:val="24"/>
          <w:szCs w:val="24"/>
        </w:rPr>
        <w:t>+ 2Н</w:t>
      </w:r>
      <w:r w:rsidRPr="0078537C">
        <w:rPr>
          <w:rFonts w:ascii="Times New Roman" w:hAnsi="Times New Roman" w:cs="Times New Roman"/>
          <w:color w:val="000000"/>
          <w:spacing w:val="-4"/>
          <w:sz w:val="24"/>
          <w:szCs w:val="24"/>
          <w:vertAlign w:val="subscript"/>
        </w:rPr>
        <w:t xml:space="preserve"> 2</w:t>
      </w:r>
      <w:r w:rsidRPr="0078537C">
        <w:rPr>
          <w:rFonts w:ascii="Times New Roman" w:hAnsi="Times New Roman" w:cs="Times New Roman"/>
          <w:color w:val="000000"/>
          <w:spacing w:val="-4"/>
          <w:sz w:val="24"/>
          <w:szCs w:val="24"/>
        </w:rPr>
        <w:t>О,</w:t>
      </w:r>
    </w:p>
    <w:p w:rsidR="00606271" w:rsidRPr="0078537C" w:rsidRDefault="00606271" w:rsidP="00606271">
      <w:pPr>
        <w:shd w:val="clear" w:color="auto" w:fill="FFFFFF"/>
        <w:tabs>
          <w:tab w:val="left" w:leader="hyphen" w:pos="1248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color w:val="000000"/>
          <w:spacing w:val="6"/>
          <w:sz w:val="24"/>
          <w:szCs w:val="24"/>
        </w:rPr>
        <w:t>если давление будет увеличено в два раза.</w:t>
      </w:r>
    </w:p>
    <w:p w:rsidR="00606271" w:rsidRPr="0078537C" w:rsidRDefault="00606271" w:rsidP="0060627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8537C">
        <w:rPr>
          <w:rFonts w:ascii="Times New Roman" w:hAnsi="Times New Roman" w:cs="Times New Roman"/>
          <w:sz w:val="24"/>
          <w:szCs w:val="24"/>
        </w:rPr>
        <w:t xml:space="preserve">а) 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2   </w:t>
      </w:r>
      <w:r w:rsidRPr="0078537C">
        <w:rPr>
          <w:rFonts w:ascii="Times New Roman" w:hAnsi="Times New Roman" w:cs="Times New Roman"/>
          <w:sz w:val="24"/>
          <w:szCs w:val="24"/>
        </w:rPr>
        <w:t xml:space="preserve">б) 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4   </w:t>
      </w:r>
      <w:r w:rsidRPr="0078537C">
        <w:rPr>
          <w:rFonts w:ascii="Times New Roman" w:hAnsi="Times New Roman" w:cs="Times New Roman"/>
          <w:sz w:val="24"/>
          <w:szCs w:val="24"/>
        </w:rPr>
        <w:t xml:space="preserve">в) 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8   </w:t>
      </w:r>
      <w:r w:rsidRPr="0078537C">
        <w:rPr>
          <w:rFonts w:ascii="Times New Roman" w:hAnsi="Times New Roman" w:cs="Times New Roman"/>
          <w:sz w:val="24"/>
          <w:szCs w:val="24"/>
        </w:rPr>
        <w:t xml:space="preserve">г) </w:t>
      </w:r>
      <w:r w:rsidRPr="0078537C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16  </w:t>
      </w:r>
    </w:p>
    <w:p w:rsidR="00606271" w:rsidRPr="005F7B74" w:rsidRDefault="00606271" w:rsidP="0060627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F7B74">
        <w:rPr>
          <w:rFonts w:ascii="Times New Roman" w:hAnsi="Times New Roman"/>
          <w:b/>
          <w:sz w:val="28"/>
          <w:szCs w:val="28"/>
        </w:rPr>
        <w:t xml:space="preserve">Тест по химии </w:t>
      </w:r>
    </w:p>
    <w:p w:rsidR="00606271" w:rsidRPr="005F7B74" w:rsidRDefault="00606271" w:rsidP="00606271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F7B74">
        <w:rPr>
          <w:rFonts w:ascii="Times New Roman" w:hAnsi="Times New Roman"/>
          <w:b/>
          <w:sz w:val="24"/>
          <w:szCs w:val="24"/>
        </w:rPr>
        <w:t>2 вариант</w:t>
      </w:r>
    </w:p>
    <w:p w:rsidR="00606271" w:rsidRPr="005F7B74" w:rsidRDefault="00606271" w:rsidP="00606271">
      <w:pPr>
        <w:pStyle w:val="a7"/>
        <w:spacing w:line="360" w:lineRule="auto"/>
        <w:ind w:left="0"/>
        <w:jc w:val="left"/>
        <w:rPr>
          <w:szCs w:val="24"/>
        </w:rPr>
      </w:pPr>
      <w:r w:rsidRPr="005F7B74">
        <w:rPr>
          <w:szCs w:val="24"/>
        </w:rPr>
        <w:t>1. Титр раствора - это:</w:t>
      </w:r>
    </w:p>
    <w:p w:rsidR="00606271" w:rsidRPr="005F7B74" w:rsidRDefault="00606271" w:rsidP="00606271">
      <w:pPr>
        <w:pStyle w:val="a7"/>
        <w:spacing w:line="360" w:lineRule="auto"/>
        <w:ind w:left="0"/>
        <w:rPr>
          <w:szCs w:val="24"/>
        </w:rPr>
      </w:pPr>
      <w:r w:rsidRPr="005F7B74">
        <w:rPr>
          <w:szCs w:val="24"/>
        </w:rPr>
        <w:t>а) масса вещества, содержащегося в 1 мл раствора;</w:t>
      </w:r>
    </w:p>
    <w:p w:rsidR="00606271" w:rsidRPr="005F7B74" w:rsidRDefault="00606271" w:rsidP="00606271">
      <w:pPr>
        <w:pStyle w:val="a7"/>
        <w:spacing w:line="360" w:lineRule="auto"/>
        <w:ind w:left="0"/>
        <w:rPr>
          <w:szCs w:val="24"/>
        </w:rPr>
      </w:pPr>
      <w:r w:rsidRPr="005F7B74">
        <w:rPr>
          <w:szCs w:val="24"/>
        </w:rPr>
        <w:t xml:space="preserve">б) эквивалентная масса (или ее доля) растворенного вещества в </w:t>
      </w:r>
      <w:smartTag w:uri="urn:schemas-microsoft-com:office:smarttags" w:element="metricconverter">
        <w:smartTagPr>
          <w:attr w:name="ProductID" w:val="1 л"/>
        </w:smartTagPr>
        <w:r w:rsidRPr="005F7B74">
          <w:rPr>
            <w:szCs w:val="24"/>
          </w:rPr>
          <w:t>1 л</w:t>
        </w:r>
      </w:smartTag>
      <w:r w:rsidRPr="005F7B74">
        <w:rPr>
          <w:szCs w:val="24"/>
        </w:rPr>
        <w:t xml:space="preserve"> раствора;</w:t>
      </w:r>
    </w:p>
    <w:p w:rsidR="00606271" w:rsidRPr="005F7B74" w:rsidRDefault="00606271" w:rsidP="00606271">
      <w:pPr>
        <w:pStyle w:val="a7"/>
        <w:spacing w:line="360" w:lineRule="auto"/>
        <w:ind w:left="0"/>
        <w:rPr>
          <w:szCs w:val="24"/>
        </w:rPr>
      </w:pPr>
      <w:r w:rsidRPr="005F7B74">
        <w:rPr>
          <w:szCs w:val="24"/>
        </w:rPr>
        <w:t>в)  масса вещества, выраженная в граммах;</w:t>
      </w:r>
    </w:p>
    <w:p w:rsidR="00606271" w:rsidRPr="005F7B74" w:rsidRDefault="00606271" w:rsidP="00606271">
      <w:pPr>
        <w:pStyle w:val="a7"/>
        <w:spacing w:line="360" w:lineRule="auto"/>
        <w:ind w:left="0"/>
        <w:rPr>
          <w:szCs w:val="24"/>
        </w:rPr>
      </w:pPr>
      <w:r w:rsidRPr="005F7B74">
        <w:rPr>
          <w:szCs w:val="24"/>
        </w:rPr>
        <w:t>г) концентрация стандартного раствора.</w:t>
      </w:r>
    </w:p>
    <w:p w:rsidR="00606271" w:rsidRPr="005F7B74" w:rsidRDefault="00606271" w:rsidP="00606271">
      <w:pPr>
        <w:pStyle w:val="21"/>
        <w:spacing w:after="0" w:line="360" w:lineRule="auto"/>
      </w:pPr>
      <w:r w:rsidRPr="005F7B74">
        <w:t xml:space="preserve">2. Эквивалентная масса кислоты определяется: </w:t>
      </w:r>
    </w:p>
    <w:p w:rsidR="00606271" w:rsidRPr="005F7B74" w:rsidRDefault="00606271" w:rsidP="0060627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а) делением молекулярной массы на произведение числа атомов водорода на валентность кислотного остатка;</w:t>
      </w:r>
    </w:p>
    <w:p w:rsidR="00606271" w:rsidRPr="005F7B74" w:rsidRDefault="00606271" w:rsidP="0060627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lastRenderedPageBreak/>
        <w:t>б) делением молекулярной массы на произведение числа атомов металла на их валентность;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в)  делением молекулярной массы на число гидроксильных групп;</w:t>
      </w:r>
    </w:p>
    <w:p w:rsidR="00606271" w:rsidRPr="005F7B74" w:rsidRDefault="00606271" w:rsidP="00606271">
      <w:pPr>
        <w:pStyle w:val="21"/>
        <w:spacing w:after="0" w:line="360" w:lineRule="auto"/>
      </w:pPr>
      <w:r w:rsidRPr="005F7B74">
        <w:t xml:space="preserve">г) делением молекулярной массы на </w:t>
      </w:r>
      <w:proofErr w:type="spellStart"/>
      <w:r w:rsidRPr="005F7B74">
        <w:t>основность</w:t>
      </w:r>
      <w:proofErr w:type="spellEnd"/>
      <w:r w:rsidRPr="005F7B74">
        <w:t xml:space="preserve"> кислоты.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3.   Эквивалентная масса гидроксида калия (</w:t>
      </w:r>
      <w:r w:rsidRPr="005F7B74">
        <w:rPr>
          <w:rFonts w:ascii="Times New Roman" w:hAnsi="Times New Roman"/>
          <w:sz w:val="24"/>
          <w:szCs w:val="24"/>
          <w:lang w:val="en-US"/>
        </w:rPr>
        <w:t>KOH</w:t>
      </w:r>
      <w:r w:rsidRPr="005F7B74">
        <w:rPr>
          <w:rFonts w:ascii="Times New Roman" w:hAnsi="Times New Roman"/>
          <w:sz w:val="24"/>
          <w:szCs w:val="24"/>
        </w:rPr>
        <w:t>)     равна: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а) </w:t>
      </w:r>
      <w:smartTag w:uri="urn:schemas-microsoft-com:office:smarttags" w:element="metricconverter">
        <w:smartTagPr>
          <w:attr w:name="ProductID" w:val="28 г"/>
        </w:smartTagPr>
        <w:r w:rsidRPr="005F7B74">
          <w:rPr>
            <w:rFonts w:ascii="Times New Roman" w:hAnsi="Times New Roman"/>
            <w:sz w:val="24"/>
            <w:szCs w:val="24"/>
          </w:rPr>
          <w:t>28 г</w:t>
        </w:r>
      </w:smartTag>
      <w:r w:rsidRPr="005F7B74">
        <w:rPr>
          <w:rFonts w:ascii="Times New Roman" w:hAnsi="Times New Roman"/>
          <w:sz w:val="24"/>
          <w:szCs w:val="24"/>
        </w:rPr>
        <w:t xml:space="preserve">     б) </w:t>
      </w:r>
      <w:smartTag w:uri="urn:schemas-microsoft-com:office:smarttags" w:element="metricconverter">
        <w:smartTagPr>
          <w:attr w:name="ProductID" w:val="112 г"/>
        </w:smartTagPr>
        <w:r w:rsidRPr="005F7B74">
          <w:rPr>
            <w:rFonts w:ascii="Times New Roman" w:hAnsi="Times New Roman"/>
            <w:sz w:val="24"/>
            <w:szCs w:val="24"/>
          </w:rPr>
          <w:t>112 г</w:t>
        </w:r>
      </w:smartTag>
      <w:r w:rsidRPr="005F7B74">
        <w:rPr>
          <w:rFonts w:ascii="Times New Roman" w:hAnsi="Times New Roman"/>
          <w:sz w:val="24"/>
          <w:szCs w:val="24"/>
        </w:rPr>
        <w:t xml:space="preserve">    в) </w:t>
      </w:r>
      <w:smartTag w:uri="urn:schemas-microsoft-com:office:smarttags" w:element="metricconverter">
        <w:smartTagPr>
          <w:attr w:name="ProductID" w:val="56 г"/>
        </w:smartTagPr>
        <w:r w:rsidRPr="005F7B74">
          <w:rPr>
            <w:rFonts w:ascii="Times New Roman" w:hAnsi="Times New Roman"/>
            <w:sz w:val="24"/>
            <w:szCs w:val="24"/>
          </w:rPr>
          <w:t xml:space="preserve">56 </w:t>
        </w:r>
        <w:proofErr w:type="gramStart"/>
        <w:r w:rsidRPr="005F7B74">
          <w:rPr>
            <w:rFonts w:ascii="Times New Roman" w:hAnsi="Times New Roman"/>
            <w:sz w:val="24"/>
            <w:szCs w:val="24"/>
          </w:rPr>
          <w:t>г</w:t>
        </w:r>
      </w:smartTag>
      <w:r w:rsidRPr="005F7B74">
        <w:rPr>
          <w:rFonts w:ascii="Times New Roman" w:hAnsi="Times New Roman"/>
          <w:sz w:val="24"/>
          <w:szCs w:val="24"/>
        </w:rPr>
        <w:t>г</w:t>
      </w:r>
      <w:proofErr w:type="gramEnd"/>
      <w:r w:rsidRPr="005F7B74">
        <w:rPr>
          <w:rFonts w:ascii="Times New Roman" w:hAnsi="Times New Roman"/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68 г"/>
        </w:smartTagPr>
        <w:r w:rsidRPr="005F7B74">
          <w:rPr>
            <w:rFonts w:ascii="Times New Roman" w:hAnsi="Times New Roman"/>
            <w:sz w:val="24"/>
            <w:szCs w:val="24"/>
          </w:rPr>
          <w:t>168 г</w:t>
        </w:r>
      </w:smartTag>
    </w:p>
    <w:p w:rsidR="00606271" w:rsidRPr="005F7B74" w:rsidRDefault="00802C38" w:rsidP="0060627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Прямая со стрелкой 3" o:spid="_x0000_s1029" type="#_x0000_t32" style="position:absolute;left:0;text-align:left;margin-left:326.45pt;margin-top:18.35pt;width:0;height:1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"/>
        </w:pict>
      </w:r>
      <w:r w:rsidR="00606271" w:rsidRPr="005F7B74">
        <w:rPr>
          <w:rFonts w:ascii="Times New Roman" w:hAnsi="Times New Roman"/>
          <w:sz w:val="24"/>
          <w:szCs w:val="24"/>
        </w:rPr>
        <w:t xml:space="preserve">4.   </w:t>
      </w:r>
      <w:proofErr w:type="spellStart"/>
      <w:r w:rsidR="00606271" w:rsidRPr="005F7B74">
        <w:rPr>
          <w:rFonts w:ascii="Times New Roman" w:hAnsi="Times New Roman"/>
          <w:sz w:val="24"/>
          <w:szCs w:val="24"/>
        </w:rPr>
        <w:t>Фиксаналы</w:t>
      </w:r>
      <w:proofErr w:type="spellEnd"/>
      <w:r w:rsidR="00606271" w:rsidRPr="005F7B74">
        <w:rPr>
          <w:rFonts w:ascii="Times New Roman" w:hAnsi="Times New Roman"/>
          <w:sz w:val="24"/>
          <w:szCs w:val="24"/>
        </w:rPr>
        <w:t xml:space="preserve"> – это: 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а) точно отвешенные массы твердых веществ (х.ч.) или точно отмеренные объемы их растворов, помещенные в запаянные ампулы;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б) приготовленный раствор кислоты;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в) навеска вещества,  растворённая в небольшом объеме дистиллированной воды;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г)  исследуемый раствор.  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5.  При титровании слабой кислоты сильным основанием в качестве индикатора можно применять: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а) фенолфталеин б) лакмус в) метиловый оранжевый  г) метиловый красный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6. Какая операция является последней при </w:t>
      </w:r>
      <w:r w:rsidRPr="005F7B74">
        <w:rPr>
          <w:rFonts w:ascii="Times New Roman" w:hAnsi="Times New Roman"/>
          <w:bCs/>
          <w:iCs/>
          <w:sz w:val="24"/>
          <w:szCs w:val="24"/>
        </w:rPr>
        <w:t>определении содержания кислоты в растворе методом нейтрализации:</w:t>
      </w:r>
    </w:p>
    <w:p w:rsidR="00606271" w:rsidRPr="005F7B74" w:rsidRDefault="00606271" w:rsidP="00606271">
      <w:pPr>
        <w:pStyle w:val="21"/>
        <w:spacing w:after="0" w:line="360" w:lineRule="auto"/>
        <w:jc w:val="both"/>
        <w:rPr>
          <w:iCs/>
        </w:rPr>
      </w:pPr>
      <w:r w:rsidRPr="005F7B74">
        <w:t>а)</w:t>
      </w:r>
      <w:r w:rsidRPr="005F7B74">
        <w:rPr>
          <w:iCs/>
        </w:rPr>
        <w:t xml:space="preserve"> определение нормальной концентрации </w:t>
      </w:r>
      <w:proofErr w:type="spellStart"/>
      <w:r w:rsidRPr="005F7B74">
        <w:rPr>
          <w:iCs/>
          <w:lang w:val="en-US"/>
        </w:rPr>
        <w:t>NaOH</w:t>
      </w:r>
      <w:proofErr w:type="spellEnd"/>
      <w:r w:rsidRPr="005F7B74">
        <w:rPr>
          <w:iCs/>
        </w:rPr>
        <w:t>;</w:t>
      </w:r>
    </w:p>
    <w:p w:rsidR="00606271" w:rsidRPr="005F7B74" w:rsidRDefault="00606271" w:rsidP="00606271">
      <w:pPr>
        <w:pStyle w:val="21"/>
        <w:spacing w:after="0" w:line="360" w:lineRule="auto"/>
        <w:jc w:val="both"/>
        <w:rPr>
          <w:iCs/>
        </w:rPr>
      </w:pPr>
      <w:r w:rsidRPr="005F7B74">
        <w:t xml:space="preserve">б) </w:t>
      </w:r>
      <w:r w:rsidRPr="005F7B74">
        <w:rPr>
          <w:iCs/>
        </w:rPr>
        <w:t>вычисление нормальной концентрации раствора щавелевой кислоты;</w:t>
      </w:r>
    </w:p>
    <w:p w:rsidR="00606271" w:rsidRPr="005F7B74" w:rsidRDefault="00606271" w:rsidP="00606271">
      <w:pPr>
        <w:pStyle w:val="21"/>
        <w:spacing w:after="0" w:line="360" w:lineRule="auto"/>
        <w:jc w:val="both"/>
      </w:pPr>
      <w:r w:rsidRPr="005F7B74">
        <w:t>в) вычисление титра раствора щавелевой кислоты;</w:t>
      </w:r>
    </w:p>
    <w:p w:rsidR="00606271" w:rsidRPr="005F7B74" w:rsidRDefault="00606271" w:rsidP="00606271">
      <w:pPr>
        <w:pStyle w:val="21"/>
        <w:spacing w:after="0" w:line="360" w:lineRule="auto"/>
        <w:jc w:val="both"/>
      </w:pPr>
      <w:r w:rsidRPr="005F7B74">
        <w:t xml:space="preserve">г) приготовление 100 мл 0,1 н. раствора щавелевой кислоты. 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7. Метод окисления – восстановления основан: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а) на реакциях обмена;      б) на реакциях нейтрализации;     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в) на </w:t>
      </w:r>
      <w:proofErr w:type="spellStart"/>
      <w:r w:rsidRPr="005F7B74">
        <w:rPr>
          <w:rFonts w:ascii="Times New Roman" w:hAnsi="Times New Roman"/>
          <w:sz w:val="24"/>
          <w:szCs w:val="24"/>
        </w:rPr>
        <w:t>окислительно</w:t>
      </w:r>
      <w:proofErr w:type="spellEnd"/>
      <w:r w:rsidRPr="005F7B74">
        <w:rPr>
          <w:rFonts w:ascii="Times New Roman" w:hAnsi="Times New Roman"/>
          <w:sz w:val="24"/>
          <w:szCs w:val="24"/>
        </w:rPr>
        <w:t xml:space="preserve"> – восстановительных реакциях;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г) на любых типах реакций.</w:t>
      </w:r>
    </w:p>
    <w:p w:rsidR="00606271" w:rsidRPr="005F7B74" w:rsidRDefault="00606271" w:rsidP="0060627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8. Какое количество электронов принимает азот в реакции:</w:t>
      </w:r>
    </w:p>
    <w:p w:rsidR="00606271" w:rsidRPr="005F7B74" w:rsidRDefault="00606271" w:rsidP="00606271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5F7B74">
        <w:rPr>
          <w:rFonts w:ascii="Times New Roman" w:hAnsi="Times New Roman"/>
          <w:sz w:val="24"/>
          <w:szCs w:val="24"/>
          <w:lang w:val="en-US"/>
        </w:rPr>
        <w:t>Cu + 4HNO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5F7B74">
        <w:rPr>
          <w:rFonts w:ascii="Times New Roman" w:hAnsi="Times New Roman"/>
          <w:sz w:val="24"/>
          <w:szCs w:val="24"/>
          <w:lang w:val="en-US"/>
        </w:rPr>
        <w:t xml:space="preserve"> = </w:t>
      </w:r>
      <w:proofErr w:type="gramStart"/>
      <w:r w:rsidRPr="005F7B74">
        <w:rPr>
          <w:rFonts w:ascii="Times New Roman" w:hAnsi="Times New Roman"/>
          <w:sz w:val="24"/>
          <w:szCs w:val="24"/>
          <w:lang w:val="en-US"/>
        </w:rPr>
        <w:t>Cu(</w:t>
      </w:r>
      <w:proofErr w:type="gramEnd"/>
      <w:r w:rsidRPr="005F7B74">
        <w:rPr>
          <w:rFonts w:ascii="Times New Roman" w:hAnsi="Times New Roman"/>
          <w:sz w:val="24"/>
          <w:szCs w:val="24"/>
          <w:lang w:val="en-US"/>
        </w:rPr>
        <w:t>NO)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t xml:space="preserve"> + 2NO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sym w:font="Symbol" w:char="F0AD"/>
      </w:r>
      <w:r w:rsidRPr="005F7B74">
        <w:rPr>
          <w:rFonts w:ascii="Times New Roman" w:hAnsi="Times New Roman"/>
          <w:sz w:val="24"/>
          <w:szCs w:val="24"/>
          <w:lang w:val="en-US"/>
        </w:rPr>
        <w:t xml:space="preserve"> + 2H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t>O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а) 1     б) 2     в) 3     г) 4  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9. Формула щавелевой кислоты: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lastRenderedPageBreak/>
        <w:t xml:space="preserve">а) </w:t>
      </w:r>
      <w:proofErr w:type="spellStart"/>
      <w:r w:rsidRPr="005F7B74">
        <w:rPr>
          <w:rFonts w:ascii="Times New Roman" w:hAnsi="Times New Roman"/>
          <w:sz w:val="24"/>
          <w:szCs w:val="24"/>
          <w:lang w:val="en-US"/>
        </w:rPr>
        <w:t>Mn</w:t>
      </w:r>
      <w:proofErr w:type="spellEnd"/>
      <w:r w:rsidRPr="005F7B74">
        <w:rPr>
          <w:rFonts w:ascii="Times New Roman" w:hAnsi="Times New Roman"/>
          <w:sz w:val="24"/>
          <w:szCs w:val="24"/>
          <w:vertAlign w:val="subscript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t>O</w:t>
      </w:r>
      <w:r w:rsidRPr="005F7B74">
        <w:rPr>
          <w:rFonts w:ascii="Times New Roman" w:hAnsi="Times New Roman"/>
          <w:sz w:val="24"/>
          <w:szCs w:val="24"/>
          <w:vertAlign w:val="subscript"/>
        </w:rPr>
        <w:t>7</w:t>
      </w:r>
      <w:r w:rsidRPr="005F7B74">
        <w:rPr>
          <w:rFonts w:ascii="Times New Roman" w:hAnsi="Times New Roman"/>
          <w:sz w:val="24"/>
          <w:szCs w:val="24"/>
        </w:rPr>
        <w:t xml:space="preserve">       б) </w:t>
      </w:r>
      <w:proofErr w:type="spellStart"/>
      <w:r w:rsidRPr="005F7B74">
        <w:rPr>
          <w:rFonts w:ascii="Times New Roman" w:hAnsi="Times New Roman"/>
          <w:sz w:val="24"/>
          <w:szCs w:val="24"/>
          <w:lang w:val="en-US"/>
        </w:rPr>
        <w:t>KMnO</w:t>
      </w:r>
      <w:proofErr w:type="spellEnd"/>
      <w:r w:rsidRPr="005F7B74">
        <w:rPr>
          <w:rFonts w:ascii="Times New Roman" w:hAnsi="Times New Roman"/>
          <w:sz w:val="24"/>
          <w:szCs w:val="24"/>
          <w:vertAlign w:val="subscript"/>
        </w:rPr>
        <w:t>2</w:t>
      </w:r>
      <w:r w:rsidRPr="005F7B74">
        <w:rPr>
          <w:rFonts w:ascii="Times New Roman" w:hAnsi="Times New Roman"/>
          <w:sz w:val="24"/>
          <w:szCs w:val="24"/>
        </w:rPr>
        <w:t xml:space="preserve">         в) </w:t>
      </w:r>
      <w:proofErr w:type="spellStart"/>
      <w:r w:rsidRPr="005F7B74">
        <w:rPr>
          <w:rFonts w:ascii="Times New Roman" w:hAnsi="Times New Roman"/>
          <w:sz w:val="24"/>
          <w:szCs w:val="24"/>
          <w:lang w:val="en-US"/>
        </w:rPr>
        <w:t>KMnO</w:t>
      </w:r>
      <w:proofErr w:type="spellEnd"/>
      <w:r w:rsidRPr="005F7B74">
        <w:rPr>
          <w:rFonts w:ascii="Times New Roman" w:hAnsi="Times New Roman"/>
          <w:sz w:val="24"/>
          <w:szCs w:val="24"/>
          <w:vertAlign w:val="subscript"/>
        </w:rPr>
        <w:t>4</w:t>
      </w:r>
      <w:r w:rsidRPr="005F7B74">
        <w:rPr>
          <w:rFonts w:ascii="Times New Roman" w:hAnsi="Times New Roman"/>
          <w:sz w:val="24"/>
          <w:szCs w:val="24"/>
        </w:rPr>
        <w:t xml:space="preserve">        г) </w:t>
      </w:r>
      <w:r w:rsidRPr="005F7B74">
        <w:rPr>
          <w:rFonts w:ascii="Times New Roman" w:hAnsi="Times New Roman"/>
          <w:sz w:val="24"/>
          <w:szCs w:val="24"/>
          <w:lang w:val="en-US"/>
        </w:rPr>
        <w:t>H</w:t>
      </w:r>
      <w:r w:rsidRPr="005F7B74">
        <w:rPr>
          <w:rFonts w:ascii="Times New Roman" w:hAnsi="Times New Roman"/>
          <w:sz w:val="24"/>
          <w:szCs w:val="24"/>
          <w:vertAlign w:val="subscript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t>C</w:t>
      </w:r>
      <w:r w:rsidRPr="005F7B74">
        <w:rPr>
          <w:rFonts w:ascii="Times New Roman" w:hAnsi="Times New Roman"/>
          <w:sz w:val="24"/>
          <w:szCs w:val="24"/>
          <w:vertAlign w:val="subscript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t>O</w:t>
      </w:r>
      <w:r w:rsidRPr="005F7B74">
        <w:rPr>
          <w:rFonts w:ascii="Times New Roman" w:hAnsi="Times New Roman"/>
          <w:sz w:val="24"/>
          <w:szCs w:val="24"/>
          <w:vertAlign w:val="subscript"/>
        </w:rPr>
        <w:t>4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10. Стандартным раствором в методе </w:t>
      </w:r>
      <w:proofErr w:type="spellStart"/>
      <w:r w:rsidRPr="005F7B74">
        <w:rPr>
          <w:rFonts w:ascii="Times New Roman" w:hAnsi="Times New Roman"/>
          <w:sz w:val="24"/>
          <w:szCs w:val="24"/>
        </w:rPr>
        <w:t>перманганатометрии</w:t>
      </w:r>
      <w:proofErr w:type="spellEnd"/>
      <w:r w:rsidRPr="005F7B74">
        <w:rPr>
          <w:rFonts w:ascii="Times New Roman" w:hAnsi="Times New Roman"/>
          <w:sz w:val="24"/>
          <w:szCs w:val="24"/>
        </w:rPr>
        <w:t xml:space="preserve"> является: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а) раствор перманганата калия;  б) раствор щавелевой кислоты;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в) раствор йода;                            г) раствор уксусной кислоты.      </w:t>
      </w:r>
    </w:p>
    <w:p w:rsidR="00606271" w:rsidRPr="005F7B74" w:rsidRDefault="00606271" w:rsidP="0060627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11. Какое количество электронов принимает хром в реакции:</w:t>
      </w:r>
    </w:p>
    <w:p w:rsidR="00606271" w:rsidRPr="005F7B74" w:rsidRDefault="00606271" w:rsidP="00606271">
      <w:pPr>
        <w:jc w:val="both"/>
        <w:rPr>
          <w:rFonts w:ascii="Times New Roman" w:hAnsi="Times New Roman"/>
          <w:sz w:val="24"/>
          <w:szCs w:val="24"/>
          <w:lang w:val="en-US"/>
        </w:rPr>
      </w:pPr>
      <w:r w:rsidRPr="005F7B74">
        <w:rPr>
          <w:rFonts w:ascii="Times New Roman" w:hAnsi="Times New Roman"/>
          <w:sz w:val="24"/>
          <w:szCs w:val="24"/>
          <w:lang w:val="en-US"/>
        </w:rPr>
        <w:t>K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t>Cr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t>O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7</w:t>
      </w:r>
      <w:r w:rsidRPr="005F7B74">
        <w:rPr>
          <w:rFonts w:ascii="Times New Roman" w:hAnsi="Times New Roman"/>
          <w:sz w:val="24"/>
          <w:szCs w:val="24"/>
          <w:lang w:val="en-US"/>
        </w:rPr>
        <w:t xml:space="preserve"> + 6KI + 7H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t>SO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5F7B74">
        <w:rPr>
          <w:rFonts w:ascii="Times New Roman" w:hAnsi="Times New Roman"/>
          <w:sz w:val="24"/>
          <w:szCs w:val="24"/>
          <w:lang w:val="en-US"/>
        </w:rPr>
        <w:t xml:space="preserve"> = 3I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t xml:space="preserve"> + </w:t>
      </w:r>
      <w:proofErr w:type="gramStart"/>
      <w:r w:rsidRPr="005F7B74">
        <w:rPr>
          <w:rFonts w:ascii="Times New Roman" w:hAnsi="Times New Roman"/>
          <w:sz w:val="24"/>
          <w:szCs w:val="24"/>
          <w:lang w:val="en-US"/>
        </w:rPr>
        <w:t>Cr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t>(</w:t>
      </w:r>
      <w:proofErr w:type="gramEnd"/>
      <w:r w:rsidRPr="005F7B74">
        <w:rPr>
          <w:rFonts w:ascii="Times New Roman" w:hAnsi="Times New Roman"/>
          <w:sz w:val="24"/>
          <w:szCs w:val="24"/>
          <w:lang w:val="en-US"/>
        </w:rPr>
        <w:t>SO)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5F7B74">
        <w:rPr>
          <w:rFonts w:ascii="Times New Roman" w:hAnsi="Times New Roman"/>
          <w:sz w:val="24"/>
          <w:szCs w:val="24"/>
          <w:lang w:val="en-US"/>
        </w:rPr>
        <w:t xml:space="preserve"> + K 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t>SO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5F7B74">
        <w:rPr>
          <w:rFonts w:ascii="Times New Roman" w:hAnsi="Times New Roman"/>
          <w:sz w:val="24"/>
          <w:szCs w:val="24"/>
          <w:lang w:val="en-US"/>
        </w:rPr>
        <w:t xml:space="preserve"> + 7H</w:t>
      </w:r>
      <w:r w:rsidRPr="005F7B7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5F7B74">
        <w:rPr>
          <w:rFonts w:ascii="Times New Roman" w:hAnsi="Times New Roman"/>
          <w:sz w:val="24"/>
          <w:szCs w:val="24"/>
          <w:lang w:val="en-US"/>
        </w:rPr>
        <w:t>O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а) 1     б) 2     в) 3     г) 4  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 12. Какой индикатор используется в </w:t>
      </w:r>
      <w:proofErr w:type="spellStart"/>
      <w:r w:rsidRPr="005F7B74">
        <w:rPr>
          <w:rFonts w:ascii="Times New Roman" w:hAnsi="Times New Roman"/>
          <w:sz w:val="24"/>
          <w:szCs w:val="24"/>
        </w:rPr>
        <w:t>иодометрии</w:t>
      </w:r>
      <w:proofErr w:type="spellEnd"/>
      <w:r w:rsidRPr="005F7B74">
        <w:rPr>
          <w:rFonts w:ascii="Times New Roman" w:hAnsi="Times New Roman"/>
          <w:sz w:val="24"/>
          <w:szCs w:val="24"/>
        </w:rPr>
        <w:t>: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а) фенолфталеин; б) лакмус; в) метиловый оранжевый;  г) крахмал.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13. </w:t>
      </w:r>
      <w:r w:rsidRPr="005F7B74">
        <w:rPr>
          <w:rFonts w:ascii="Times New Roman" w:hAnsi="Times New Roman"/>
          <w:color w:val="000000"/>
          <w:sz w:val="24"/>
          <w:szCs w:val="24"/>
        </w:rPr>
        <w:t xml:space="preserve">В основе метода </w:t>
      </w:r>
      <w:proofErr w:type="spellStart"/>
      <w:r w:rsidRPr="005F7B74">
        <w:rPr>
          <w:rFonts w:ascii="Times New Roman" w:hAnsi="Times New Roman"/>
          <w:color w:val="000000"/>
          <w:sz w:val="24"/>
          <w:szCs w:val="24"/>
        </w:rPr>
        <w:t>комплексообразования</w:t>
      </w:r>
      <w:proofErr w:type="spellEnd"/>
      <w:r w:rsidRPr="005F7B74">
        <w:rPr>
          <w:rFonts w:ascii="Times New Roman" w:hAnsi="Times New Roman"/>
          <w:color w:val="000000"/>
          <w:sz w:val="24"/>
          <w:szCs w:val="24"/>
        </w:rPr>
        <w:t xml:space="preserve"> лежат реакции, сопровождающиеся: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а)  выпадением осадка; б) выделением газа;  в) изменением окраски; 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г) образованием комплексного соединения.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14. </w:t>
      </w:r>
      <w:proofErr w:type="spellStart"/>
      <w:r w:rsidRPr="005F7B74">
        <w:rPr>
          <w:rFonts w:ascii="Times New Roman" w:hAnsi="Times New Roman"/>
          <w:sz w:val="24"/>
          <w:szCs w:val="24"/>
        </w:rPr>
        <w:t>Иодометрический</w:t>
      </w:r>
      <w:proofErr w:type="spellEnd"/>
      <w:r w:rsidRPr="005F7B74">
        <w:rPr>
          <w:rFonts w:ascii="Times New Roman" w:hAnsi="Times New Roman"/>
          <w:sz w:val="24"/>
          <w:szCs w:val="24"/>
        </w:rPr>
        <w:t xml:space="preserve"> метод применяется: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а) при исследовании пищевых продуктов на содержание дубильных веществ, щавелевой кислоты, нитритов; 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б) </w:t>
      </w:r>
      <w:r w:rsidRPr="005F7B74">
        <w:rPr>
          <w:rFonts w:ascii="Times New Roman" w:hAnsi="Times New Roman"/>
          <w:color w:val="000000"/>
          <w:sz w:val="24"/>
          <w:szCs w:val="24"/>
        </w:rPr>
        <w:t>для оп</w:t>
      </w:r>
      <w:r w:rsidRPr="005F7B74">
        <w:rPr>
          <w:rFonts w:ascii="Times New Roman" w:hAnsi="Times New Roman"/>
          <w:color w:val="000000"/>
          <w:sz w:val="24"/>
          <w:szCs w:val="24"/>
        </w:rPr>
        <w:softHyphen/>
        <w:t>ределения содержания поваренной соли в отдельных продуктах или рассолах;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в) для определения кислот, оснований и солей; </w:t>
      </w:r>
    </w:p>
    <w:p w:rsidR="00606271" w:rsidRPr="005F7B74" w:rsidRDefault="00606271" w:rsidP="00606271">
      <w:pPr>
        <w:jc w:val="both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г) для исследования жиров на содержание ненасыщенных жирных кислот.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15. </w:t>
      </w:r>
      <w:proofErr w:type="spellStart"/>
      <w:r w:rsidRPr="005F7B74">
        <w:rPr>
          <w:rFonts w:ascii="Times New Roman" w:hAnsi="Times New Roman"/>
          <w:color w:val="000000"/>
          <w:sz w:val="24"/>
          <w:szCs w:val="24"/>
        </w:rPr>
        <w:t>Хроматографические</w:t>
      </w:r>
      <w:proofErr w:type="spellEnd"/>
      <w:r w:rsidRPr="005F7B74">
        <w:rPr>
          <w:rFonts w:ascii="Times New Roman" w:hAnsi="Times New Roman"/>
          <w:color w:val="000000"/>
          <w:sz w:val="24"/>
          <w:szCs w:val="24"/>
        </w:rPr>
        <w:t xml:space="preserve"> методы анализа основаны: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а) </w:t>
      </w:r>
      <w:r w:rsidRPr="005F7B74">
        <w:rPr>
          <w:rFonts w:ascii="Times New Roman" w:hAnsi="Times New Roman"/>
          <w:color w:val="000000"/>
          <w:sz w:val="24"/>
          <w:szCs w:val="24"/>
        </w:rPr>
        <w:t>на различи</w:t>
      </w:r>
      <w:r w:rsidRPr="005F7B74">
        <w:rPr>
          <w:rFonts w:ascii="Times New Roman" w:hAnsi="Times New Roman"/>
          <w:color w:val="000000"/>
          <w:sz w:val="24"/>
          <w:szCs w:val="24"/>
        </w:rPr>
        <w:softHyphen/>
        <w:t>ях адсорбционных способностей веществ;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>б) на химических свойствах веществ;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в) на </w:t>
      </w:r>
      <w:r w:rsidRPr="005F7B74">
        <w:rPr>
          <w:rFonts w:ascii="Times New Roman" w:hAnsi="Times New Roman"/>
          <w:color w:val="000000"/>
          <w:sz w:val="24"/>
          <w:szCs w:val="24"/>
        </w:rPr>
        <w:t xml:space="preserve"> измерении электрической проводимости веществ;</w:t>
      </w:r>
    </w:p>
    <w:p w:rsidR="00606271" w:rsidRPr="005F7B74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F7B74">
        <w:rPr>
          <w:rFonts w:ascii="Times New Roman" w:hAnsi="Times New Roman"/>
          <w:sz w:val="24"/>
          <w:szCs w:val="24"/>
        </w:rPr>
        <w:t xml:space="preserve">г) на зависимости </w:t>
      </w:r>
      <w:r w:rsidRPr="005F7B74">
        <w:rPr>
          <w:rFonts w:ascii="Times New Roman" w:hAnsi="Times New Roman"/>
          <w:color w:val="000000"/>
          <w:sz w:val="24"/>
          <w:szCs w:val="24"/>
        </w:rPr>
        <w:t>между составом исследуемого вещества (или материала) и каким-либо оптическим свойством.</w:t>
      </w:r>
    </w:p>
    <w:p w:rsidR="00606271" w:rsidRPr="000D5B7A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D5B7A">
        <w:rPr>
          <w:rFonts w:ascii="Times New Roman" w:hAnsi="Times New Roman"/>
          <w:sz w:val="24"/>
          <w:szCs w:val="24"/>
        </w:rPr>
        <w:t xml:space="preserve">16. Какое из </w:t>
      </w:r>
      <w:r>
        <w:rPr>
          <w:rFonts w:ascii="Times New Roman" w:hAnsi="Times New Roman"/>
          <w:sz w:val="24"/>
          <w:szCs w:val="24"/>
        </w:rPr>
        <w:t>описаний подходит для жидк</w:t>
      </w:r>
      <w:r w:rsidRPr="000D5B7A">
        <w:rPr>
          <w:rFonts w:ascii="Times New Roman" w:hAnsi="Times New Roman"/>
          <w:sz w:val="24"/>
          <w:szCs w:val="24"/>
        </w:rPr>
        <w:t>ого состояния вещества?</w:t>
      </w:r>
    </w:p>
    <w:p w:rsidR="00606271" w:rsidRPr="000D5B7A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2"/>
          <w:sz w:val="24"/>
          <w:szCs w:val="24"/>
        </w:rPr>
      </w:pPr>
      <w:r w:rsidRPr="000D5B7A">
        <w:rPr>
          <w:rFonts w:ascii="Times New Roman" w:hAnsi="Times New Roman"/>
          <w:sz w:val="24"/>
          <w:szCs w:val="24"/>
        </w:rPr>
        <w:lastRenderedPageBreak/>
        <w:t xml:space="preserve">а) </w:t>
      </w:r>
      <w:r w:rsidRPr="000D5B7A">
        <w:rPr>
          <w:rFonts w:ascii="Times New Roman" w:hAnsi="Times New Roman"/>
          <w:color w:val="000000"/>
          <w:spacing w:val="1"/>
          <w:sz w:val="24"/>
          <w:szCs w:val="24"/>
        </w:rPr>
        <w:t xml:space="preserve">расстояние между молекулами </w:t>
      </w:r>
      <w:r w:rsidRPr="000D5B7A">
        <w:rPr>
          <w:rFonts w:ascii="Times New Roman" w:hAnsi="Times New Roman"/>
          <w:color w:val="000000"/>
          <w:sz w:val="24"/>
          <w:szCs w:val="24"/>
        </w:rPr>
        <w:t>невелико, мо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лекулы</w:t>
      </w:r>
      <w:r w:rsidRPr="000D5B7A">
        <w:rPr>
          <w:rFonts w:ascii="Times New Roman" w:hAnsi="Times New Roman"/>
          <w:color w:val="000000"/>
          <w:spacing w:val="1"/>
          <w:sz w:val="24"/>
          <w:szCs w:val="24"/>
        </w:rPr>
        <w:t xml:space="preserve"> совершают поступательное или </w:t>
      </w:r>
      <w:r w:rsidRPr="000D5B7A">
        <w:rPr>
          <w:rFonts w:ascii="Times New Roman" w:hAnsi="Times New Roman"/>
          <w:color w:val="000000"/>
          <w:spacing w:val="8"/>
          <w:sz w:val="24"/>
          <w:szCs w:val="24"/>
        </w:rPr>
        <w:t>колебател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>ьное движение, что определяет</w:t>
      </w:r>
      <w:r w:rsidRPr="000D5B7A">
        <w:rPr>
          <w:rFonts w:ascii="Times New Roman" w:hAnsi="Times New Roman"/>
          <w:color w:val="000000"/>
          <w:spacing w:val="8"/>
          <w:sz w:val="24"/>
          <w:szCs w:val="24"/>
        </w:rPr>
        <w:t xml:space="preserve"> теку</w:t>
      </w:r>
      <w:r w:rsidRPr="000D5B7A">
        <w:rPr>
          <w:rFonts w:ascii="Times New Roman" w:hAnsi="Times New Roman"/>
          <w:color w:val="000000"/>
          <w:spacing w:val="8"/>
          <w:sz w:val="24"/>
          <w:szCs w:val="24"/>
        </w:rPr>
        <w:softHyphen/>
      </w:r>
      <w:r w:rsidRPr="000D5B7A">
        <w:rPr>
          <w:rFonts w:ascii="Times New Roman" w:hAnsi="Times New Roman"/>
          <w:color w:val="000000"/>
          <w:spacing w:val="5"/>
          <w:sz w:val="24"/>
          <w:szCs w:val="24"/>
        </w:rPr>
        <w:t>честь, имеет по</w:t>
      </w:r>
      <w:r w:rsidRPr="000D5B7A">
        <w:rPr>
          <w:rFonts w:ascii="Times New Roman" w:hAnsi="Times New Roman"/>
          <w:bCs/>
          <w:color w:val="000000"/>
          <w:sz w:val="24"/>
          <w:szCs w:val="24"/>
        </w:rPr>
        <w:t>с</w:t>
      </w:r>
      <w:r w:rsidRPr="000D5B7A">
        <w:rPr>
          <w:rFonts w:ascii="Times New Roman" w:hAnsi="Times New Roman"/>
          <w:color w:val="000000"/>
          <w:spacing w:val="6"/>
          <w:sz w:val="24"/>
          <w:szCs w:val="24"/>
        </w:rPr>
        <w:t>тоянный</w:t>
      </w:r>
      <w:r w:rsidRPr="000D5B7A">
        <w:rPr>
          <w:rFonts w:ascii="Times New Roman" w:hAnsi="Times New Roman"/>
          <w:color w:val="000000"/>
          <w:spacing w:val="5"/>
          <w:sz w:val="24"/>
          <w:szCs w:val="24"/>
        </w:rPr>
        <w:t xml:space="preserve"> объем</w:t>
      </w:r>
      <w:r w:rsidRPr="000D5B7A">
        <w:rPr>
          <w:rFonts w:ascii="Times New Roman" w:hAnsi="Times New Roman"/>
          <w:color w:val="000000"/>
          <w:spacing w:val="6"/>
          <w:sz w:val="24"/>
          <w:szCs w:val="24"/>
        </w:rPr>
        <w:t>, легко принимает любую фор</w:t>
      </w:r>
      <w:r w:rsidRPr="000D5B7A">
        <w:rPr>
          <w:rFonts w:ascii="Times New Roman" w:hAnsi="Times New Roman"/>
          <w:color w:val="000000"/>
          <w:spacing w:val="2"/>
          <w:sz w:val="24"/>
          <w:szCs w:val="24"/>
        </w:rPr>
        <w:t xml:space="preserve">му; </w:t>
      </w:r>
    </w:p>
    <w:p w:rsidR="00606271" w:rsidRPr="000D5B7A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1"/>
          <w:sz w:val="24"/>
          <w:szCs w:val="24"/>
        </w:rPr>
      </w:pPr>
      <w:r w:rsidRPr="000D5B7A">
        <w:rPr>
          <w:rFonts w:ascii="Times New Roman" w:hAnsi="Times New Roman"/>
          <w:sz w:val="24"/>
          <w:szCs w:val="24"/>
        </w:rPr>
        <w:t xml:space="preserve">б) </w:t>
      </w:r>
      <w:r w:rsidRPr="000D5B7A">
        <w:rPr>
          <w:rFonts w:ascii="Times New Roman" w:hAnsi="Times New Roman"/>
          <w:color w:val="000000"/>
          <w:spacing w:val="6"/>
          <w:sz w:val="24"/>
          <w:szCs w:val="24"/>
        </w:rPr>
        <w:t xml:space="preserve">молекулы находятся на очень большом расстоянии </w:t>
      </w:r>
      <w:r w:rsidRPr="000D5B7A">
        <w:rPr>
          <w:rFonts w:ascii="Times New Roman" w:hAnsi="Times New Roman"/>
          <w:color w:val="000000"/>
          <w:spacing w:val="5"/>
          <w:sz w:val="24"/>
          <w:szCs w:val="24"/>
        </w:rPr>
        <w:t>друг от друга, силы притяжения между ними нич</w:t>
      </w:r>
      <w:r w:rsidRPr="000D5B7A">
        <w:rPr>
          <w:rFonts w:ascii="Times New Roman" w:hAnsi="Times New Roman"/>
          <w:color w:val="000000"/>
          <w:spacing w:val="5"/>
          <w:sz w:val="24"/>
          <w:szCs w:val="24"/>
        </w:rPr>
        <w:softHyphen/>
      </w:r>
      <w:r w:rsidRPr="000D5B7A">
        <w:rPr>
          <w:rFonts w:ascii="Times New Roman" w:hAnsi="Times New Roman"/>
          <w:color w:val="000000"/>
          <w:spacing w:val="3"/>
          <w:sz w:val="24"/>
          <w:szCs w:val="24"/>
        </w:rPr>
        <w:t>тожно малы, имеет небольшую плот</w:t>
      </w:r>
      <w:r w:rsidRPr="000D5B7A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0D5B7A">
        <w:rPr>
          <w:rFonts w:ascii="Times New Roman" w:hAnsi="Times New Roman"/>
          <w:color w:val="000000"/>
          <w:spacing w:val="6"/>
          <w:sz w:val="24"/>
          <w:szCs w:val="24"/>
        </w:rPr>
        <w:t xml:space="preserve">ность, легко сжимается, хорошо смешиваются друг </w:t>
      </w:r>
      <w:r w:rsidRPr="000D5B7A">
        <w:rPr>
          <w:rFonts w:ascii="Times New Roman" w:hAnsi="Times New Roman"/>
          <w:color w:val="000000"/>
          <w:spacing w:val="7"/>
          <w:sz w:val="24"/>
          <w:szCs w:val="24"/>
        </w:rPr>
        <w:t xml:space="preserve">с другом и занимают любой предоставленный им </w:t>
      </w:r>
      <w:r w:rsidRPr="000D5B7A">
        <w:rPr>
          <w:rFonts w:ascii="Times New Roman" w:hAnsi="Times New Roman"/>
          <w:color w:val="000000"/>
          <w:spacing w:val="1"/>
          <w:sz w:val="24"/>
          <w:szCs w:val="24"/>
        </w:rPr>
        <w:t>объем.</w:t>
      </w:r>
    </w:p>
    <w:p w:rsidR="00606271" w:rsidRPr="000D5B7A" w:rsidRDefault="00606271" w:rsidP="00606271">
      <w:pPr>
        <w:shd w:val="clear" w:color="auto" w:fill="FFFFFF"/>
        <w:spacing w:after="0" w:line="360" w:lineRule="auto"/>
        <w:rPr>
          <w:rFonts w:ascii="Times New Roman" w:hAnsi="Times New Roman"/>
          <w:sz w:val="24"/>
          <w:szCs w:val="24"/>
        </w:rPr>
      </w:pPr>
      <w:r w:rsidRPr="000D5B7A">
        <w:rPr>
          <w:rFonts w:ascii="Times New Roman" w:hAnsi="Times New Roman"/>
          <w:sz w:val="24"/>
          <w:szCs w:val="24"/>
        </w:rPr>
        <w:t xml:space="preserve">в) </w:t>
      </w:r>
      <w:r w:rsidRPr="000D5B7A">
        <w:rPr>
          <w:rFonts w:ascii="Times New Roman" w:hAnsi="Times New Roman"/>
          <w:color w:val="000000"/>
          <w:spacing w:val="-2"/>
          <w:sz w:val="24"/>
          <w:szCs w:val="24"/>
        </w:rPr>
        <w:t xml:space="preserve">построены из молекул, атомов или ионов, </w:t>
      </w:r>
      <w:r w:rsidRPr="000D5B7A">
        <w:rPr>
          <w:rFonts w:ascii="Times New Roman" w:hAnsi="Times New Roman"/>
          <w:color w:val="000000"/>
          <w:sz w:val="24"/>
          <w:szCs w:val="24"/>
        </w:rPr>
        <w:t xml:space="preserve">фиксированных в определенном положении, что </w:t>
      </w:r>
      <w:r w:rsidRPr="000D5B7A">
        <w:rPr>
          <w:rFonts w:ascii="Times New Roman" w:hAnsi="Times New Roman"/>
          <w:color w:val="000000"/>
          <w:spacing w:val="1"/>
          <w:sz w:val="24"/>
          <w:szCs w:val="24"/>
        </w:rPr>
        <w:t>обусловливает постоянство формы;</w:t>
      </w:r>
    </w:p>
    <w:p w:rsidR="00606271" w:rsidRPr="000D5B7A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D5B7A">
        <w:rPr>
          <w:rFonts w:ascii="Times New Roman" w:hAnsi="Times New Roman"/>
          <w:sz w:val="24"/>
          <w:szCs w:val="24"/>
        </w:rPr>
        <w:t xml:space="preserve">г) </w:t>
      </w:r>
      <w:r w:rsidRPr="000D5B7A">
        <w:rPr>
          <w:rFonts w:ascii="Times New Roman" w:hAnsi="Times New Roman"/>
          <w:color w:val="000000"/>
          <w:spacing w:val="-1"/>
          <w:sz w:val="24"/>
          <w:szCs w:val="24"/>
        </w:rPr>
        <w:t>пред</w:t>
      </w:r>
      <w:r w:rsidRPr="000D5B7A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0D5B7A">
        <w:rPr>
          <w:rFonts w:ascii="Times New Roman" w:hAnsi="Times New Roman"/>
          <w:color w:val="000000"/>
          <w:spacing w:val="9"/>
          <w:sz w:val="24"/>
          <w:szCs w:val="24"/>
        </w:rPr>
        <w:t xml:space="preserve">ставляет собой смесь положительно заряженных </w:t>
      </w:r>
      <w:r w:rsidRPr="000D5B7A">
        <w:rPr>
          <w:rFonts w:ascii="Times New Roman" w:hAnsi="Times New Roman"/>
          <w:color w:val="000000"/>
          <w:spacing w:val="8"/>
          <w:sz w:val="24"/>
          <w:szCs w:val="24"/>
        </w:rPr>
        <w:t>ионов, атомных ядер и электронов.</w:t>
      </w:r>
    </w:p>
    <w:p w:rsidR="00606271" w:rsidRPr="00913065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913065">
        <w:rPr>
          <w:rFonts w:ascii="Times New Roman" w:hAnsi="Times New Roman"/>
          <w:sz w:val="24"/>
          <w:szCs w:val="24"/>
        </w:rPr>
        <w:t xml:space="preserve">17. </w:t>
      </w:r>
      <w:r w:rsidRPr="00913065">
        <w:rPr>
          <w:rFonts w:ascii="Times New Roman" w:hAnsi="Times New Roman"/>
          <w:color w:val="000000"/>
          <w:spacing w:val="1"/>
          <w:sz w:val="24"/>
          <w:szCs w:val="24"/>
        </w:rPr>
        <w:t xml:space="preserve">Газ считается </w:t>
      </w:r>
      <w:r w:rsidRPr="00913065">
        <w:rPr>
          <w:rFonts w:ascii="Times New Roman" w:hAnsi="Times New Roman"/>
          <w:iCs/>
          <w:color w:val="000000"/>
          <w:spacing w:val="1"/>
          <w:sz w:val="24"/>
          <w:szCs w:val="24"/>
        </w:rPr>
        <w:t>идеальным, если:</w:t>
      </w:r>
    </w:p>
    <w:p w:rsidR="00606271" w:rsidRPr="00913065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913065">
        <w:rPr>
          <w:rFonts w:ascii="Times New Roman" w:hAnsi="Times New Roman"/>
          <w:sz w:val="24"/>
          <w:szCs w:val="24"/>
        </w:rPr>
        <w:t xml:space="preserve">а) </w:t>
      </w:r>
      <w:r w:rsidRPr="00913065">
        <w:rPr>
          <w:rFonts w:ascii="Times New Roman" w:hAnsi="Times New Roman"/>
          <w:color w:val="000000"/>
          <w:spacing w:val="14"/>
          <w:w w:val="79"/>
          <w:sz w:val="24"/>
          <w:szCs w:val="24"/>
        </w:rPr>
        <w:t>начинают проявляться   силы   взаи</w:t>
      </w:r>
      <w:r w:rsidRPr="00913065">
        <w:rPr>
          <w:rFonts w:ascii="Times New Roman" w:hAnsi="Times New Roman"/>
          <w:color w:val="000000"/>
          <w:spacing w:val="-6"/>
          <w:w w:val="93"/>
          <w:sz w:val="24"/>
          <w:szCs w:val="24"/>
        </w:rPr>
        <w:t>модействия между   моле</w:t>
      </w:r>
      <w:r w:rsidRPr="00913065">
        <w:rPr>
          <w:rFonts w:ascii="Times New Roman" w:hAnsi="Times New Roman"/>
          <w:color w:val="000000"/>
          <w:w w:val="93"/>
          <w:sz w:val="24"/>
          <w:szCs w:val="24"/>
        </w:rPr>
        <w:t xml:space="preserve">кулами,      </w:t>
      </w:r>
      <w:r w:rsidRPr="00913065">
        <w:rPr>
          <w:rFonts w:ascii="Times New Roman" w:hAnsi="Times New Roman"/>
          <w:color w:val="000000"/>
          <w:spacing w:val="-1"/>
          <w:w w:val="93"/>
          <w:sz w:val="24"/>
          <w:szCs w:val="24"/>
        </w:rPr>
        <w:t>нельзя пренебрегать собственным объемом моле</w:t>
      </w:r>
      <w:r w:rsidRPr="00913065">
        <w:rPr>
          <w:rFonts w:ascii="Times New Roman" w:hAnsi="Times New Roman"/>
          <w:color w:val="000000"/>
          <w:spacing w:val="2"/>
          <w:w w:val="93"/>
          <w:sz w:val="24"/>
          <w:szCs w:val="24"/>
        </w:rPr>
        <w:t>кул по сравнению с объемом газа;</w:t>
      </w:r>
    </w:p>
    <w:p w:rsidR="00606271" w:rsidRPr="00913065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14"/>
          <w:sz w:val="24"/>
          <w:szCs w:val="24"/>
        </w:rPr>
      </w:pPr>
      <w:r w:rsidRPr="00913065">
        <w:rPr>
          <w:rFonts w:ascii="Times New Roman" w:hAnsi="Times New Roman"/>
          <w:sz w:val="24"/>
          <w:szCs w:val="24"/>
        </w:rPr>
        <w:t xml:space="preserve">б) </w:t>
      </w:r>
      <w:r w:rsidRPr="00913065">
        <w:rPr>
          <w:rFonts w:ascii="Times New Roman" w:hAnsi="Times New Roman"/>
          <w:color w:val="000000"/>
          <w:spacing w:val="6"/>
          <w:sz w:val="24"/>
          <w:szCs w:val="24"/>
        </w:rPr>
        <w:t>расстояния между молекула</w:t>
      </w:r>
      <w:r w:rsidRPr="00913065">
        <w:rPr>
          <w:rFonts w:ascii="Times New Roman" w:hAnsi="Times New Roman"/>
          <w:color w:val="000000"/>
          <w:spacing w:val="6"/>
          <w:sz w:val="24"/>
          <w:szCs w:val="24"/>
        </w:rPr>
        <w:softHyphen/>
      </w:r>
      <w:r w:rsidRPr="00913065">
        <w:rPr>
          <w:rFonts w:ascii="Times New Roman" w:hAnsi="Times New Roman"/>
          <w:color w:val="000000"/>
          <w:spacing w:val="-1"/>
          <w:sz w:val="24"/>
          <w:szCs w:val="24"/>
        </w:rPr>
        <w:t xml:space="preserve">ми газа велики, по сравнению с 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>размером молекул</w:t>
      </w:r>
      <w:r w:rsidRPr="00913065">
        <w:rPr>
          <w:rFonts w:ascii="Times New Roman" w:hAnsi="Times New Roman"/>
          <w:color w:val="000000"/>
          <w:spacing w:val="6"/>
          <w:sz w:val="24"/>
          <w:szCs w:val="24"/>
        </w:rPr>
        <w:t>, объемом моле</w:t>
      </w:r>
      <w:r w:rsidRPr="00913065">
        <w:rPr>
          <w:rFonts w:ascii="Times New Roman" w:hAnsi="Times New Roman"/>
          <w:color w:val="000000"/>
          <w:spacing w:val="6"/>
          <w:sz w:val="24"/>
          <w:szCs w:val="24"/>
        </w:rPr>
        <w:softHyphen/>
      </w:r>
      <w:r w:rsidRPr="00913065">
        <w:rPr>
          <w:rFonts w:ascii="Times New Roman" w:hAnsi="Times New Roman"/>
          <w:color w:val="000000"/>
          <w:spacing w:val="5"/>
          <w:sz w:val="24"/>
          <w:szCs w:val="24"/>
        </w:rPr>
        <w:t>кул можно пренебречь, практиче</w:t>
      </w:r>
      <w:r w:rsidRPr="00913065">
        <w:rPr>
          <w:rFonts w:ascii="Times New Roman" w:hAnsi="Times New Roman"/>
          <w:color w:val="000000"/>
          <w:spacing w:val="5"/>
          <w:sz w:val="24"/>
          <w:szCs w:val="24"/>
        </w:rPr>
        <w:softHyphen/>
      </w:r>
      <w:r w:rsidRPr="00913065">
        <w:rPr>
          <w:rFonts w:ascii="Times New Roman" w:hAnsi="Times New Roman"/>
          <w:color w:val="000000"/>
          <w:spacing w:val="14"/>
          <w:sz w:val="24"/>
          <w:szCs w:val="24"/>
        </w:rPr>
        <w:t xml:space="preserve">ски отсутствуют силы притяжения между молекулами; </w:t>
      </w:r>
    </w:p>
    <w:p w:rsidR="00606271" w:rsidRPr="00913065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6"/>
          <w:w w:val="93"/>
          <w:sz w:val="24"/>
          <w:szCs w:val="24"/>
        </w:rPr>
      </w:pPr>
      <w:r w:rsidRPr="00913065">
        <w:rPr>
          <w:rFonts w:ascii="Times New Roman" w:hAnsi="Times New Roman"/>
          <w:sz w:val="24"/>
          <w:szCs w:val="24"/>
        </w:rPr>
        <w:t xml:space="preserve">  в) </w:t>
      </w:r>
      <w:r w:rsidRPr="00913065">
        <w:rPr>
          <w:rFonts w:ascii="Times New Roman" w:hAnsi="Times New Roman"/>
          <w:color w:val="000000"/>
          <w:spacing w:val="-1"/>
          <w:w w:val="93"/>
          <w:sz w:val="24"/>
          <w:szCs w:val="24"/>
        </w:rPr>
        <w:t>силы взаимодей</w:t>
      </w:r>
      <w:r w:rsidRPr="00913065">
        <w:rPr>
          <w:rFonts w:ascii="Times New Roman" w:hAnsi="Times New Roman"/>
          <w:color w:val="000000"/>
          <w:spacing w:val="-1"/>
          <w:w w:val="93"/>
          <w:sz w:val="24"/>
          <w:szCs w:val="24"/>
        </w:rPr>
        <w:softHyphen/>
      </w:r>
      <w:r w:rsidRPr="00913065">
        <w:rPr>
          <w:rFonts w:ascii="Times New Roman" w:hAnsi="Times New Roman"/>
          <w:color w:val="000000"/>
          <w:spacing w:val="2"/>
          <w:w w:val="93"/>
          <w:sz w:val="24"/>
          <w:szCs w:val="24"/>
        </w:rPr>
        <w:t>ствия увеличиваются так, что вещество из газооб</w:t>
      </w:r>
      <w:r w:rsidRPr="00913065">
        <w:rPr>
          <w:rFonts w:ascii="Times New Roman" w:hAnsi="Times New Roman"/>
          <w:color w:val="000000"/>
          <w:spacing w:val="6"/>
          <w:w w:val="93"/>
          <w:sz w:val="24"/>
          <w:szCs w:val="24"/>
        </w:rPr>
        <w:t xml:space="preserve">разного состояния может перейти </w:t>
      </w:r>
      <w:proofErr w:type="gramStart"/>
      <w:r w:rsidRPr="00913065">
        <w:rPr>
          <w:rFonts w:ascii="Times New Roman" w:hAnsi="Times New Roman"/>
          <w:color w:val="000000"/>
          <w:spacing w:val="6"/>
          <w:w w:val="93"/>
          <w:sz w:val="24"/>
          <w:szCs w:val="24"/>
        </w:rPr>
        <w:t>в</w:t>
      </w:r>
      <w:proofErr w:type="gramEnd"/>
      <w:r w:rsidRPr="00913065">
        <w:rPr>
          <w:rFonts w:ascii="Times New Roman" w:hAnsi="Times New Roman"/>
          <w:color w:val="000000"/>
          <w:spacing w:val="6"/>
          <w:w w:val="93"/>
          <w:sz w:val="24"/>
          <w:szCs w:val="24"/>
        </w:rPr>
        <w:t xml:space="preserve"> жидкое. </w:t>
      </w:r>
    </w:p>
    <w:p w:rsidR="00606271" w:rsidRPr="00913065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913065">
        <w:rPr>
          <w:rFonts w:ascii="Times New Roman" w:hAnsi="Times New Roman"/>
          <w:sz w:val="24"/>
          <w:szCs w:val="24"/>
        </w:rPr>
        <w:t xml:space="preserve">г) </w:t>
      </w:r>
      <w:r w:rsidRPr="00913065">
        <w:rPr>
          <w:rFonts w:ascii="Times New Roman" w:hAnsi="Times New Roman"/>
          <w:color w:val="000000"/>
          <w:sz w:val="24"/>
          <w:szCs w:val="24"/>
        </w:rPr>
        <w:t xml:space="preserve">исчезает различие </w:t>
      </w:r>
      <w:r w:rsidRPr="00913065">
        <w:rPr>
          <w:rFonts w:ascii="Times New Roman" w:hAnsi="Times New Roman"/>
          <w:color w:val="000000"/>
          <w:spacing w:val="-5"/>
          <w:sz w:val="24"/>
          <w:szCs w:val="24"/>
        </w:rPr>
        <w:t xml:space="preserve">между жидкостью и газом, они имеют одинаковые </w:t>
      </w:r>
      <w:r w:rsidRPr="00913065">
        <w:rPr>
          <w:rFonts w:ascii="Times New Roman" w:hAnsi="Times New Roman"/>
          <w:color w:val="000000"/>
          <w:spacing w:val="2"/>
          <w:sz w:val="24"/>
          <w:szCs w:val="24"/>
        </w:rPr>
        <w:t>физические свойства.</w:t>
      </w:r>
    </w:p>
    <w:p w:rsidR="00606271" w:rsidRPr="00061072" w:rsidRDefault="00606271" w:rsidP="00606271">
      <w:pPr>
        <w:shd w:val="clear" w:color="auto" w:fill="FFFFFF"/>
        <w:spacing w:before="14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13065">
        <w:rPr>
          <w:rFonts w:ascii="Times New Roman" w:hAnsi="Times New Roman"/>
          <w:sz w:val="24"/>
          <w:szCs w:val="24"/>
        </w:rPr>
        <w:t>18. У</w:t>
      </w:r>
      <w:r w:rsidRPr="00913065">
        <w:rPr>
          <w:rFonts w:ascii="Times New Roman" w:hAnsi="Times New Roman"/>
          <w:iCs/>
          <w:color w:val="000000"/>
          <w:spacing w:val="4"/>
          <w:sz w:val="24"/>
          <w:szCs w:val="24"/>
        </w:rPr>
        <w:t xml:space="preserve">равнение </w:t>
      </w:r>
      <w:r w:rsidRPr="00913065">
        <w:rPr>
          <w:rFonts w:ascii="Times New Roman" w:hAnsi="Times New Roman"/>
          <w:iCs/>
          <w:color w:val="000000"/>
          <w:sz w:val="24"/>
          <w:szCs w:val="24"/>
        </w:rPr>
        <w:t>Ван-дер-Ваальса</w:t>
      </w:r>
      <w:r w:rsidRPr="00913065">
        <w:rPr>
          <w:rFonts w:ascii="Times New Roman" w:hAnsi="Times New Roman"/>
          <w:iCs/>
          <w:color w:val="000000"/>
          <w:spacing w:val="3"/>
          <w:sz w:val="24"/>
          <w:szCs w:val="24"/>
        </w:rPr>
        <w:t xml:space="preserve"> применимо:</w:t>
      </w:r>
    </w:p>
    <w:p w:rsidR="00606271" w:rsidRPr="00061072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61072">
        <w:rPr>
          <w:rFonts w:ascii="Times New Roman" w:hAnsi="Times New Roman"/>
          <w:sz w:val="24"/>
          <w:szCs w:val="24"/>
        </w:rPr>
        <w:t xml:space="preserve">а) для жидкостей;  б) для идеальных газов;  в) для реальных газов;  </w:t>
      </w:r>
    </w:p>
    <w:p w:rsidR="00606271" w:rsidRPr="00061072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61072">
        <w:rPr>
          <w:rFonts w:ascii="Times New Roman" w:hAnsi="Times New Roman"/>
          <w:sz w:val="24"/>
          <w:szCs w:val="24"/>
        </w:rPr>
        <w:t>г) для твёрдых веществ.</w:t>
      </w:r>
    </w:p>
    <w:p w:rsidR="00606271" w:rsidRPr="00B3239C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3239C">
        <w:rPr>
          <w:rFonts w:ascii="Times New Roman" w:hAnsi="Times New Roman"/>
          <w:sz w:val="24"/>
          <w:szCs w:val="24"/>
        </w:rPr>
        <w:t xml:space="preserve">19. </w:t>
      </w:r>
      <w:r w:rsidRPr="00B3239C">
        <w:rPr>
          <w:rFonts w:ascii="Times New Roman" w:hAnsi="Times New Roman"/>
          <w:iCs/>
          <w:color w:val="000000"/>
          <w:sz w:val="24"/>
          <w:szCs w:val="24"/>
        </w:rPr>
        <w:t>Уравнение Ван-дер-Ваальса:</w:t>
      </w:r>
    </w:p>
    <w:p w:rsidR="00606271" w:rsidRPr="00F953BF" w:rsidRDefault="00606271" w:rsidP="00606271">
      <w:pPr>
        <w:spacing w:after="0" w:line="360" w:lineRule="auto"/>
        <w:rPr>
          <w:color w:val="000000"/>
          <w:sz w:val="24"/>
          <w:szCs w:val="24"/>
        </w:rPr>
      </w:pPr>
      <w:r w:rsidRPr="00B3239C">
        <w:rPr>
          <w:rFonts w:ascii="Times New Roman" w:hAnsi="Times New Roman"/>
          <w:sz w:val="24"/>
          <w:szCs w:val="24"/>
        </w:rPr>
        <w:t>а)</w:t>
      </w:r>
      <w:r w:rsidRPr="00B3239C">
        <w:rPr>
          <w:rFonts w:ascii="Times New Roman" w:hAnsi="Times New Roman"/>
          <w:color w:val="000000"/>
          <w:sz w:val="24"/>
          <w:szCs w:val="24"/>
        </w:rPr>
        <w:t xml:space="preserve"> σ</w:t>
      </w:r>
      <w:r w:rsidRPr="00B3239C">
        <w:rPr>
          <w:rFonts w:ascii="Times New Roman" w:hAnsi="Times New Roman"/>
          <w:color w:val="000000"/>
          <w:spacing w:val="4"/>
          <w:sz w:val="24"/>
          <w:szCs w:val="24"/>
        </w:rPr>
        <w:t xml:space="preserve">  =  </w:t>
      </w:r>
      <w:proofErr w:type="spellStart"/>
      <w:r w:rsidRPr="00B3239C">
        <w:rPr>
          <w:rFonts w:ascii="Times New Roman" w:hAnsi="Times New Roman"/>
          <w:color w:val="000000"/>
          <w:spacing w:val="4"/>
          <w:sz w:val="24"/>
          <w:szCs w:val="24"/>
          <w:lang w:val="en-US"/>
        </w:rPr>
        <w:t>rhρg</w:t>
      </w:r>
      <w:proofErr w:type="spellEnd"/>
      <w:r w:rsidRPr="00B3239C">
        <w:rPr>
          <w:rFonts w:ascii="Times New Roman" w:hAnsi="Times New Roman"/>
          <w:iCs/>
          <w:color w:val="000000"/>
          <w:spacing w:val="4"/>
          <w:sz w:val="24"/>
          <w:szCs w:val="24"/>
        </w:rPr>
        <w:t xml:space="preserve">/2      </w:t>
      </w:r>
      <w:r w:rsidRPr="00B3239C">
        <w:rPr>
          <w:rFonts w:ascii="Times New Roman" w:hAnsi="Times New Roman"/>
          <w:sz w:val="24"/>
          <w:szCs w:val="24"/>
        </w:rPr>
        <w:t xml:space="preserve">б) </w:t>
      </w:r>
      <w:r w:rsidRPr="00B3239C">
        <w:rPr>
          <w:rFonts w:ascii="Times New Roman" w:hAnsi="Times New Roman"/>
          <w:iCs/>
          <w:color w:val="000000"/>
          <w:spacing w:val="5"/>
          <w:w w:val="113"/>
          <w:sz w:val="24"/>
          <w:szCs w:val="24"/>
          <w:lang w:val="en-US"/>
        </w:rPr>
        <w:t>PV</w:t>
      </w:r>
      <w:r w:rsidRPr="00B3239C">
        <w:rPr>
          <w:rFonts w:ascii="Times New Roman" w:hAnsi="Times New Roman"/>
          <w:iCs/>
          <w:color w:val="000000"/>
          <w:spacing w:val="5"/>
          <w:w w:val="113"/>
          <w:sz w:val="24"/>
          <w:szCs w:val="24"/>
        </w:rPr>
        <w:t xml:space="preserve"> = </w:t>
      </w:r>
      <w:proofErr w:type="spellStart"/>
      <w:r w:rsidRPr="00B3239C">
        <w:rPr>
          <w:rFonts w:ascii="Times New Roman" w:hAnsi="Times New Roman"/>
          <w:iCs/>
          <w:color w:val="000000"/>
          <w:spacing w:val="5"/>
          <w:w w:val="113"/>
          <w:sz w:val="24"/>
          <w:szCs w:val="24"/>
          <w:lang w:val="en-US"/>
        </w:rPr>
        <w:t>nRT</w:t>
      </w:r>
      <w:proofErr w:type="spellEnd"/>
      <w:r w:rsidRPr="00B3239C">
        <w:rPr>
          <w:rFonts w:ascii="Times New Roman" w:hAnsi="Times New Roman"/>
          <w:i/>
          <w:iCs/>
          <w:color w:val="000000"/>
          <w:sz w:val="24"/>
          <w:szCs w:val="24"/>
        </w:rPr>
        <w:tab/>
      </w:r>
      <w:r w:rsidRPr="00B3239C">
        <w:rPr>
          <w:rFonts w:ascii="Times New Roman" w:hAnsi="Times New Roman"/>
          <w:sz w:val="24"/>
          <w:szCs w:val="24"/>
        </w:rPr>
        <w:t xml:space="preserve"> в) 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</w:rPr>
        <w:t>(</w:t>
      </w:r>
      <w:proofErr w:type="spellStart"/>
      <w:proofErr w:type="gramStart"/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</w:rPr>
        <w:t>р</w:t>
      </w:r>
      <w:proofErr w:type="spellEnd"/>
      <w:proofErr w:type="gramEnd"/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</w:rPr>
        <w:t xml:space="preserve"> + а/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  <w:lang w:val="en-US"/>
        </w:rPr>
        <w:t>v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  <w:vertAlign w:val="superscript"/>
        </w:rPr>
        <w:t xml:space="preserve"> 2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</w:rPr>
        <w:t>)(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  <w:lang w:val="en-US"/>
        </w:rPr>
        <w:t>v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</w:rPr>
        <w:t xml:space="preserve"> –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  <w:lang w:val="en-US"/>
        </w:rPr>
        <w:t>b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</w:rPr>
        <w:t xml:space="preserve">) =  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  <w:lang w:val="en-US"/>
        </w:rPr>
        <w:t>RT</w:t>
      </w:r>
      <w:r w:rsidRPr="00B3239C">
        <w:rPr>
          <w:rFonts w:ascii="Times New Roman" w:hAnsi="Times New Roman"/>
          <w:sz w:val="24"/>
          <w:szCs w:val="24"/>
        </w:rPr>
        <w:t xml:space="preserve"> г) </w:t>
      </w:r>
      <w:r w:rsidRPr="00B3239C">
        <w:rPr>
          <w:rFonts w:ascii="Times New Roman" w:hAnsi="Times New Roman"/>
          <w:color w:val="000000"/>
          <w:sz w:val="24"/>
          <w:szCs w:val="24"/>
        </w:rPr>
        <w:t>σ  = G/</w:t>
      </w:r>
      <w:proofErr w:type="spellStart"/>
      <w:r w:rsidRPr="00B3239C">
        <w:rPr>
          <w:rFonts w:ascii="Times New Roman" w:hAnsi="Times New Roman"/>
          <w:color w:val="000000"/>
          <w:sz w:val="24"/>
          <w:szCs w:val="24"/>
        </w:rPr>
        <w:t>s</w:t>
      </w:r>
      <w:proofErr w:type="spellEnd"/>
    </w:p>
    <w:p w:rsidR="00606271" w:rsidRPr="00B3239C" w:rsidRDefault="00606271" w:rsidP="00606271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7"/>
          <w:sz w:val="24"/>
          <w:szCs w:val="24"/>
        </w:rPr>
      </w:pPr>
      <w:r w:rsidRPr="00B3239C">
        <w:rPr>
          <w:rFonts w:ascii="Times New Roman" w:hAnsi="Times New Roman"/>
          <w:sz w:val="24"/>
          <w:szCs w:val="24"/>
        </w:rPr>
        <w:t xml:space="preserve">20. </w:t>
      </w:r>
      <w:r w:rsidRPr="00B3239C">
        <w:rPr>
          <w:rFonts w:ascii="Times New Roman" w:hAnsi="Times New Roman"/>
          <w:color w:val="000000"/>
          <w:sz w:val="24"/>
          <w:szCs w:val="24"/>
        </w:rPr>
        <w:t>Шарооб</w:t>
      </w:r>
      <w:r w:rsidRPr="00B3239C">
        <w:rPr>
          <w:rFonts w:ascii="Times New Roman" w:hAnsi="Times New Roman"/>
          <w:color w:val="000000"/>
          <w:sz w:val="24"/>
          <w:szCs w:val="24"/>
        </w:rPr>
        <w:softHyphen/>
      </w:r>
      <w:r w:rsidRPr="00B3239C">
        <w:rPr>
          <w:rFonts w:ascii="Times New Roman" w:hAnsi="Times New Roman"/>
          <w:color w:val="000000"/>
          <w:spacing w:val="7"/>
          <w:sz w:val="24"/>
          <w:szCs w:val="24"/>
        </w:rPr>
        <w:t>разная форма капли жидкости объясняется:</w:t>
      </w:r>
    </w:p>
    <w:p w:rsidR="00606271" w:rsidRPr="00B3239C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3239C">
        <w:rPr>
          <w:rFonts w:ascii="Times New Roman" w:hAnsi="Times New Roman"/>
          <w:sz w:val="24"/>
          <w:szCs w:val="24"/>
        </w:rPr>
        <w:t xml:space="preserve">а) </w:t>
      </w:r>
      <w:r w:rsidRPr="00B3239C">
        <w:rPr>
          <w:rFonts w:ascii="Times New Roman" w:hAnsi="Times New Roman"/>
          <w:color w:val="000000"/>
          <w:spacing w:val="7"/>
          <w:sz w:val="24"/>
          <w:szCs w:val="24"/>
        </w:rPr>
        <w:t>шар имеет мини</w:t>
      </w:r>
      <w:r w:rsidRPr="00B3239C">
        <w:rPr>
          <w:rFonts w:ascii="Times New Roman" w:hAnsi="Times New Roman"/>
          <w:color w:val="000000"/>
          <w:spacing w:val="7"/>
          <w:sz w:val="24"/>
          <w:szCs w:val="24"/>
        </w:rPr>
        <w:softHyphen/>
      </w:r>
      <w:r w:rsidRPr="00B3239C">
        <w:rPr>
          <w:rFonts w:ascii="Times New Roman" w:hAnsi="Times New Roman"/>
          <w:color w:val="000000"/>
          <w:spacing w:val="5"/>
          <w:sz w:val="24"/>
          <w:szCs w:val="24"/>
        </w:rPr>
        <w:t>мальную поверхность;</w:t>
      </w:r>
      <w:r w:rsidRPr="00B3239C">
        <w:rPr>
          <w:rFonts w:ascii="Times New Roman" w:hAnsi="Times New Roman"/>
          <w:sz w:val="24"/>
          <w:szCs w:val="24"/>
        </w:rPr>
        <w:t xml:space="preserve"> б) </w:t>
      </w:r>
      <w:r w:rsidRPr="00B3239C">
        <w:rPr>
          <w:rFonts w:ascii="Times New Roman" w:hAnsi="Times New Roman"/>
          <w:color w:val="000000"/>
          <w:spacing w:val="7"/>
          <w:sz w:val="24"/>
          <w:szCs w:val="24"/>
        </w:rPr>
        <w:t>шар имеет макси</w:t>
      </w:r>
      <w:r w:rsidRPr="00B3239C">
        <w:rPr>
          <w:rFonts w:ascii="Times New Roman" w:hAnsi="Times New Roman"/>
          <w:color w:val="000000"/>
          <w:spacing w:val="7"/>
          <w:sz w:val="24"/>
          <w:szCs w:val="24"/>
        </w:rPr>
        <w:softHyphen/>
      </w:r>
      <w:r w:rsidRPr="00B3239C">
        <w:rPr>
          <w:rFonts w:ascii="Times New Roman" w:hAnsi="Times New Roman"/>
          <w:color w:val="000000"/>
          <w:spacing w:val="5"/>
          <w:sz w:val="24"/>
          <w:szCs w:val="24"/>
        </w:rPr>
        <w:t>мальную поверхность;</w:t>
      </w:r>
    </w:p>
    <w:p w:rsidR="00606271" w:rsidRPr="00B3239C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3239C">
        <w:rPr>
          <w:rFonts w:ascii="Times New Roman" w:hAnsi="Times New Roman"/>
          <w:sz w:val="24"/>
          <w:szCs w:val="24"/>
        </w:rPr>
        <w:t>в) удобной формой;</w:t>
      </w:r>
      <w:r>
        <w:rPr>
          <w:rFonts w:ascii="Times New Roman" w:hAnsi="Times New Roman"/>
          <w:sz w:val="24"/>
          <w:szCs w:val="24"/>
        </w:rPr>
        <w:t xml:space="preserve">  г) формой молекул воды.</w:t>
      </w:r>
    </w:p>
    <w:p w:rsidR="00606271" w:rsidRPr="00BC251C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45D8B">
        <w:rPr>
          <w:rFonts w:ascii="Times New Roman" w:hAnsi="Times New Roman"/>
          <w:sz w:val="24"/>
          <w:szCs w:val="24"/>
        </w:rPr>
        <w:t>21. Прибор для определения поверхностного натяжения жидкости называется:</w:t>
      </w:r>
    </w:p>
    <w:p w:rsidR="00606271" w:rsidRPr="00645D8B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45D8B">
        <w:rPr>
          <w:rFonts w:ascii="Times New Roman" w:hAnsi="Times New Roman"/>
          <w:sz w:val="24"/>
          <w:szCs w:val="24"/>
        </w:rPr>
        <w:t xml:space="preserve">а) фотометр  б) колориметр  в) </w:t>
      </w:r>
      <w:r w:rsidRPr="00645D8B">
        <w:rPr>
          <w:rFonts w:ascii="Times New Roman" w:hAnsi="Times New Roman"/>
          <w:iCs/>
          <w:color w:val="000000"/>
          <w:spacing w:val="1"/>
          <w:sz w:val="24"/>
          <w:szCs w:val="24"/>
        </w:rPr>
        <w:t xml:space="preserve">вискозиметр </w:t>
      </w:r>
      <w:r w:rsidRPr="00645D8B">
        <w:rPr>
          <w:rFonts w:ascii="Times New Roman" w:hAnsi="Times New Roman"/>
          <w:sz w:val="24"/>
          <w:szCs w:val="24"/>
        </w:rPr>
        <w:t xml:space="preserve"> г) </w:t>
      </w:r>
      <w:r w:rsidRPr="00645D8B">
        <w:rPr>
          <w:rFonts w:ascii="Times New Roman" w:hAnsi="Times New Roman"/>
          <w:color w:val="000000"/>
          <w:spacing w:val="1"/>
          <w:sz w:val="24"/>
          <w:szCs w:val="24"/>
        </w:rPr>
        <w:t>сталагмометр</w:t>
      </w:r>
    </w:p>
    <w:p w:rsidR="00606271" w:rsidRPr="00B3239C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3239C">
        <w:rPr>
          <w:rFonts w:ascii="Times New Roman" w:hAnsi="Times New Roman"/>
          <w:sz w:val="24"/>
          <w:szCs w:val="24"/>
        </w:rPr>
        <w:t>22. Формула для о</w:t>
      </w:r>
      <w:r>
        <w:rPr>
          <w:rFonts w:ascii="Times New Roman" w:hAnsi="Times New Roman"/>
          <w:sz w:val="24"/>
          <w:szCs w:val="24"/>
        </w:rPr>
        <w:t>пределения поверхностного натяжения</w:t>
      </w:r>
      <w:r w:rsidRPr="00B3239C">
        <w:rPr>
          <w:rFonts w:ascii="Times New Roman" w:hAnsi="Times New Roman"/>
          <w:sz w:val="24"/>
          <w:szCs w:val="24"/>
        </w:rPr>
        <w:t xml:space="preserve"> жидкости:</w:t>
      </w:r>
    </w:p>
    <w:p w:rsidR="00606271" w:rsidRPr="00F953BF" w:rsidRDefault="00606271" w:rsidP="00606271">
      <w:pPr>
        <w:spacing w:after="0" w:line="360" w:lineRule="auto"/>
        <w:rPr>
          <w:color w:val="000000"/>
          <w:sz w:val="24"/>
          <w:szCs w:val="24"/>
        </w:rPr>
      </w:pPr>
      <w:r w:rsidRPr="00B3239C">
        <w:rPr>
          <w:rFonts w:ascii="Times New Roman" w:hAnsi="Times New Roman"/>
          <w:sz w:val="24"/>
          <w:szCs w:val="24"/>
        </w:rPr>
        <w:t>а)</w:t>
      </w:r>
      <w:r w:rsidRPr="00B3239C">
        <w:rPr>
          <w:rFonts w:ascii="Times New Roman" w:hAnsi="Times New Roman"/>
          <w:color w:val="000000"/>
          <w:sz w:val="24"/>
          <w:szCs w:val="24"/>
        </w:rPr>
        <w:t xml:space="preserve"> σ</w:t>
      </w:r>
      <w:r w:rsidRPr="00B3239C">
        <w:rPr>
          <w:rFonts w:ascii="Times New Roman" w:hAnsi="Times New Roman"/>
          <w:color w:val="000000"/>
          <w:spacing w:val="4"/>
          <w:sz w:val="24"/>
          <w:szCs w:val="24"/>
        </w:rPr>
        <w:t xml:space="preserve">  =  </w:t>
      </w:r>
      <w:proofErr w:type="spellStart"/>
      <w:r w:rsidRPr="00B3239C">
        <w:rPr>
          <w:rFonts w:ascii="Times New Roman" w:hAnsi="Times New Roman"/>
          <w:color w:val="000000"/>
          <w:spacing w:val="4"/>
          <w:sz w:val="24"/>
          <w:szCs w:val="24"/>
          <w:lang w:val="en-US"/>
        </w:rPr>
        <w:t>rhρg</w:t>
      </w:r>
      <w:proofErr w:type="spellEnd"/>
      <w:r w:rsidRPr="00B3239C">
        <w:rPr>
          <w:rFonts w:ascii="Times New Roman" w:hAnsi="Times New Roman"/>
          <w:iCs/>
          <w:color w:val="000000"/>
          <w:spacing w:val="4"/>
          <w:sz w:val="24"/>
          <w:szCs w:val="24"/>
        </w:rPr>
        <w:t xml:space="preserve">/2      </w:t>
      </w:r>
      <w:r w:rsidRPr="00B3239C">
        <w:rPr>
          <w:rFonts w:ascii="Times New Roman" w:hAnsi="Times New Roman"/>
          <w:sz w:val="24"/>
          <w:szCs w:val="24"/>
        </w:rPr>
        <w:t xml:space="preserve">б) </w:t>
      </w:r>
      <w:r w:rsidRPr="00B3239C">
        <w:rPr>
          <w:rFonts w:ascii="Times New Roman" w:hAnsi="Times New Roman"/>
          <w:iCs/>
          <w:color w:val="000000"/>
          <w:spacing w:val="5"/>
          <w:w w:val="113"/>
          <w:sz w:val="24"/>
          <w:szCs w:val="24"/>
          <w:lang w:val="en-US"/>
        </w:rPr>
        <w:t>PV</w:t>
      </w:r>
      <w:r w:rsidRPr="00B3239C">
        <w:rPr>
          <w:rFonts w:ascii="Times New Roman" w:hAnsi="Times New Roman"/>
          <w:iCs/>
          <w:color w:val="000000"/>
          <w:spacing w:val="5"/>
          <w:w w:val="113"/>
          <w:sz w:val="24"/>
          <w:szCs w:val="24"/>
        </w:rPr>
        <w:t xml:space="preserve"> = </w:t>
      </w:r>
      <w:proofErr w:type="spellStart"/>
      <w:r w:rsidRPr="00B3239C">
        <w:rPr>
          <w:rFonts w:ascii="Times New Roman" w:hAnsi="Times New Roman"/>
          <w:iCs/>
          <w:color w:val="000000"/>
          <w:spacing w:val="5"/>
          <w:w w:val="113"/>
          <w:sz w:val="24"/>
          <w:szCs w:val="24"/>
          <w:lang w:val="en-US"/>
        </w:rPr>
        <w:t>nRT</w:t>
      </w:r>
      <w:proofErr w:type="spellEnd"/>
      <w:r w:rsidRPr="00B3239C">
        <w:rPr>
          <w:rFonts w:ascii="Times New Roman" w:hAnsi="Times New Roman"/>
          <w:i/>
          <w:iCs/>
          <w:color w:val="000000"/>
          <w:sz w:val="24"/>
          <w:szCs w:val="24"/>
        </w:rPr>
        <w:tab/>
      </w:r>
      <w:r w:rsidRPr="00B3239C">
        <w:rPr>
          <w:rFonts w:ascii="Times New Roman" w:hAnsi="Times New Roman"/>
          <w:sz w:val="24"/>
          <w:szCs w:val="24"/>
        </w:rPr>
        <w:t xml:space="preserve"> в) 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</w:rPr>
        <w:t>(</w:t>
      </w:r>
      <w:proofErr w:type="spellStart"/>
      <w:proofErr w:type="gramStart"/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</w:rPr>
        <w:t>р</w:t>
      </w:r>
      <w:proofErr w:type="spellEnd"/>
      <w:proofErr w:type="gramEnd"/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</w:rPr>
        <w:t xml:space="preserve"> + а/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  <w:lang w:val="en-US"/>
        </w:rPr>
        <w:t>v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  <w:vertAlign w:val="superscript"/>
        </w:rPr>
        <w:t xml:space="preserve"> 2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</w:rPr>
        <w:t>)(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  <w:lang w:val="en-US"/>
        </w:rPr>
        <w:t>v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</w:rPr>
        <w:t xml:space="preserve"> –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  <w:lang w:val="en-US"/>
        </w:rPr>
        <w:t>b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</w:rPr>
        <w:t xml:space="preserve">) =  </w:t>
      </w:r>
      <w:r w:rsidRPr="00B3239C">
        <w:rPr>
          <w:rFonts w:ascii="Times New Roman" w:hAnsi="Times New Roman"/>
          <w:color w:val="000000"/>
          <w:spacing w:val="18"/>
          <w:w w:val="90"/>
          <w:sz w:val="24"/>
          <w:szCs w:val="24"/>
          <w:lang w:val="en-US"/>
        </w:rPr>
        <w:t>RT</w:t>
      </w:r>
      <w:r w:rsidRPr="00B3239C">
        <w:rPr>
          <w:rFonts w:ascii="Times New Roman" w:hAnsi="Times New Roman"/>
          <w:sz w:val="24"/>
          <w:szCs w:val="24"/>
        </w:rPr>
        <w:t xml:space="preserve"> г) </w:t>
      </w:r>
      <w:r w:rsidRPr="00B3239C">
        <w:rPr>
          <w:rFonts w:ascii="Times New Roman" w:hAnsi="Times New Roman"/>
          <w:color w:val="000000"/>
          <w:sz w:val="24"/>
          <w:szCs w:val="24"/>
        </w:rPr>
        <w:t xml:space="preserve">G  = σ </w:t>
      </w:r>
      <w:r>
        <w:rPr>
          <w:rFonts w:ascii="Times New Roman" w:hAnsi="Times New Roman"/>
          <w:color w:val="000000"/>
          <w:sz w:val="24"/>
          <w:szCs w:val="24"/>
        </w:rPr>
        <w:t xml:space="preserve">∙ </w:t>
      </w:r>
      <w:proofErr w:type="spellStart"/>
      <w:r w:rsidRPr="00B3239C">
        <w:rPr>
          <w:rFonts w:ascii="Times New Roman" w:hAnsi="Times New Roman"/>
          <w:color w:val="000000"/>
          <w:sz w:val="24"/>
          <w:szCs w:val="24"/>
        </w:rPr>
        <w:t>s</w:t>
      </w:r>
      <w:proofErr w:type="spellEnd"/>
    </w:p>
    <w:p w:rsidR="00606271" w:rsidRPr="00061D36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61D36">
        <w:rPr>
          <w:rFonts w:ascii="Times New Roman" w:hAnsi="Times New Roman"/>
          <w:sz w:val="24"/>
          <w:szCs w:val="24"/>
        </w:rPr>
        <w:lastRenderedPageBreak/>
        <w:t xml:space="preserve">23. Формулировка </w:t>
      </w:r>
      <w:r w:rsidRPr="00061D36">
        <w:rPr>
          <w:rFonts w:ascii="Times New Roman" w:hAnsi="Times New Roman"/>
          <w:sz w:val="24"/>
          <w:szCs w:val="24"/>
          <w:lang w:val="en-US"/>
        </w:rPr>
        <w:t>II</w:t>
      </w:r>
      <w:r w:rsidRPr="00061D36">
        <w:rPr>
          <w:rFonts w:ascii="Times New Roman" w:hAnsi="Times New Roman"/>
          <w:sz w:val="24"/>
          <w:szCs w:val="24"/>
        </w:rPr>
        <w:t xml:space="preserve"> закона термодинамики:</w:t>
      </w:r>
    </w:p>
    <w:p w:rsidR="00606271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5"/>
          <w:sz w:val="24"/>
          <w:szCs w:val="24"/>
        </w:rPr>
      </w:pPr>
      <w:r w:rsidRPr="008B4BE8">
        <w:rPr>
          <w:rFonts w:ascii="Times New Roman" w:hAnsi="Times New Roman"/>
          <w:sz w:val="24"/>
          <w:szCs w:val="24"/>
        </w:rPr>
        <w:t xml:space="preserve">а) </w:t>
      </w:r>
      <w:r w:rsidRPr="008B4BE8">
        <w:rPr>
          <w:rFonts w:ascii="Times New Roman" w:hAnsi="Times New Roman"/>
          <w:color w:val="000000"/>
          <w:spacing w:val="8"/>
          <w:sz w:val="24"/>
          <w:szCs w:val="24"/>
        </w:rPr>
        <w:t>тепловой эффект ре</w:t>
      </w:r>
      <w:r w:rsidRPr="008B4BE8">
        <w:rPr>
          <w:rFonts w:ascii="Times New Roman" w:hAnsi="Times New Roman"/>
          <w:color w:val="000000"/>
          <w:spacing w:val="9"/>
          <w:sz w:val="24"/>
          <w:szCs w:val="24"/>
        </w:rPr>
        <w:t xml:space="preserve">акции зависит только от вида </w:t>
      </w:r>
      <w:r w:rsidRPr="008B4BE8">
        <w:rPr>
          <w:rFonts w:ascii="Times New Roman" w:hAnsi="Times New Roman"/>
          <w:color w:val="000000"/>
          <w:spacing w:val="4"/>
          <w:sz w:val="24"/>
          <w:szCs w:val="24"/>
        </w:rPr>
        <w:t>и состояния исходных   веществ и конечных продук</w:t>
      </w:r>
      <w:r w:rsidRPr="008B4BE8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8B4BE8">
        <w:rPr>
          <w:rFonts w:ascii="Times New Roman" w:hAnsi="Times New Roman"/>
          <w:color w:val="000000"/>
          <w:spacing w:val="6"/>
          <w:sz w:val="24"/>
          <w:szCs w:val="24"/>
        </w:rPr>
        <w:t xml:space="preserve">тов, но не зависит от   промежуточных   состояний и </w:t>
      </w:r>
      <w:r w:rsidRPr="008B4BE8">
        <w:rPr>
          <w:rFonts w:ascii="Times New Roman" w:hAnsi="Times New Roman"/>
          <w:color w:val="000000"/>
          <w:spacing w:val="5"/>
          <w:sz w:val="24"/>
          <w:szCs w:val="24"/>
        </w:rPr>
        <w:t xml:space="preserve">пути перехода исходных веществ к </w:t>
      </w:r>
      <w:proofErr w:type="gramStart"/>
      <w:r w:rsidRPr="008B4BE8">
        <w:rPr>
          <w:rFonts w:ascii="Times New Roman" w:hAnsi="Times New Roman"/>
          <w:color w:val="000000"/>
          <w:spacing w:val="5"/>
          <w:sz w:val="24"/>
          <w:szCs w:val="24"/>
        </w:rPr>
        <w:t>конечным</w:t>
      </w:r>
      <w:proofErr w:type="gramEnd"/>
      <w:r w:rsidRPr="008B4BE8">
        <w:rPr>
          <w:rFonts w:ascii="Times New Roman" w:hAnsi="Times New Roman"/>
          <w:color w:val="000000"/>
          <w:spacing w:val="5"/>
          <w:sz w:val="24"/>
          <w:szCs w:val="24"/>
        </w:rPr>
        <w:t xml:space="preserve">. </w:t>
      </w:r>
    </w:p>
    <w:p w:rsidR="00606271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8B4BE8">
        <w:rPr>
          <w:rFonts w:ascii="Times New Roman" w:hAnsi="Times New Roman"/>
          <w:sz w:val="24"/>
          <w:szCs w:val="24"/>
        </w:rPr>
        <w:t xml:space="preserve">б) </w:t>
      </w:r>
      <w:r w:rsidRPr="008B4BE8">
        <w:rPr>
          <w:rFonts w:ascii="Times New Roman" w:hAnsi="Times New Roman"/>
          <w:color w:val="000000"/>
          <w:spacing w:val="1"/>
          <w:sz w:val="24"/>
          <w:szCs w:val="24"/>
        </w:rPr>
        <w:t>теплота самопроизвольно не может перехо</w:t>
      </w:r>
      <w:r w:rsidRPr="008B4BE8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8B4BE8">
        <w:rPr>
          <w:rFonts w:ascii="Times New Roman" w:hAnsi="Times New Roman"/>
          <w:color w:val="000000"/>
          <w:spacing w:val="3"/>
          <w:sz w:val="24"/>
          <w:szCs w:val="24"/>
        </w:rPr>
        <w:t>дить от холодного тела к горячему.</w:t>
      </w:r>
    </w:p>
    <w:p w:rsidR="00606271" w:rsidRPr="00B97D64" w:rsidRDefault="00606271" w:rsidP="00606271">
      <w:pPr>
        <w:spacing w:after="0" w:line="360" w:lineRule="auto"/>
        <w:rPr>
          <w:rFonts w:ascii="Times New Roman" w:hAnsi="Times New Roman"/>
          <w:bCs/>
          <w:color w:val="000000"/>
          <w:spacing w:val="-6"/>
          <w:w w:val="83"/>
          <w:sz w:val="24"/>
          <w:szCs w:val="24"/>
        </w:rPr>
      </w:pPr>
      <w:r w:rsidRPr="00B97D64">
        <w:rPr>
          <w:rFonts w:ascii="Times New Roman" w:hAnsi="Times New Roman"/>
          <w:sz w:val="24"/>
          <w:szCs w:val="24"/>
        </w:rPr>
        <w:t xml:space="preserve">в) </w:t>
      </w:r>
      <w:r w:rsidRPr="00B97D64">
        <w:rPr>
          <w:rFonts w:ascii="Times New Roman" w:hAnsi="Times New Roman"/>
          <w:bCs/>
          <w:color w:val="000000"/>
          <w:spacing w:val="1"/>
          <w:w w:val="83"/>
          <w:sz w:val="24"/>
          <w:szCs w:val="24"/>
        </w:rPr>
        <w:t xml:space="preserve">растворимость газа при постоянной температуре </w:t>
      </w:r>
      <w:r w:rsidRPr="00B97D64">
        <w:rPr>
          <w:rFonts w:ascii="Times New Roman" w:hAnsi="Times New Roman"/>
          <w:bCs/>
          <w:color w:val="000000"/>
          <w:spacing w:val="4"/>
          <w:w w:val="83"/>
          <w:sz w:val="24"/>
          <w:szCs w:val="24"/>
        </w:rPr>
        <w:t>прямо пропорциональна давлению газа над раство</w:t>
      </w:r>
      <w:r w:rsidRPr="00B97D64">
        <w:rPr>
          <w:rFonts w:ascii="Times New Roman" w:hAnsi="Times New Roman"/>
          <w:bCs/>
          <w:color w:val="000000"/>
          <w:spacing w:val="4"/>
          <w:w w:val="83"/>
          <w:sz w:val="24"/>
          <w:szCs w:val="24"/>
        </w:rPr>
        <w:softHyphen/>
      </w:r>
      <w:r>
        <w:rPr>
          <w:rFonts w:ascii="Times New Roman" w:hAnsi="Times New Roman"/>
          <w:bCs/>
          <w:color w:val="000000"/>
          <w:spacing w:val="-6"/>
          <w:w w:val="83"/>
          <w:sz w:val="24"/>
          <w:szCs w:val="24"/>
        </w:rPr>
        <w:t>ром.</w:t>
      </w:r>
    </w:p>
    <w:p w:rsidR="00606271" w:rsidRPr="00061D36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  <w:highlight w:val="yellow"/>
        </w:rPr>
      </w:pPr>
      <w:r w:rsidRPr="008B4BE8">
        <w:rPr>
          <w:rFonts w:ascii="Times New Roman" w:hAnsi="Times New Roman"/>
          <w:sz w:val="24"/>
          <w:szCs w:val="24"/>
        </w:rPr>
        <w:t xml:space="preserve"> г) </w:t>
      </w:r>
      <w:r w:rsidRPr="008B4BE8">
        <w:rPr>
          <w:rFonts w:ascii="Times New Roman" w:hAnsi="Times New Roman"/>
          <w:color w:val="000000"/>
          <w:spacing w:val="10"/>
          <w:sz w:val="24"/>
          <w:szCs w:val="24"/>
        </w:rPr>
        <w:t xml:space="preserve">изменение внутренней энергии </w:t>
      </w:r>
      <w:r w:rsidRPr="008B4BE8">
        <w:rPr>
          <w:rFonts w:ascii="Times New Roman" w:hAnsi="Times New Roman"/>
          <w:color w:val="000000"/>
          <w:spacing w:val="-11"/>
          <w:sz w:val="24"/>
          <w:szCs w:val="24"/>
        </w:rPr>
        <w:t>в системы</w:t>
      </w:r>
      <w:r w:rsidRPr="008B4BE8">
        <w:rPr>
          <w:rFonts w:ascii="Times New Roman" w:hAnsi="Times New Roman"/>
          <w:color w:val="000000"/>
          <w:spacing w:val="2"/>
          <w:sz w:val="24"/>
          <w:szCs w:val="24"/>
        </w:rPr>
        <w:t xml:space="preserve">  может    происходить     только</w:t>
      </w:r>
      <w:r w:rsidRPr="00061D36">
        <w:rPr>
          <w:rFonts w:ascii="Times New Roman" w:hAnsi="Times New Roman"/>
          <w:color w:val="000000"/>
          <w:spacing w:val="6"/>
          <w:sz w:val="24"/>
          <w:szCs w:val="24"/>
        </w:rPr>
        <w:t xml:space="preserve">вследствие подвода (отвода) энергии из </w:t>
      </w:r>
      <w:r w:rsidRPr="00061D36">
        <w:rPr>
          <w:rFonts w:ascii="Times New Roman" w:hAnsi="Times New Roman"/>
          <w:color w:val="000000"/>
          <w:spacing w:val="8"/>
          <w:sz w:val="24"/>
          <w:szCs w:val="24"/>
        </w:rPr>
        <w:t>окружающей среды в форме теплоты и</w:t>
      </w:r>
      <w:r w:rsidRPr="00061D36">
        <w:rPr>
          <w:rFonts w:ascii="Times New Roman" w:hAnsi="Times New Roman"/>
          <w:color w:val="000000"/>
          <w:spacing w:val="3"/>
          <w:sz w:val="24"/>
          <w:szCs w:val="24"/>
        </w:rPr>
        <w:t xml:space="preserve"> работы.</w:t>
      </w:r>
    </w:p>
    <w:p w:rsidR="00606271" w:rsidRPr="008B4BE8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8B4BE8">
        <w:rPr>
          <w:rFonts w:ascii="Times New Roman" w:hAnsi="Times New Roman"/>
          <w:sz w:val="24"/>
          <w:szCs w:val="24"/>
        </w:rPr>
        <w:t xml:space="preserve">24. </w:t>
      </w:r>
      <w:proofErr w:type="gramStart"/>
      <w:r w:rsidRPr="008B4BE8">
        <w:rPr>
          <w:rFonts w:ascii="Times New Roman" w:hAnsi="Times New Roman"/>
          <w:color w:val="000000"/>
          <w:spacing w:val="2"/>
          <w:sz w:val="24"/>
          <w:szCs w:val="24"/>
        </w:rPr>
        <w:t xml:space="preserve">Процесс, протекающий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при постоянном давлении</w:t>
      </w:r>
      <w:r w:rsidRPr="008B4BE8">
        <w:rPr>
          <w:rFonts w:ascii="Times New Roman" w:hAnsi="Times New Roman"/>
          <w:color w:val="000000"/>
          <w:spacing w:val="-1"/>
          <w:sz w:val="24"/>
          <w:szCs w:val="24"/>
        </w:rPr>
        <w:t xml:space="preserve"> называется</w:t>
      </w:r>
      <w:proofErr w:type="gramEnd"/>
      <w:r w:rsidRPr="008B4BE8">
        <w:rPr>
          <w:rFonts w:ascii="Times New Roman" w:hAnsi="Times New Roman"/>
          <w:color w:val="000000"/>
          <w:spacing w:val="-1"/>
          <w:sz w:val="24"/>
          <w:szCs w:val="24"/>
        </w:rPr>
        <w:t>:</w:t>
      </w:r>
    </w:p>
    <w:p w:rsidR="00606271" w:rsidRPr="008B4BE8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8B4BE8">
        <w:rPr>
          <w:rFonts w:ascii="Times New Roman" w:hAnsi="Times New Roman"/>
          <w:sz w:val="24"/>
          <w:szCs w:val="24"/>
        </w:rPr>
        <w:t xml:space="preserve">а) </w:t>
      </w:r>
      <w:r w:rsidRPr="008B4BE8">
        <w:rPr>
          <w:rFonts w:ascii="Times New Roman" w:hAnsi="Times New Roman"/>
          <w:iCs/>
          <w:color w:val="000000"/>
          <w:spacing w:val="-1"/>
          <w:sz w:val="24"/>
          <w:szCs w:val="24"/>
        </w:rPr>
        <w:t>изотерми</w:t>
      </w:r>
      <w:r w:rsidRPr="008B4BE8">
        <w:rPr>
          <w:rFonts w:ascii="Times New Roman" w:hAnsi="Times New Roman"/>
          <w:iCs/>
          <w:color w:val="000000"/>
          <w:spacing w:val="-1"/>
          <w:sz w:val="24"/>
          <w:szCs w:val="24"/>
        </w:rPr>
        <w:softHyphen/>
        <w:t xml:space="preserve">ческим;    </w:t>
      </w:r>
      <w:r w:rsidRPr="008B4BE8">
        <w:rPr>
          <w:rFonts w:ascii="Times New Roman" w:hAnsi="Times New Roman"/>
          <w:sz w:val="24"/>
          <w:szCs w:val="24"/>
        </w:rPr>
        <w:t xml:space="preserve"> б) </w:t>
      </w:r>
      <w:r w:rsidRPr="008B4BE8">
        <w:rPr>
          <w:rFonts w:ascii="Times New Roman" w:hAnsi="Times New Roman"/>
          <w:iCs/>
          <w:color w:val="000000"/>
          <w:spacing w:val="-1"/>
          <w:sz w:val="24"/>
          <w:szCs w:val="24"/>
        </w:rPr>
        <w:t>изобарным;</w:t>
      </w:r>
      <w:r w:rsidRPr="008B4BE8">
        <w:rPr>
          <w:rFonts w:ascii="Times New Roman" w:hAnsi="Times New Roman"/>
          <w:sz w:val="24"/>
          <w:szCs w:val="24"/>
        </w:rPr>
        <w:t xml:space="preserve">              в) </w:t>
      </w:r>
      <w:r w:rsidRPr="008B4BE8">
        <w:rPr>
          <w:rFonts w:ascii="Times New Roman" w:hAnsi="Times New Roman"/>
          <w:iCs/>
          <w:color w:val="000000"/>
          <w:spacing w:val="2"/>
          <w:sz w:val="24"/>
          <w:szCs w:val="24"/>
        </w:rPr>
        <w:t xml:space="preserve">изохорным;        </w:t>
      </w:r>
      <w:r w:rsidRPr="008B4BE8">
        <w:rPr>
          <w:rFonts w:ascii="Times New Roman" w:hAnsi="Times New Roman"/>
          <w:sz w:val="24"/>
          <w:szCs w:val="24"/>
        </w:rPr>
        <w:t xml:space="preserve">г) </w:t>
      </w:r>
      <w:r w:rsidRPr="008B4BE8">
        <w:rPr>
          <w:rFonts w:ascii="Times New Roman" w:hAnsi="Times New Roman"/>
          <w:iCs/>
          <w:color w:val="000000"/>
          <w:spacing w:val="8"/>
          <w:sz w:val="24"/>
          <w:szCs w:val="24"/>
        </w:rPr>
        <w:t>равновесным.</w:t>
      </w:r>
    </w:p>
    <w:p w:rsidR="00606271" w:rsidRPr="00A52BBB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52BBB">
        <w:rPr>
          <w:rFonts w:ascii="Times New Roman" w:hAnsi="Times New Roman"/>
          <w:sz w:val="24"/>
          <w:szCs w:val="24"/>
        </w:rPr>
        <w:t xml:space="preserve">25. </w:t>
      </w:r>
      <w:r>
        <w:rPr>
          <w:rFonts w:ascii="Times New Roman" w:hAnsi="Times New Roman"/>
          <w:iCs/>
          <w:color w:val="000000"/>
          <w:spacing w:val="1"/>
          <w:sz w:val="24"/>
          <w:szCs w:val="24"/>
        </w:rPr>
        <w:t>Молярная дол</w:t>
      </w:r>
      <w:r w:rsidRPr="00A52BBB">
        <w:rPr>
          <w:rFonts w:ascii="Times New Roman" w:hAnsi="Times New Roman"/>
          <w:iCs/>
          <w:color w:val="000000"/>
          <w:spacing w:val="1"/>
          <w:sz w:val="24"/>
          <w:szCs w:val="24"/>
        </w:rPr>
        <w:t>я раствора - это</w:t>
      </w:r>
      <w:r w:rsidRPr="00A52BBB">
        <w:rPr>
          <w:rFonts w:ascii="Times New Roman" w:hAnsi="Times New Roman"/>
          <w:sz w:val="24"/>
          <w:szCs w:val="24"/>
        </w:rPr>
        <w:t>:</w:t>
      </w:r>
    </w:p>
    <w:p w:rsidR="00606271" w:rsidRPr="00A52BBB" w:rsidRDefault="00606271" w:rsidP="00606271">
      <w:pPr>
        <w:shd w:val="clear" w:color="auto" w:fill="FFFFFF"/>
        <w:tabs>
          <w:tab w:val="left" w:pos="1627"/>
          <w:tab w:val="left" w:pos="3250"/>
          <w:tab w:val="left" w:pos="3907"/>
        </w:tabs>
        <w:spacing w:after="0" w:line="360" w:lineRule="auto"/>
        <w:jc w:val="both"/>
        <w:rPr>
          <w:rFonts w:ascii="Times New Roman" w:hAnsi="Times New Roman"/>
          <w:color w:val="000000"/>
          <w:spacing w:val="6"/>
          <w:sz w:val="24"/>
          <w:szCs w:val="24"/>
        </w:rPr>
      </w:pPr>
      <w:r w:rsidRPr="00A52BBB">
        <w:rPr>
          <w:rFonts w:ascii="Times New Roman" w:hAnsi="Times New Roman"/>
          <w:sz w:val="24"/>
          <w:szCs w:val="24"/>
        </w:rPr>
        <w:t xml:space="preserve"> а) </w:t>
      </w:r>
      <w:r w:rsidRPr="00A52BBB">
        <w:rPr>
          <w:rFonts w:ascii="Times New Roman" w:hAnsi="Times New Roman"/>
          <w:color w:val="000000"/>
          <w:spacing w:val="2"/>
          <w:sz w:val="24"/>
          <w:szCs w:val="24"/>
        </w:rPr>
        <w:t xml:space="preserve">отношение </w:t>
      </w:r>
      <w:r w:rsidRPr="00A52BBB">
        <w:rPr>
          <w:rFonts w:ascii="Times New Roman" w:hAnsi="Times New Roman"/>
          <w:color w:val="000000"/>
          <w:spacing w:val="1"/>
          <w:sz w:val="24"/>
          <w:szCs w:val="24"/>
        </w:rPr>
        <w:t>количества растворенного вещества к массе раство</w:t>
      </w:r>
      <w:r w:rsidRPr="00A52BBB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A52BBB">
        <w:rPr>
          <w:rFonts w:ascii="Times New Roman" w:hAnsi="Times New Roman"/>
          <w:color w:val="000000"/>
          <w:spacing w:val="6"/>
          <w:sz w:val="24"/>
          <w:szCs w:val="24"/>
        </w:rPr>
        <w:t xml:space="preserve">рителя; </w:t>
      </w:r>
    </w:p>
    <w:p w:rsidR="00606271" w:rsidRPr="00A52BBB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1"/>
          <w:sz w:val="24"/>
          <w:szCs w:val="24"/>
        </w:rPr>
      </w:pPr>
      <w:r w:rsidRPr="00A52BBB">
        <w:rPr>
          <w:rFonts w:ascii="Times New Roman" w:hAnsi="Times New Roman"/>
          <w:sz w:val="24"/>
          <w:szCs w:val="24"/>
        </w:rPr>
        <w:t xml:space="preserve">б) </w:t>
      </w:r>
      <w:r w:rsidRPr="00A52BBB">
        <w:rPr>
          <w:rFonts w:ascii="Times New Roman" w:hAnsi="Times New Roman"/>
          <w:color w:val="000000"/>
          <w:spacing w:val="1"/>
          <w:sz w:val="24"/>
          <w:szCs w:val="24"/>
        </w:rPr>
        <w:t>отношение ко</w:t>
      </w:r>
      <w:r w:rsidRPr="00A52BBB">
        <w:rPr>
          <w:rFonts w:ascii="Times New Roman" w:hAnsi="Times New Roman"/>
          <w:color w:val="000000"/>
          <w:spacing w:val="1"/>
          <w:sz w:val="24"/>
          <w:szCs w:val="24"/>
        </w:rPr>
        <w:softHyphen/>
        <w:t>личества растворенного вещества к объему раствора;</w:t>
      </w:r>
    </w:p>
    <w:p w:rsidR="00606271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A52BBB">
        <w:rPr>
          <w:rFonts w:ascii="Times New Roman" w:hAnsi="Times New Roman"/>
          <w:sz w:val="24"/>
          <w:szCs w:val="24"/>
        </w:rPr>
        <w:t xml:space="preserve"> в) </w:t>
      </w:r>
      <w:r w:rsidRPr="00A52BBB">
        <w:rPr>
          <w:rFonts w:ascii="Times New Roman" w:hAnsi="Times New Roman"/>
          <w:color w:val="000000"/>
          <w:spacing w:val="2"/>
          <w:sz w:val="24"/>
          <w:szCs w:val="24"/>
        </w:rPr>
        <w:t>это отноше</w:t>
      </w:r>
      <w:r w:rsidRPr="00A52BBB">
        <w:rPr>
          <w:rFonts w:ascii="Times New Roman" w:hAnsi="Times New Roman"/>
          <w:color w:val="000000"/>
          <w:spacing w:val="9"/>
          <w:sz w:val="24"/>
          <w:szCs w:val="24"/>
        </w:rPr>
        <w:t xml:space="preserve">ние числа молей одного из компонентов раствора </w:t>
      </w:r>
      <w:r w:rsidRPr="00A52BBB">
        <w:rPr>
          <w:rFonts w:ascii="Times New Roman" w:hAnsi="Times New Roman"/>
          <w:color w:val="000000"/>
          <w:spacing w:val="-4"/>
          <w:sz w:val="24"/>
          <w:szCs w:val="24"/>
        </w:rPr>
        <w:t xml:space="preserve">к общему числу молей </w:t>
      </w:r>
    </w:p>
    <w:p w:rsidR="00606271" w:rsidRPr="00A52BBB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A52BBB">
        <w:rPr>
          <w:rFonts w:ascii="Times New Roman" w:hAnsi="Times New Roman"/>
          <w:color w:val="000000"/>
          <w:spacing w:val="-4"/>
          <w:sz w:val="24"/>
          <w:szCs w:val="24"/>
        </w:rPr>
        <w:t>всех компонентов;</w:t>
      </w:r>
    </w:p>
    <w:p w:rsidR="00606271" w:rsidRPr="00A52BBB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52BBB">
        <w:rPr>
          <w:rFonts w:ascii="Times New Roman" w:hAnsi="Times New Roman"/>
          <w:sz w:val="24"/>
          <w:szCs w:val="24"/>
        </w:rPr>
        <w:t xml:space="preserve"> г) </w:t>
      </w:r>
      <w:r w:rsidRPr="00A52BBB">
        <w:rPr>
          <w:rFonts w:ascii="Times New Roman" w:hAnsi="Times New Roman"/>
          <w:color w:val="000000"/>
          <w:spacing w:val="-1"/>
          <w:sz w:val="24"/>
          <w:szCs w:val="24"/>
        </w:rPr>
        <w:t>отношение массы растворен</w:t>
      </w:r>
      <w:r w:rsidRPr="00A52BBB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A52BBB">
        <w:rPr>
          <w:rFonts w:ascii="Times New Roman" w:hAnsi="Times New Roman"/>
          <w:color w:val="000000"/>
          <w:spacing w:val="5"/>
          <w:sz w:val="24"/>
          <w:szCs w:val="24"/>
        </w:rPr>
        <w:t>ного вещества к массе раствора.</w:t>
      </w:r>
    </w:p>
    <w:p w:rsidR="00606271" w:rsidRPr="00B97D64" w:rsidRDefault="00606271" w:rsidP="006062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97D64">
        <w:rPr>
          <w:rFonts w:ascii="Times New Roman" w:hAnsi="Times New Roman"/>
          <w:sz w:val="24"/>
          <w:szCs w:val="24"/>
        </w:rPr>
        <w:t xml:space="preserve">26. </w:t>
      </w:r>
      <w:r w:rsidRPr="00B97D64">
        <w:rPr>
          <w:rFonts w:ascii="Times New Roman" w:hAnsi="Times New Roman"/>
          <w:color w:val="000000"/>
          <w:spacing w:val="-1"/>
          <w:sz w:val="24"/>
          <w:szCs w:val="24"/>
        </w:rPr>
        <w:t xml:space="preserve">Раствор называется </w:t>
      </w:r>
      <w:r w:rsidRPr="00B97D64">
        <w:rPr>
          <w:rFonts w:ascii="Times New Roman" w:hAnsi="Times New Roman"/>
          <w:iCs/>
          <w:color w:val="000000"/>
          <w:spacing w:val="-1"/>
          <w:sz w:val="24"/>
          <w:szCs w:val="24"/>
        </w:rPr>
        <w:t>насыщенным, если:</w:t>
      </w:r>
    </w:p>
    <w:p w:rsidR="00606271" w:rsidRPr="00B97D64" w:rsidRDefault="00606271" w:rsidP="00606271">
      <w:pPr>
        <w:shd w:val="clear" w:color="auto" w:fill="FFFFFF"/>
        <w:tabs>
          <w:tab w:val="left" w:pos="1627"/>
          <w:tab w:val="left" w:pos="3250"/>
          <w:tab w:val="left" w:pos="3907"/>
        </w:tabs>
        <w:spacing w:after="0" w:line="360" w:lineRule="auto"/>
        <w:jc w:val="both"/>
        <w:rPr>
          <w:rFonts w:ascii="Times New Roman" w:hAnsi="Times New Roman"/>
          <w:color w:val="000000"/>
          <w:spacing w:val="6"/>
          <w:sz w:val="24"/>
          <w:szCs w:val="24"/>
        </w:rPr>
      </w:pPr>
      <w:r w:rsidRPr="00B97D64">
        <w:rPr>
          <w:rFonts w:ascii="Times New Roman" w:hAnsi="Times New Roman"/>
          <w:sz w:val="24"/>
          <w:szCs w:val="24"/>
        </w:rPr>
        <w:t xml:space="preserve">а) его </w:t>
      </w:r>
      <w:r w:rsidRPr="00B97D64">
        <w:rPr>
          <w:rFonts w:ascii="Times New Roman" w:hAnsi="Times New Roman"/>
          <w:color w:val="000000"/>
          <w:spacing w:val="-6"/>
          <w:sz w:val="24"/>
          <w:szCs w:val="24"/>
        </w:rPr>
        <w:t xml:space="preserve">концентрация выше концентрации </w:t>
      </w:r>
      <w:r w:rsidRPr="00B97D64">
        <w:rPr>
          <w:rFonts w:ascii="Times New Roman" w:hAnsi="Times New Roman"/>
          <w:color w:val="000000"/>
          <w:spacing w:val="-3"/>
          <w:sz w:val="24"/>
          <w:szCs w:val="24"/>
        </w:rPr>
        <w:t>насыщенного раствора</w:t>
      </w:r>
      <w:r w:rsidRPr="00B97D64">
        <w:rPr>
          <w:rFonts w:ascii="Times New Roman" w:hAnsi="Times New Roman"/>
          <w:color w:val="000000"/>
          <w:spacing w:val="6"/>
          <w:sz w:val="24"/>
          <w:szCs w:val="24"/>
        </w:rPr>
        <w:t xml:space="preserve">; </w:t>
      </w:r>
    </w:p>
    <w:p w:rsidR="00606271" w:rsidRPr="00B97D64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1"/>
          <w:sz w:val="24"/>
          <w:szCs w:val="24"/>
        </w:rPr>
      </w:pPr>
      <w:r w:rsidRPr="00B97D64">
        <w:rPr>
          <w:rFonts w:ascii="Times New Roman" w:hAnsi="Times New Roman"/>
          <w:sz w:val="24"/>
          <w:szCs w:val="24"/>
        </w:rPr>
        <w:t xml:space="preserve"> б) его </w:t>
      </w:r>
      <w:r w:rsidRPr="00B97D64">
        <w:rPr>
          <w:rFonts w:ascii="Times New Roman" w:hAnsi="Times New Roman"/>
          <w:color w:val="000000"/>
          <w:spacing w:val="-6"/>
          <w:sz w:val="24"/>
          <w:szCs w:val="24"/>
        </w:rPr>
        <w:t xml:space="preserve">концентрация ниже концентрации </w:t>
      </w:r>
      <w:r w:rsidRPr="00B97D64">
        <w:rPr>
          <w:rFonts w:ascii="Times New Roman" w:hAnsi="Times New Roman"/>
          <w:color w:val="000000"/>
          <w:spacing w:val="-3"/>
          <w:sz w:val="24"/>
          <w:szCs w:val="24"/>
        </w:rPr>
        <w:t>насыщенного раствора</w:t>
      </w:r>
      <w:r w:rsidRPr="00B97D64">
        <w:rPr>
          <w:rFonts w:ascii="Times New Roman" w:hAnsi="Times New Roman"/>
          <w:color w:val="000000"/>
          <w:spacing w:val="6"/>
          <w:sz w:val="24"/>
          <w:szCs w:val="24"/>
        </w:rPr>
        <w:t>;</w:t>
      </w:r>
    </w:p>
    <w:p w:rsidR="00606271" w:rsidRPr="00B97D64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B97D64">
        <w:rPr>
          <w:rFonts w:ascii="Times New Roman" w:hAnsi="Times New Roman"/>
          <w:sz w:val="24"/>
          <w:szCs w:val="24"/>
        </w:rPr>
        <w:t xml:space="preserve"> в) </w:t>
      </w:r>
      <w:r w:rsidRPr="00B97D64">
        <w:rPr>
          <w:rFonts w:ascii="Times New Roman" w:hAnsi="Times New Roman"/>
          <w:color w:val="000000"/>
          <w:spacing w:val="-1"/>
          <w:sz w:val="24"/>
          <w:szCs w:val="24"/>
        </w:rPr>
        <w:t>при данной температуре твердое вещество в растворе перестает растворяться</w:t>
      </w:r>
      <w:r w:rsidRPr="00B97D64">
        <w:rPr>
          <w:rFonts w:ascii="Times New Roman" w:hAnsi="Times New Roman"/>
          <w:color w:val="000000"/>
          <w:spacing w:val="-4"/>
          <w:sz w:val="24"/>
          <w:szCs w:val="24"/>
        </w:rPr>
        <w:t>;</w:t>
      </w:r>
    </w:p>
    <w:p w:rsidR="00606271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5"/>
          <w:sz w:val="24"/>
          <w:szCs w:val="24"/>
        </w:rPr>
      </w:pPr>
      <w:r w:rsidRPr="00B97D64">
        <w:rPr>
          <w:rFonts w:ascii="Times New Roman" w:hAnsi="Times New Roman"/>
          <w:sz w:val="24"/>
          <w:szCs w:val="24"/>
        </w:rPr>
        <w:t xml:space="preserve"> г) </w:t>
      </w:r>
      <w:r w:rsidRPr="00B97D64">
        <w:rPr>
          <w:rFonts w:ascii="Times New Roman" w:hAnsi="Times New Roman"/>
          <w:color w:val="000000"/>
          <w:spacing w:val="1"/>
          <w:sz w:val="24"/>
          <w:szCs w:val="24"/>
        </w:rPr>
        <w:t>растворенное вещество переходит в слой добавленного растворителя и кон</w:t>
      </w:r>
      <w:r w:rsidRPr="00B97D64">
        <w:rPr>
          <w:rFonts w:ascii="Times New Roman" w:hAnsi="Times New Roman"/>
          <w:color w:val="000000"/>
          <w:spacing w:val="5"/>
          <w:sz w:val="24"/>
          <w:szCs w:val="24"/>
        </w:rPr>
        <w:t>центрируется в нем.</w:t>
      </w:r>
    </w:p>
    <w:p w:rsidR="00606271" w:rsidRPr="00EF66ED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F66ED">
        <w:rPr>
          <w:rFonts w:ascii="Times New Roman" w:hAnsi="Times New Roman"/>
          <w:sz w:val="24"/>
          <w:szCs w:val="24"/>
        </w:rPr>
        <w:t xml:space="preserve">27. </w:t>
      </w:r>
      <w:r w:rsidRPr="00EF66ED">
        <w:rPr>
          <w:rFonts w:ascii="Times New Roman" w:hAnsi="Times New Roman"/>
          <w:color w:val="000000"/>
          <w:spacing w:val="-1"/>
          <w:sz w:val="24"/>
          <w:szCs w:val="24"/>
        </w:rPr>
        <w:t>Плазмолиз — это:</w:t>
      </w:r>
    </w:p>
    <w:p w:rsidR="00606271" w:rsidRPr="00EF66ED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6"/>
          <w:sz w:val="24"/>
          <w:szCs w:val="24"/>
        </w:rPr>
      </w:pPr>
      <w:r w:rsidRPr="00EF66ED">
        <w:rPr>
          <w:rFonts w:ascii="Times New Roman" w:hAnsi="Times New Roman"/>
          <w:sz w:val="24"/>
          <w:szCs w:val="24"/>
        </w:rPr>
        <w:t xml:space="preserve">а) </w:t>
      </w:r>
      <w:r w:rsidRPr="00EF66ED">
        <w:rPr>
          <w:rFonts w:ascii="Times New Roman" w:hAnsi="Times New Roman"/>
          <w:color w:val="000000"/>
          <w:spacing w:val="-1"/>
          <w:sz w:val="24"/>
          <w:szCs w:val="24"/>
        </w:rPr>
        <w:t>са</w:t>
      </w:r>
      <w:r w:rsidRPr="00EF66ED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EF66ED">
        <w:rPr>
          <w:rFonts w:ascii="Times New Roman" w:hAnsi="Times New Roman"/>
          <w:color w:val="000000"/>
          <w:spacing w:val="5"/>
          <w:sz w:val="24"/>
          <w:szCs w:val="24"/>
        </w:rPr>
        <w:t xml:space="preserve">мопроизвольный перенос вещества из области с </w:t>
      </w:r>
      <w:r w:rsidRPr="00EF66ED">
        <w:rPr>
          <w:rFonts w:ascii="Times New Roman" w:hAnsi="Times New Roman"/>
          <w:color w:val="000000"/>
          <w:spacing w:val="-1"/>
          <w:sz w:val="24"/>
          <w:szCs w:val="24"/>
        </w:rPr>
        <w:t>большей концентрацией в область с меньшей кон</w:t>
      </w:r>
      <w:r w:rsidRPr="00EF66ED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EF66ED">
        <w:rPr>
          <w:rFonts w:ascii="Times New Roman" w:hAnsi="Times New Roman"/>
          <w:color w:val="000000"/>
          <w:spacing w:val="7"/>
          <w:sz w:val="24"/>
          <w:szCs w:val="24"/>
        </w:rPr>
        <w:t>центрацией</w:t>
      </w:r>
      <w:r w:rsidRPr="00EF66ED">
        <w:rPr>
          <w:rFonts w:ascii="Times New Roman" w:hAnsi="Times New Roman"/>
          <w:color w:val="000000"/>
          <w:spacing w:val="6"/>
          <w:sz w:val="24"/>
          <w:szCs w:val="24"/>
        </w:rPr>
        <w:t xml:space="preserve">; </w:t>
      </w:r>
    </w:p>
    <w:p w:rsidR="00606271" w:rsidRPr="00EF66ED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1"/>
          <w:sz w:val="24"/>
          <w:szCs w:val="24"/>
        </w:rPr>
      </w:pPr>
      <w:r w:rsidRPr="00EF66ED">
        <w:rPr>
          <w:rFonts w:ascii="Times New Roman" w:hAnsi="Times New Roman"/>
          <w:sz w:val="24"/>
          <w:szCs w:val="24"/>
        </w:rPr>
        <w:t xml:space="preserve"> б) </w:t>
      </w:r>
      <w:r w:rsidRPr="00EF66ED">
        <w:rPr>
          <w:rFonts w:ascii="Times New Roman" w:hAnsi="Times New Roman"/>
          <w:color w:val="000000"/>
          <w:sz w:val="24"/>
          <w:szCs w:val="24"/>
        </w:rPr>
        <w:t xml:space="preserve">нарушение  физических и </w:t>
      </w:r>
      <w:r w:rsidRPr="00EF66ED">
        <w:rPr>
          <w:rFonts w:ascii="Times New Roman" w:hAnsi="Times New Roman"/>
          <w:color w:val="000000"/>
          <w:spacing w:val="-2"/>
          <w:sz w:val="24"/>
          <w:szCs w:val="24"/>
        </w:rPr>
        <w:t xml:space="preserve">химических процессов в </w:t>
      </w:r>
      <w:r w:rsidRPr="00EF66ED">
        <w:rPr>
          <w:rFonts w:ascii="Times New Roman" w:hAnsi="Times New Roman"/>
          <w:color w:val="000000"/>
          <w:sz w:val="24"/>
          <w:szCs w:val="24"/>
        </w:rPr>
        <w:t>клетке</w:t>
      </w:r>
      <w:r w:rsidRPr="00EF66ED">
        <w:rPr>
          <w:rFonts w:ascii="Times New Roman" w:hAnsi="Times New Roman"/>
          <w:color w:val="000000"/>
          <w:spacing w:val="-2"/>
          <w:sz w:val="24"/>
          <w:szCs w:val="24"/>
        </w:rPr>
        <w:t xml:space="preserve"> при п</w:t>
      </w:r>
      <w:r w:rsidRPr="00EF66ED">
        <w:rPr>
          <w:rFonts w:ascii="Times New Roman" w:hAnsi="Times New Roman"/>
          <w:color w:val="000000"/>
          <w:spacing w:val="-1"/>
          <w:sz w:val="24"/>
          <w:szCs w:val="24"/>
        </w:rPr>
        <w:t>отере воды</w:t>
      </w:r>
      <w:r w:rsidRPr="00EF66ED">
        <w:rPr>
          <w:rFonts w:ascii="Times New Roman" w:hAnsi="Times New Roman"/>
          <w:color w:val="000000"/>
          <w:spacing w:val="6"/>
          <w:sz w:val="24"/>
          <w:szCs w:val="24"/>
        </w:rPr>
        <w:t>;</w:t>
      </w:r>
    </w:p>
    <w:p w:rsidR="00606271" w:rsidRPr="00EF66ED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EF66ED">
        <w:rPr>
          <w:rFonts w:ascii="Times New Roman" w:hAnsi="Times New Roman"/>
          <w:sz w:val="24"/>
          <w:szCs w:val="24"/>
        </w:rPr>
        <w:t xml:space="preserve"> в) </w:t>
      </w:r>
      <w:r w:rsidRPr="00EF66ED">
        <w:rPr>
          <w:rFonts w:ascii="Times New Roman" w:hAnsi="Times New Roman"/>
          <w:color w:val="000000"/>
          <w:spacing w:val="1"/>
          <w:sz w:val="24"/>
          <w:szCs w:val="24"/>
        </w:rPr>
        <w:t>односторонняя диффузия растворителя в раствор через полупроницаемую перегородку</w:t>
      </w:r>
      <w:r w:rsidRPr="00EF66ED">
        <w:rPr>
          <w:rFonts w:ascii="Times New Roman" w:hAnsi="Times New Roman"/>
          <w:color w:val="000000"/>
          <w:spacing w:val="-4"/>
          <w:sz w:val="24"/>
          <w:szCs w:val="24"/>
        </w:rPr>
        <w:t>;</w:t>
      </w:r>
    </w:p>
    <w:p w:rsidR="00606271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9"/>
          <w:sz w:val="24"/>
          <w:szCs w:val="24"/>
        </w:rPr>
      </w:pPr>
      <w:r w:rsidRPr="00EF66ED">
        <w:rPr>
          <w:rFonts w:ascii="Times New Roman" w:hAnsi="Times New Roman"/>
          <w:sz w:val="24"/>
          <w:szCs w:val="24"/>
        </w:rPr>
        <w:t xml:space="preserve">г) </w:t>
      </w:r>
      <w:r w:rsidRPr="00EF66ED">
        <w:rPr>
          <w:rFonts w:ascii="Times New Roman" w:hAnsi="Times New Roman"/>
          <w:color w:val="000000"/>
          <w:spacing w:val="7"/>
          <w:sz w:val="24"/>
          <w:szCs w:val="24"/>
        </w:rPr>
        <w:t xml:space="preserve">разрушение твердого вещества и распределение </w:t>
      </w:r>
      <w:r w:rsidRPr="00EF66ED">
        <w:rPr>
          <w:rFonts w:ascii="Times New Roman" w:hAnsi="Times New Roman"/>
          <w:color w:val="000000"/>
          <w:spacing w:val="9"/>
          <w:sz w:val="24"/>
          <w:szCs w:val="24"/>
        </w:rPr>
        <w:t xml:space="preserve">его по всему объему. </w:t>
      </w:r>
    </w:p>
    <w:p w:rsidR="00606271" w:rsidRPr="00EF66ED" w:rsidRDefault="00606271" w:rsidP="00606271">
      <w:pPr>
        <w:spacing w:after="0" w:line="360" w:lineRule="auto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EF66ED">
        <w:rPr>
          <w:rFonts w:ascii="Times New Roman" w:hAnsi="Times New Roman"/>
          <w:color w:val="000000"/>
          <w:spacing w:val="9"/>
          <w:sz w:val="24"/>
          <w:szCs w:val="24"/>
        </w:rPr>
        <w:lastRenderedPageBreak/>
        <w:t xml:space="preserve">28. </w:t>
      </w:r>
      <w:r w:rsidRPr="00EF66ED">
        <w:rPr>
          <w:rFonts w:ascii="Times New Roman" w:hAnsi="Times New Roman"/>
          <w:color w:val="000000"/>
          <w:spacing w:val="7"/>
          <w:w w:val="94"/>
          <w:sz w:val="24"/>
          <w:szCs w:val="24"/>
        </w:rPr>
        <w:t>Сколько глицерина СзН</w:t>
      </w:r>
      <w:r w:rsidRPr="00EF66ED">
        <w:rPr>
          <w:rFonts w:ascii="Times New Roman" w:hAnsi="Times New Roman"/>
          <w:color w:val="000000"/>
          <w:spacing w:val="7"/>
          <w:w w:val="94"/>
          <w:sz w:val="24"/>
          <w:szCs w:val="24"/>
          <w:vertAlign w:val="subscript"/>
        </w:rPr>
        <w:t>8</w:t>
      </w:r>
      <w:r w:rsidRPr="00EF66ED">
        <w:rPr>
          <w:rFonts w:ascii="Times New Roman" w:hAnsi="Times New Roman"/>
          <w:color w:val="000000"/>
          <w:spacing w:val="7"/>
          <w:w w:val="94"/>
          <w:sz w:val="24"/>
          <w:szCs w:val="24"/>
        </w:rPr>
        <w:t>О</w:t>
      </w:r>
      <w:r w:rsidRPr="00EF66ED">
        <w:rPr>
          <w:rFonts w:ascii="Times New Roman" w:hAnsi="Times New Roman"/>
          <w:color w:val="000000"/>
          <w:spacing w:val="7"/>
          <w:w w:val="94"/>
          <w:sz w:val="24"/>
          <w:szCs w:val="24"/>
          <w:vertAlign w:val="subscript"/>
        </w:rPr>
        <w:t>3</w:t>
      </w:r>
      <w:r w:rsidRPr="00EF66ED">
        <w:rPr>
          <w:rFonts w:ascii="Times New Roman" w:hAnsi="Times New Roman"/>
          <w:color w:val="000000"/>
          <w:spacing w:val="7"/>
          <w:w w:val="94"/>
          <w:sz w:val="24"/>
          <w:szCs w:val="24"/>
        </w:rPr>
        <w:t xml:space="preserve"> надо прибавить </w:t>
      </w:r>
      <w:r w:rsidRPr="00EF66ED">
        <w:rPr>
          <w:rFonts w:ascii="Times New Roman" w:hAnsi="Times New Roman"/>
          <w:color w:val="000000"/>
          <w:spacing w:val="6"/>
          <w:w w:val="94"/>
          <w:sz w:val="24"/>
          <w:szCs w:val="24"/>
        </w:rPr>
        <w:t xml:space="preserve">к </w:t>
      </w:r>
      <w:smartTag w:uri="urn:schemas-microsoft-com:office:smarttags" w:element="metricconverter">
        <w:smartTagPr>
          <w:attr w:name="ProductID" w:val="0,5 л"/>
        </w:smartTagPr>
        <w:r w:rsidRPr="00EF66ED">
          <w:rPr>
            <w:rFonts w:ascii="Times New Roman" w:hAnsi="Times New Roman"/>
            <w:color w:val="000000"/>
            <w:spacing w:val="6"/>
            <w:w w:val="94"/>
            <w:sz w:val="24"/>
            <w:szCs w:val="24"/>
          </w:rPr>
          <w:t xml:space="preserve">0,5 </w:t>
        </w:r>
        <w:proofErr w:type="spellStart"/>
        <w:r w:rsidRPr="00EF66ED">
          <w:rPr>
            <w:rFonts w:ascii="Times New Roman" w:hAnsi="Times New Roman"/>
            <w:i/>
            <w:iCs/>
            <w:color w:val="000000"/>
            <w:spacing w:val="6"/>
            <w:w w:val="94"/>
            <w:sz w:val="24"/>
            <w:szCs w:val="24"/>
          </w:rPr>
          <w:t>л</w:t>
        </w:r>
      </w:smartTag>
      <w:r w:rsidRPr="00EF66ED">
        <w:rPr>
          <w:rFonts w:ascii="Times New Roman" w:hAnsi="Times New Roman"/>
          <w:color w:val="000000"/>
          <w:spacing w:val="6"/>
          <w:w w:val="94"/>
          <w:sz w:val="24"/>
          <w:szCs w:val="24"/>
        </w:rPr>
        <w:t>воды</w:t>
      </w:r>
      <w:proofErr w:type="spellEnd"/>
      <w:r w:rsidRPr="00EF66ED">
        <w:rPr>
          <w:rFonts w:ascii="Times New Roman" w:hAnsi="Times New Roman"/>
          <w:color w:val="000000"/>
          <w:spacing w:val="6"/>
          <w:w w:val="94"/>
          <w:sz w:val="24"/>
          <w:szCs w:val="24"/>
        </w:rPr>
        <w:t>, чтобы температура замерзания полученного рас</w:t>
      </w:r>
      <w:r w:rsidRPr="00EF66ED">
        <w:rPr>
          <w:rFonts w:ascii="Times New Roman" w:hAnsi="Times New Roman"/>
          <w:color w:val="000000"/>
          <w:spacing w:val="6"/>
          <w:w w:val="94"/>
          <w:sz w:val="24"/>
          <w:szCs w:val="24"/>
        </w:rPr>
        <w:softHyphen/>
      </w:r>
      <w:r w:rsidRPr="00EF66ED">
        <w:rPr>
          <w:rFonts w:ascii="Times New Roman" w:hAnsi="Times New Roman"/>
          <w:color w:val="000000"/>
          <w:spacing w:val="3"/>
          <w:w w:val="94"/>
          <w:sz w:val="24"/>
          <w:szCs w:val="24"/>
        </w:rPr>
        <w:t>твора составила —6 °С.</w:t>
      </w:r>
    </w:p>
    <w:p w:rsidR="00606271" w:rsidRDefault="00606271" w:rsidP="0060627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F66ED">
        <w:rPr>
          <w:rFonts w:ascii="Times New Roman" w:hAnsi="Times New Roman"/>
          <w:sz w:val="24"/>
          <w:szCs w:val="24"/>
        </w:rPr>
        <w:t xml:space="preserve">а) </w:t>
      </w:r>
      <w:smartTag w:uri="urn:schemas-microsoft-com:office:smarttags" w:element="metricconverter">
        <w:smartTagPr>
          <w:attr w:name="ProductID" w:val="148,4 г"/>
        </w:smartTagPr>
        <w:r w:rsidRPr="00EF66ED">
          <w:rPr>
            <w:rFonts w:ascii="Times New Roman" w:hAnsi="Times New Roman"/>
            <w:sz w:val="24"/>
            <w:szCs w:val="24"/>
          </w:rPr>
          <w:t>148,4 г</w:t>
        </w:r>
      </w:smartTag>
      <w:r w:rsidRPr="00EF66ED">
        <w:rPr>
          <w:rFonts w:ascii="Times New Roman" w:hAnsi="Times New Roman"/>
          <w:sz w:val="24"/>
          <w:szCs w:val="24"/>
        </w:rPr>
        <w:t xml:space="preserve">   б) </w:t>
      </w:r>
      <w:smartTag w:uri="urn:schemas-microsoft-com:office:smarttags" w:element="metricconverter">
        <w:smartTagPr>
          <w:attr w:name="ProductID" w:val="14 г"/>
        </w:smartTagPr>
        <w:r w:rsidRPr="00EF66ED">
          <w:rPr>
            <w:rFonts w:ascii="Times New Roman" w:hAnsi="Times New Roman"/>
            <w:sz w:val="24"/>
            <w:szCs w:val="24"/>
          </w:rPr>
          <w:t>14 г</w:t>
        </w:r>
      </w:smartTag>
      <w:r w:rsidRPr="00EF66ED">
        <w:rPr>
          <w:rFonts w:ascii="Times New Roman" w:hAnsi="Times New Roman"/>
          <w:sz w:val="24"/>
          <w:szCs w:val="24"/>
        </w:rPr>
        <w:t xml:space="preserve">        в) </w:t>
      </w:r>
      <w:smartTag w:uri="urn:schemas-microsoft-com:office:smarttags" w:element="metricconverter">
        <w:smartTagPr>
          <w:attr w:name="ProductID" w:val="4 г"/>
        </w:smartTagPr>
        <w:r w:rsidRPr="00EF66ED">
          <w:rPr>
            <w:rFonts w:ascii="Times New Roman" w:hAnsi="Times New Roman"/>
            <w:sz w:val="24"/>
            <w:szCs w:val="24"/>
          </w:rPr>
          <w:t xml:space="preserve">4 </w:t>
        </w:r>
        <w:proofErr w:type="gramStart"/>
        <w:r w:rsidRPr="00EF66ED">
          <w:rPr>
            <w:rFonts w:ascii="Times New Roman" w:hAnsi="Times New Roman"/>
            <w:sz w:val="24"/>
            <w:szCs w:val="24"/>
          </w:rPr>
          <w:t>г</w:t>
        </w:r>
      </w:smartTag>
      <w:r w:rsidRPr="00EF66ED">
        <w:rPr>
          <w:rFonts w:ascii="Times New Roman" w:hAnsi="Times New Roman"/>
          <w:sz w:val="24"/>
          <w:szCs w:val="24"/>
        </w:rPr>
        <w:t>г</w:t>
      </w:r>
      <w:proofErr w:type="gramEnd"/>
      <w:r w:rsidRPr="00EF66ED">
        <w:rPr>
          <w:rFonts w:ascii="Times New Roman" w:hAnsi="Times New Roman"/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4,84 г"/>
        </w:smartTagPr>
        <w:r w:rsidRPr="00EF66ED">
          <w:rPr>
            <w:rFonts w:ascii="Times New Roman" w:hAnsi="Times New Roman"/>
            <w:sz w:val="24"/>
            <w:szCs w:val="24"/>
          </w:rPr>
          <w:t>14</w:t>
        </w:r>
        <w:r>
          <w:rPr>
            <w:rFonts w:ascii="Times New Roman" w:hAnsi="Times New Roman"/>
            <w:sz w:val="24"/>
            <w:szCs w:val="24"/>
          </w:rPr>
          <w:t>,</w:t>
        </w:r>
        <w:r w:rsidRPr="00EF66ED">
          <w:rPr>
            <w:rFonts w:ascii="Times New Roman" w:hAnsi="Times New Roman"/>
            <w:sz w:val="24"/>
            <w:szCs w:val="24"/>
          </w:rPr>
          <w:t>84 г</w:t>
        </w:r>
      </w:smartTag>
    </w:p>
    <w:p w:rsidR="00606271" w:rsidRPr="00EA3EFB" w:rsidRDefault="00606271" w:rsidP="00606271">
      <w:pPr>
        <w:shd w:val="clear" w:color="auto" w:fill="FFFFFF"/>
        <w:spacing w:after="0" w:line="360" w:lineRule="auto"/>
        <w:ind w:left="-108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EA3EFB">
        <w:rPr>
          <w:rFonts w:ascii="Times New Roman" w:hAnsi="Times New Roman"/>
          <w:sz w:val="24"/>
          <w:szCs w:val="24"/>
        </w:rPr>
        <w:t>29.</w:t>
      </w:r>
      <w:r w:rsidRPr="00EA3EFB">
        <w:rPr>
          <w:rFonts w:ascii="Times New Roman" w:hAnsi="Times New Roman"/>
          <w:iCs/>
          <w:color w:val="000000"/>
          <w:spacing w:val="-3"/>
          <w:sz w:val="24"/>
          <w:szCs w:val="24"/>
        </w:rPr>
        <w:t xml:space="preserve"> Константа диссоциации </w:t>
      </w:r>
      <w:r w:rsidRPr="00EA3EFB">
        <w:rPr>
          <w:rFonts w:ascii="Times New Roman" w:hAnsi="Times New Roman"/>
          <w:color w:val="000000"/>
          <w:spacing w:val="-3"/>
          <w:sz w:val="24"/>
          <w:szCs w:val="24"/>
        </w:rPr>
        <w:t xml:space="preserve">отношению </w:t>
      </w:r>
      <w:r w:rsidRPr="00EA3EFB">
        <w:rPr>
          <w:rFonts w:ascii="Times New Roman" w:hAnsi="Times New Roman"/>
          <w:color w:val="000000"/>
          <w:spacing w:val="5"/>
          <w:sz w:val="24"/>
          <w:szCs w:val="24"/>
        </w:rPr>
        <w:t>для равновесия:</w:t>
      </w:r>
      <w:r w:rsidRPr="00EA3EFB">
        <w:rPr>
          <w:rFonts w:ascii="Times New Roman" w:hAnsi="Times New Roman"/>
          <w:color w:val="000000"/>
          <w:spacing w:val="8"/>
          <w:sz w:val="24"/>
          <w:szCs w:val="24"/>
          <w:lang w:val="en-US"/>
        </w:rPr>
        <w:t>CH</w:t>
      </w:r>
      <w:r w:rsidRPr="00EA3EFB">
        <w:rPr>
          <w:rFonts w:ascii="Times New Roman" w:hAnsi="Times New Roman"/>
          <w:color w:val="000000"/>
          <w:spacing w:val="8"/>
          <w:sz w:val="24"/>
          <w:szCs w:val="24"/>
          <w:vertAlign w:val="subscript"/>
        </w:rPr>
        <w:t>3</w:t>
      </w:r>
      <w:r w:rsidRPr="00EA3EFB">
        <w:rPr>
          <w:rFonts w:ascii="Times New Roman" w:hAnsi="Times New Roman"/>
          <w:color w:val="000000"/>
          <w:spacing w:val="8"/>
          <w:sz w:val="24"/>
          <w:szCs w:val="24"/>
          <w:lang w:val="en-US"/>
        </w:rPr>
        <w:t>COOH</w:t>
      </w:r>
      <w:r w:rsidRPr="00EA3EFB">
        <w:rPr>
          <w:rFonts w:ascii="Times New Roman" w:hAnsi="Times New Roman"/>
          <w:color w:val="000000"/>
          <w:spacing w:val="8"/>
          <w:sz w:val="24"/>
          <w:szCs w:val="24"/>
        </w:rPr>
        <w:t xml:space="preserve"> ↔</w:t>
      </w:r>
      <w:r w:rsidRPr="00EA3EFB">
        <w:rPr>
          <w:rFonts w:ascii="Times New Roman" w:hAnsi="Times New Roman"/>
          <w:color w:val="000000"/>
          <w:spacing w:val="8"/>
          <w:sz w:val="24"/>
          <w:szCs w:val="24"/>
          <w:lang w:val="en-US"/>
        </w:rPr>
        <w:t>CH</w:t>
      </w:r>
      <w:r w:rsidRPr="00EA3EFB">
        <w:rPr>
          <w:rFonts w:ascii="Times New Roman" w:hAnsi="Times New Roman"/>
          <w:color w:val="000000"/>
          <w:spacing w:val="8"/>
          <w:sz w:val="24"/>
          <w:szCs w:val="24"/>
          <w:vertAlign w:val="subscript"/>
        </w:rPr>
        <w:t>3</w:t>
      </w:r>
      <w:r w:rsidRPr="00EA3EFB">
        <w:rPr>
          <w:rFonts w:ascii="Times New Roman" w:hAnsi="Times New Roman"/>
          <w:color w:val="000000"/>
          <w:spacing w:val="8"/>
          <w:sz w:val="24"/>
          <w:szCs w:val="24"/>
          <w:lang w:val="en-US"/>
        </w:rPr>
        <w:t>COO</w:t>
      </w:r>
      <w:r w:rsidRPr="00EA3EFB">
        <w:rPr>
          <w:rFonts w:ascii="Times New Roman" w:hAnsi="Times New Roman"/>
          <w:color w:val="000000"/>
          <w:spacing w:val="8"/>
          <w:sz w:val="24"/>
          <w:szCs w:val="24"/>
          <w:vertAlign w:val="superscript"/>
        </w:rPr>
        <w:t xml:space="preserve">- </w:t>
      </w:r>
      <w:r w:rsidRPr="00EA3EFB">
        <w:rPr>
          <w:rFonts w:ascii="Times New Roman" w:hAnsi="Times New Roman"/>
          <w:color w:val="000000"/>
          <w:spacing w:val="8"/>
          <w:sz w:val="24"/>
          <w:szCs w:val="24"/>
        </w:rPr>
        <w:t xml:space="preserve">+ </w:t>
      </w:r>
      <w:r w:rsidRPr="00EA3EFB">
        <w:rPr>
          <w:rFonts w:ascii="Times New Roman" w:hAnsi="Times New Roman"/>
          <w:color w:val="000000"/>
          <w:spacing w:val="8"/>
          <w:sz w:val="24"/>
          <w:szCs w:val="24"/>
          <w:lang w:val="en-US"/>
        </w:rPr>
        <w:t>H</w:t>
      </w:r>
      <w:r w:rsidRPr="00EA3EFB">
        <w:rPr>
          <w:rFonts w:ascii="Times New Roman" w:hAnsi="Times New Roman"/>
          <w:color w:val="000000"/>
          <w:spacing w:val="8"/>
          <w:sz w:val="24"/>
          <w:szCs w:val="24"/>
          <w:vertAlign w:val="superscript"/>
        </w:rPr>
        <w:t>+</w:t>
      </w:r>
    </w:p>
    <w:p w:rsidR="00606271" w:rsidRPr="00D26D14" w:rsidRDefault="00606271" w:rsidP="00606271">
      <w:pPr>
        <w:shd w:val="clear" w:color="auto" w:fill="FFFFFF"/>
        <w:spacing w:after="0" w:line="360" w:lineRule="auto"/>
        <w:ind w:left="-108"/>
        <w:jc w:val="both"/>
        <w:rPr>
          <w:rFonts w:ascii="Times New Roman" w:hAnsi="Times New Roman"/>
          <w:color w:val="000000"/>
          <w:spacing w:val="8"/>
          <w:sz w:val="20"/>
          <w:szCs w:val="20"/>
          <w:lang w:val="en-US"/>
        </w:rPr>
      </w:pPr>
      <w:r w:rsidRPr="00EA3EFB">
        <w:rPr>
          <w:rFonts w:ascii="Times New Roman" w:hAnsi="Times New Roman"/>
          <w:sz w:val="20"/>
          <w:szCs w:val="20"/>
        </w:rPr>
        <w:t>а</w:t>
      </w:r>
      <w:r w:rsidRPr="00EA3EFB">
        <w:rPr>
          <w:rFonts w:ascii="Times New Roman" w:hAnsi="Times New Roman"/>
          <w:sz w:val="20"/>
          <w:szCs w:val="20"/>
          <w:lang w:val="en-US"/>
        </w:rPr>
        <w:t xml:space="preserve">) </w:t>
      </w:r>
      <w:r w:rsidRPr="00EA3EFB">
        <w:rPr>
          <w:rFonts w:ascii="Times New Roman" w:hAnsi="Times New Roman"/>
          <w:sz w:val="20"/>
          <w:szCs w:val="20"/>
        </w:rPr>
        <w:t>К</w:t>
      </w:r>
      <w:r w:rsidRPr="00EA3EFB">
        <w:rPr>
          <w:rFonts w:ascii="Times New Roman" w:hAnsi="Times New Roman"/>
          <w:sz w:val="20"/>
          <w:szCs w:val="20"/>
          <w:lang w:val="en-US"/>
        </w:rPr>
        <w:t xml:space="preserve"> = 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[CH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vertAlign w:val="subscript"/>
          <w:lang w:val="en-US"/>
        </w:rPr>
        <w:t>3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COO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vertAlign w:val="superscript"/>
          <w:lang w:val="en-US"/>
        </w:rPr>
        <w:t>-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 xml:space="preserve">]· </w:t>
      </w:r>
      <w:proofErr w:type="gramStart"/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 xml:space="preserve">[ </w:t>
      </w:r>
      <w:proofErr w:type="gramEnd"/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H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vertAlign w:val="superscript"/>
          <w:lang w:val="en-US"/>
        </w:rPr>
        <w:t xml:space="preserve">+ 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]</w:t>
      </w:r>
      <w:r w:rsidRPr="00EA3EFB">
        <w:rPr>
          <w:rFonts w:ascii="Times New Roman" w:hAnsi="Times New Roman"/>
          <w:sz w:val="20"/>
          <w:szCs w:val="20"/>
        </w:rPr>
        <w:t>б</w:t>
      </w:r>
      <w:r w:rsidRPr="00EA3EFB">
        <w:rPr>
          <w:rFonts w:ascii="Times New Roman" w:hAnsi="Times New Roman"/>
          <w:sz w:val="20"/>
          <w:szCs w:val="20"/>
          <w:lang w:val="en-US"/>
        </w:rPr>
        <w:t xml:space="preserve">)  </w:t>
      </w:r>
      <w:r w:rsidRPr="00EA3EFB">
        <w:rPr>
          <w:rFonts w:ascii="Times New Roman" w:hAnsi="Times New Roman"/>
          <w:sz w:val="20"/>
          <w:szCs w:val="20"/>
        </w:rPr>
        <w:t>К</w:t>
      </w:r>
      <w:r w:rsidRPr="00EA3EFB">
        <w:rPr>
          <w:rFonts w:ascii="Times New Roman" w:hAnsi="Times New Roman"/>
          <w:sz w:val="20"/>
          <w:szCs w:val="20"/>
          <w:lang w:val="en-US"/>
        </w:rPr>
        <w:t xml:space="preserve"> = 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[CH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vertAlign w:val="subscript"/>
          <w:lang w:val="en-US"/>
        </w:rPr>
        <w:t>3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COOH]</w:t>
      </w:r>
      <w:r w:rsidRPr="00EA3EFB">
        <w:rPr>
          <w:rFonts w:ascii="Times New Roman" w:hAnsi="Times New Roman"/>
          <w:sz w:val="20"/>
          <w:szCs w:val="20"/>
        </w:rPr>
        <w:t>в</w:t>
      </w:r>
      <w:r w:rsidRPr="00EA3EFB">
        <w:rPr>
          <w:rFonts w:ascii="Times New Roman" w:hAnsi="Times New Roman"/>
          <w:sz w:val="20"/>
          <w:szCs w:val="20"/>
          <w:lang w:val="en-US"/>
        </w:rPr>
        <w:t xml:space="preserve">) 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[CH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vertAlign w:val="subscript"/>
          <w:lang w:val="en-US"/>
        </w:rPr>
        <w:t>3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COO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vertAlign w:val="superscript"/>
          <w:lang w:val="en-US"/>
        </w:rPr>
        <w:t xml:space="preserve">- 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]· [ H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vertAlign w:val="superscript"/>
          <w:lang w:val="en-US"/>
        </w:rPr>
        <w:t xml:space="preserve">+ 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]                     [CH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vertAlign w:val="subscript"/>
          <w:lang w:val="en-US"/>
        </w:rPr>
        <w:t>3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 xml:space="preserve">COOH]     </w:t>
      </w:r>
    </w:p>
    <w:p w:rsidR="00606271" w:rsidRPr="00D26D14" w:rsidRDefault="00606271" w:rsidP="00606271">
      <w:pPr>
        <w:shd w:val="clear" w:color="auto" w:fill="FFFFFF"/>
        <w:spacing w:after="0" w:line="360" w:lineRule="auto"/>
        <w:ind w:left="-108"/>
        <w:jc w:val="both"/>
        <w:rPr>
          <w:rFonts w:ascii="Times New Roman" w:hAnsi="Times New Roman"/>
          <w:sz w:val="20"/>
          <w:szCs w:val="20"/>
        </w:rPr>
      </w:pPr>
      <w:r w:rsidRPr="00EA3EFB">
        <w:rPr>
          <w:rFonts w:ascii="Times New Roman" w:hAnsi="Times New Roman"/>
          <w:sz w:val="20"/>
          <w:szCs w:val="20"/>
        </w:rPr>
        <w:t>К</w:t>
      </w:r>
      <w:r w:rsidRPr="00D26D14">
        <w:rPr>
          <w:rFonts w:ascii="Times New Roman" w:hAnsi="Times New Roman"/>
          <w:sz w:val="20"/>
          <w:szCs w:val="20"/>
        </w:rPr>
        <w:t xml:space="preserve"> =       —————           </w:t>
      </w:r>
      <w:r w:rsidRPr="00EA3EFB">
        <w:rPr>
          <w:rFonts w:ascii="Times New Roman" w:hAnsi="Times New Roman"/>
          <w:iCs/>
          <w:color w:val="000000"/>
          <w:spacing w:val="-3"/>
          <w:sz w:val="20"/>
          <w:szCs w:val="20"/>
        </w:rPr>
        <w:t>г</w:t>
      </w:r>
      <w:r w:rsidRPr="00D26D14">
        <w:rPr>
          <w:rFonts w:ascii="Times New Roman" w:hAnsi="Times New Roman"/>
          <w:sz w:val="20"/>
          <w:szCs w:val="20"/>
        </w:rPr>
        <w:t xml:space="preserve">)  </w:t>
      </w:r>
      <w:r w:rsidRPr="00EA3EFB">
        <w:rPr>
          <w:rFonts w:ascii="Times New Roman" w:hAnsi="Times New Roman"/>
          <w:sz w:val="20"/>
          <w:szCs w:val="20"/>
        </w:rPr>
        <w:t>К</w:t>
      </w:r>
      <w:r w:rsidRPr="00D26D14">
        <w:rPr>
          <w:rFonts w:ascii="Times New Roman" w:hAnsi="Times New Roman"/>
          <w:sz w:val="20"/>
          <w:szCs w:val="20"/>
        </w:rPr>
        <w:t xml:space="preserve"> =       —————   </w:t>
      </w:r>
    </w:p>
    <w:p w:rsidR="00606271" w:rsidRPr="00EA3EFB" w:rsidRDefault="00606271" w:rsidP="00606271">
      <w:pPr>
        <w:shd w:val="clear" w:color="auto" w:fill="FFFFFF"/>
        <w:spacing w:after="0" w:line="360" w:lineRule="auto"/>
        <w:ind w:left="-108"/>
        <w:jc w:val="both"/>
        <w:rPr>
          <w:rFonts w:ascii="Times New Roman" w:hAnsi="Times New Roman"/>
          <w:sz w:val="20"/>
          <w:szCs w:val="20"/>
        </w:rPr>
      </w:pPr>
      <w:r w:rsidRPr="00EA3EFB">
        <w:rPr>
          <w:rFonts w:ascii="Times New Roman" w:hAnsi="Times New Roman"/>
          <w:color w:val="000000"/>
          <w:spacing w:val="8"/>
          <w:sz w:val="20"/>
          <w:szCs w:val="20"/>
        </w:rPr>
        <w:t>[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CH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vertAlign w:val="subscript"/>
        </w:rPr>
        <w:t>3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COOH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</w:rPr>
        <w:t>]            [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CH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vertAlign w:val="subscript"/>
        </w:rPr>
        <w:t>3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COO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vertAlign w:val="superscript"/>
        </w:rPr>
        <w:t>-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</w:rPr>
        <w:t xml:space="preserve">]· </w:t>
      </w:r>
      <w:proofErr w:type="gramStart"/>
      <w:r w:rsidRPr="00EA3EFB">
        <w:rPr>
          <w:rFonts w:ascii="Times New Roman" w:hAnsi="Times New Roman"/>
          <w:color w:val="000000"/>
          <w:spacing w:val="8"/>
          <w:sz w:val="20"/>
          <w:szCs w:val="20"/>
        </w:rPr>
        <w:t xml:space="preserve">[ </w:t>
      </w:r>
      <w:proofErr w:type="gramEnd"/>
      <w:r w:rsidRPr="00EA3EFB">
        <w:rPr>
          <w:rFonts w:ascii="Times New Roman" w:hAnsi="Times New Roman"/>
          <w:color w:val="000000"/>
          <w:spacing w:val="8"/>
          <w:sz w:val="20"/>
          <w:szCs w:val="20"/>
          <w:lang w:val="en-US"/>
        </w:rPr>
        <w:t>H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  <w:vertAlign w:val="superscript"/>
        </w:rPr>
        <w:t xml:space="preserve">+ </w:t>
      </w:r>
      <w:r w:rsidRPr="00EA3EFB">
        <w:rPr>
          <w:rFonts w:ascii="Times New Roman" w:hAnsi="Times New Roman"/>
          <w:color w:val="000000"/>
          <w:spacing w:val="8"/>
          <w:sz w:val="20"/>
          <w:szCs w:val="20"/>
        </w:rPr>
        <w:t>]</w:t>
      </w:r>
    </w:p>
    <w:p w:rsidR="00606271" w:rsidRPr="00653ED9" w:rsidRDefault="00606271" w:rsidP="00606271">
      <w:pPr>
        <w:shd w:val="clear" w:color="auto" w:fill="FFFFFF"/>
        <w:spacing w:after="0" w:line="360" w:lineRule="auto"/>
        <w:outlineLvl w:val="0"/>
        <w:rPr>
          <w:rFonts w:ascii="Times New Roman" w:hAnsi="Times New Roman"/>
          <w:color w:val="000000"/>
          <w:spacing w:val="9"/>
          <w:sz w:val="24"/>
          <w:szCs w:val="24"/>
        </w:rPr>
      </w:pP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30. </w:t>
      </w:r>
      <w:r w:rsidRPr="00653ED9">
        <w:rPr>
          <w:rFonts w:ascii="Times New Roman" w:hAnsi="Times New Roman"/>
          <w:color w:val="000000"/>
          <w:spacing w:val="3"/>
          <w:sz w:val="24"/>
          <w:szCs w:val="24"/>
        </w:rPr>
        <w:t xml:space="preserve">При некоторой температуре реакция омыления </w:t>
      </w:r>
      <w:proofErr w:type="spellStart"/>
      <w:r w:rsidRPr="00653ED9">
        <w:rPr>
          <w:rFonts w:ascii="Times New Roman" w:hAnsi="Times New Roman"/>
          <w:color w:val="000000"/>
          <w:spacing w:val="3"/>
          <w:sz w:val="24"/>
          <w:szCs w:val="24"/>
        </w:rPr>
        <w:t>эфира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</w:rPr>
        <w:t>С</w:t>
      </w:r>
      <w:proofErr w:type="spellEnd"/>
      <w:r w:rsidRPr="00EA3EFB">
        <w:rPr>
          <w:rFonts w:ascii="Times New Roman" w:hAnsi="Times New Roman"/>
          <w:color w:val="000000"/>
          <w:spacing w:val="-7"/>
          <w:sz w:val="20"/>
          <w:szCs w:val="20"/>
          <w:lang w:val="en-US"/>
        </w:rPr>
        <w:t>H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  <w:vertAlign w:val="subscript"/>
        </w:rPr>
        <w:t>3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</w:rPr>
        <w:t xml:space="preserve"> СООС</w:t>
      </w:r>
      <w:proofErr w:type="gramStart"/>
      <w:r w:rsidRPr="00EA3EFB">
        <w:rPr>
          <w:rFonts w:ascii="Times New Roman" w:hAnsi="Times New Roman"/>
          <w:color w:val="000000"/>
          <w:spacing w:val="-7"/>
          <w:sz w:val="20"/>
          <w:szCs w:val="20"/>
          <w:vertAlign w:val="subscript"/>
        </w:rPr>
        <w:t>2</w:t>
      </w:r>
      <w:proofErr w:type="gramEnd"/>
      <w:r w:rsidRPr="00EA3EFB">
        <w:rPr>
          <w:rFonts w:ascii="Times New Roman" w:hAnsi="Times New Roman"/>
          <w:color w:val="000000"/>
          <w:spacing w:val="-7"/>
          <w:sz w:val="20"/>
          <w:szCs w:val="20"/>
        </w:rPr>
        <w:t xml:space="preserve"> Н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  <w:vertAlign w:val="subscript"/>
        </w:rPr>
        <w:t>5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</w:rPr>
        <w:t xml:space="preserve"> + 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  <w:lang w:val="en-US"/>
        </w:rPr>
        <w:t>Na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</w:rPr>
        <w:t xml:space="preserve">ОН </w:t>
      </w:r>
      <w:r w:rsidRPr="00EA3EFB">
        <w:rPr>
          <w:rFonts w:ascii="Times New Roman" w:hAnsi="Times New Roman"/>
          <w:color w:val="000000"/>
          <w:sz w:val="20"/>
          <w:szCs w:val="20"/>
        </w:rPr>
        <w:t xml:space="preserve">→ 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</w:rPr>
        <w:t>СН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  <w:vertAlign w:val="subscript"/>
        </w:rPr>
        <w:t>3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</w:rPr>
        <w:t xml:space="preserve"> СОО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  <w:lang w:val="en-US"/>
        </w:rPr>
        <w:t>Na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</w:rPr>
        <w:t xml:space="preserve"> + С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  <w:vertAlign w:val="subscript"/>
        </w:rPr>
        <w:t>2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</w:rPr>
        <w:t xml:space="preserve"> Н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  <w:vertAlign w:val="subscript"/>
        </w:rPr>
        <w:t>5</w:t>
      </w:r>
      <w:r w:rsidRPr="00EA3EFB">
        <w:rPr>
          <w:rFonts w:ascii="Times New Roman" w:hAnsi="Times New Roman"/>
          <w:color w:val="000000"/>
          <w:spacing w:val="-7"/>
          <w:sz w:val="20"/>
          <w:szCs w:val="20"/>
        </w:rPr>
        <w:t xml:space="preserve">ОН </w:t>
      </w:r>
      <w:r w:rsidRPr="00653ED9">
        <w:rPr>
          <w:rFonts w:ascii="Times New Roman" w:hAnsi="Times New Roman"/>
          <w:color w:val="000000"/>
          <w:spacing w:val="3"/>
          <w:sz w:val="24"/>
          <w:szCs w:val="24"/>
        </w:rPr>
        <w:t xml:space="preserve">заканчивается за 2 ч. Рассчитайте, сколько времени потребуется </w:t>
      </w:r>
      <w:r w:rsidRPr="00653ED9">
        <w:rPr>
          <w:rFonts w:ascii="Times New Roman" w:hAnsi="Times New Roman"/>
          <w:color w:val="000000"/>
          <w:spacing w:val="4"/>
          <w:sz w:val="24"/>
          <w:szCs w:val="24"/>
        </w:rPr>
        <w:t>для протекания реакции, если реакционную смесь разбавить во</w:t>
      </w:r>
      <w:r w:rsidRPr="00653ED9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653ED9">
        <w:rPr>
          <w:rFonts w:ascii="Times New Roman" w:hAnsi="Times New Roman"/>
          <w:color w:val="000000"/>
          <w:spacing w:val="9"/>
          <w:sz w:val="24"/>
          <w:szCs w:val="24"/>
        </w:rPr>
        <w:t>дой в 5 раз.</w:t>
      </w:r>
    </w:p>
    <w:p w:rsidR="00606271" w:rsidRPr="00FD7B2F" w:rsidRDefault="00606271" w:rsidP="00FD7B2F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653ED9">
        <w:rPr>
          <w:rFonts w:ascii="Times New Roman" w:hAnsi="Times New Roman"/>
          <w:sz w:val="24"/>
          <w:szCs w:val="24"/>
        </w:rPr>
        <w:t xml:space="preserve">а) 14 часов   б) 50 часов       в) 2 часа       г) 1 час     </w:t>
      </w:r>
    </w:p>
    <w:p w:rsidR="00606271" w:rsidRPr="00C036F1" w:rsidRDefault="00606271" w:rsidP="00606271">
      <w:pPr>
        <w:jc w:val="center"/>
        <w:rPr>
          <w:rFonts w:ascii="Times New Roman" w:hAnsi="Times New Roman"/>
          <w:i/>
        </w:rPr>
      </w:pPr>
      <w:r w:rsidRPr="00C036F1">
        <w:rPr>
          <w:rFonts w:ascii="Times New Roman" w:hAnsi="Times New Roman"/>
          <w:i/>
        </w:rPr>
        <w:t>Эталоны выполнения теста</w:t>
      </w:r>
    </w:p>
    <w:tbl>
      <w:tblPr>
        <w:tblW w:w="0" w:type="auto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0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9"/>
        <w:gridCol w:w="599"/>
      </w:tblGrid>
      <w:tr w:rsidR="00606271" w:rsidRPr="00D26D14" w:rsidTr="00F104E7">
        <w:tc>
          <w:tcPr>
            <w:tcW w:w="850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599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599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15</w:t>
            </w:r>
          </w:p>
        </w:tc>
      </w:tr>
      <w:tr w:rsidR="00606271" w:rsidRPr="00BC597F" w:rsidTr="00F104E7">
        <w:tc>
          <w:tcPr>
            <w:tcW w:w="850" w:type="dxa"/>
          </w:tcPr>
          <w:p w:rsidR="00606271" w:rsidRPr="00306F94" w:rsidRDefault="00606271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В - 1</w:t>
            </w:r>
          </w:p>
        </w:tc>
        <w:tc>
          <w:tcPr>
            <w:tcW w:w="598" w:type="dxa"/>
          </w:tcPr>
          <w:p w:rsidR="00606271" w:rsidRPr="00306F9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306F9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F47AEF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4F0273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DA2AA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DA2AA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598" w:type="dxa"/>
          </w:tcPr>
          <w:p w:rsidR="00606271" w:rsidRPr="004B69B5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606271" w:rsidRPr="00CF2EE7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C05C8D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3744B7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3744B7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090515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3819A6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9" w:type="dxa"/>
          </w:tcPr>
          <w:p w:rsidR="00606271" w:rsidRPr="003819A6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9" w:type="dxa"/>
          </w:tcPr>
          <w:p w:rsidR="00606271" w:rsidRPr="00C036F1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</w:tr>
      <w:tr w:rsidR="00606271" w:rsidRPr="00AC4FAB" w:rsidTr="00F104E7">
        <w:tc>
          <w:tcPr>
            <w:tcW w:w="850" w:type="dxa"/>
          </w:tcPr>
          <w:p w:rsidR="00606271" w:rsidRPr="00306F94" w:rsidRDefault="00606271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В - 2</w:t>
            </w:r>
          </w:p>
        </w:tc>
        <w:tc>
          <w:tcPr>
            <w:tcW w:w="598" w:type="dxa"/>
          </w:tcPr>
          <w:p w:rsidR="00606271" w:rsidRPr="00306F9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606271" w:rsidRPr="00306F9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598" w:type="dxa"/>
          </w:tcPr>
          <w:p w:rsidR="00606271" w:rsidRPr="00F47AEF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9F493C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606271" w:rsidRPr="00DA2AA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606271" w:rsidRPr="00DA2AA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606271" w:rsidRPr="004B69B5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CF2EE7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606271" w:rsidRPr="00C05C8D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598" w:type="dxa"/>
          </w:tcPr>
          <w:p w:rsidR="00606271" w:rsidRPr="003744B7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606271" w:rsidRPr="003744B7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090515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598" w:type="dxa"/>
          </w:tcPr>
          <w:p w:rsidR="00606271" w:rsidRPr="003819A6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599" w:type="dxa"/>
          </w:tcPr>
          <w:p w:rsidR="00606271" w:rsidRPr="003819A6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599" w:type="dxa"/>
          </w:tcPr>
          <w:p w:rsidR="00606271" w:rsidRPr="00AC4FAB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</w:tbl>
    <w:p w:rsidR="00606271" w:rsidRDefault="00606271" w:rsidP="0060627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0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9"/>
        <w:gridCol w:w="599"/>
      </w:tblGrid>
      <w:tr w:rsidR="00606271" w:rsidRPr="00D26D14" w:rsidTr="00F104E7">
        <w:tc>
          <w:tcPr>
            <w:tcW w:w="850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17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19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21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22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23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24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25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26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27</w:t>
            </w:r>
          </w:p>
        </w:tc>
        <w:tc>
          <w:tcPr>
            <w:tcW w:w="598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28</w:t>
            </w:r>
          </w:p>
        </w:tc>
        <w:tc>
          <w:tcPr>
            <w:tcW w:w="599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29</w:t>
            </w:r>
          </w:p>
        </w:tc>
        <w:tc>
          <w:tcPr>
            <w:tcW w:w="599" w:type="dxa"/>
          </w:tcPr>
          <w:p w:rsidR="00606271" w:rsidRPr="00D26D14" w:rsidRDefault="00606271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30</w:t>
            </w:r>
          </w:p>
        </w:tc>
      </w:tr>
      <w:tr w:rsidR="00606271" w:rsidRPr="00BC597F" w:rsidTr="00F104E7">
        <w:tc>
          <w:tcPr>
            <w:tcW w:w="850" w:type="dxa"/>
          </w:tcPr>
          <w:p w:rsidR="00606271" w:rsidRPr="00306F94" w:rsidRDefault="00606271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В - 1</w:t>
            </w:r>
          </w:p>
        </w:tc>
        <w:tc>
          <w:tcPr>
            <w:tcW w:w="598" w:type="dxa"/>
          </w:tcPr>
          <w:p w:rsidR="00606271" w:rsidRPr="00306F9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306F9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606271" w:rsidRPr="00F47AEF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4F0273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DA2AA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DA2AA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4B69B5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606271" w:rsidRPr="00CF2EE7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598" w:type="dxa"/>
          </w:tcPr>
          <w:p w:rsidR="00606271" w:rsidRPr="00C05C8D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606271" w:rsidRPr="003744B7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3744B7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090515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3819A6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9" w:type="dxa"/>
          </w:tcPr>
          <w:p w:rsidR="00606271" w:rsidRPr="003819A6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9" w:type="dxa"/>
          </w:tcPr>
          <w:p w:rsidR="00606271" w:rsidRPr="00C036F1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</w:tr>
      <w:tr w:rsidR="00606271" w:rsidRPr="00AC4FAB" w:rsidTr="00F104E7">
        <w:tc>
          <w:tcPr>
            <w:tcW w:w="850" w:type="dxa"/>
          </w:tcPr>
          <w:p w:rsidR="00606271" w:rsidRPr="00306F94" w:rsidRDefault="00606271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В - 2</w:t>
            </w:r>
          </w:p>
        </w:tc>
        <w:tc>
          <w:tcPr>
            <w:tcW w:w="598" w:type="dxa"/>
          </w:tcPr>
          <w:p w:rsidR="00606271" w:rsidRPr="00306F9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606271" w:rsidRPr="00306F9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F47AEF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9F493C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DA2AA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606271" w:rsidRPr="00DA2AA4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598" w:type="dxa"/>
          </w:tcPr>
          <w:p w:rsidR="00606271" w:rsidRPr="004B69B5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598" w:type="dxa"/>
          </w:tcPr>
          <w:p w:rsidR="00606271" w:rsidRPr="00CF2EE7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C05C8D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3744B7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3744B7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606271" w:rsidRPr="00090515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606271" w:rsidRPr="003819A6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9" w:type="dxa"/>
          </w:tcPr>
          <w:p w:rsidR="00606271" w:rsidRPr="003819A6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99" w:type="dxa"/>
          </w:tcPr>
          <w:p w:rsidR="00606271" w:rsidRPr="00AC4FAB" w:rsidRDefault="00606271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</w:tbl>
    <w:p w:rsidR="00606271" w:rsidRDefault="00606271" w:rsidP="0060627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115FE" w:rsidRDefault="006115FE" w:rsidP="00547F7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47F76" w:rsidRDefault="00547F76" w:rsidP="00547F7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47F76" w:rsidRDefault="00547F76" w:rsidP="00547F7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47F76" w:rsidRDefault="00547F76" w:rsidP="00547F7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47F76" w:rsidRDefault="00547F76" w:rsidP="00547F76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D7B2F" w:rsidRDefault="00FD7B2F" w:rsidP="00547F76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D7B2F" w:rsidRDefault="00FD7B2F" w:rsidP="00547F76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4C2703" w:rsidRPr="006234BE" w:rsidRDefault="0053002C" w:rsidP="004C270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lastRenderedPageBreak/>
        <w:t>Оцеочные</w:t>
      </w:r>
      <w:proofErr w:type="spellEnd"/>
      <w:r w:rsidR="004C2703" w:rsidRPr="006234BE">
        <w:rPr>
          <w:rFonts w:ascii="Times New Roman" w:hAnsi="Times New Roman"/>
          <w:b/>
          <w:sz w:val="28"/>
          <w:szCs w:val="28"/>
        </w:rPr>
        <w:t xml:space="preserve"> материалы </w:t>
      </w:r>
    </w:p>
    <w:p w:rsidR="006115FE" w:rsidRPr="00547F76" w:rsidRDefault="004C2703" w:rsidP="00547F7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раздел </w:t>
      </w:r>
      <w:r w:rsidR="006115FE">
        <w:rPr>
          <w:rFonts w:ascii="Times New Roman" w:hAnsi="Times New Roman"/>
          <w:b/>
          <w:sz w:val="24"/>
          <w:szCs w:val="24"/>
          <w:lang w:val="en-US"/>
        </w:rPr>
        <w:t>I</w:t>
      </w:r>
      <w:r w:rsidRPr="00F53FEC">
        <w:rPr>
          <w:rFonts w:ascii="Times New Roman" w:hAnsi="Times New Roman"/>
          <w:b/>
          <w:sz w:val="24"/>
          <w:szCs w:val="24"/>
        </w:rPr>
        <w:t xml:space="preserve"> «Физическая и коллоидная химия»</w:t>
      </w:r>
    </w:p>
    <w:p w:rsidR="004C2703" w:rsidRPr="004B6508" w:rsidRDefault="004C2703" w:rsidP="004C2703">
      <w:pPr>
        <w:spacing w:after="0"/>
        <w:jc w:val="center"/>
        <w:rPr>
          <w:b/>
          <w:szCs w:val="24"/>
        </w:rPr>
      </w:pPr>
      <w:r w:rsidRPr="004B6508">
        <w:rPr>
          <w:rFonts w:ascii="Times New Roman" w:hAnsi="Times New Roman"/>
          <w:b/>
          <w:sz w:val="24"/>
          <w:szCs w:val="24"/>
        </w:rPr>
        <w:t>Спецификация</w:t>
      </w:r>
    </w:p>
    <w:p w:rsidR="004C2703" w:rsidRPr="00814894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814894">
        <w:rPr>
          <w:rFonts w:ascii="Times New Roman" w:hAnsi="Times New Roman"/>
          <w:b/>
          <w:i/>
          <w:sz w:val="24"/>
          <w:szCs w:val="24"/>
        </w:rPr>
        <w:t>Проверяемые умения: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У-9</w:t>
      </w:r>
      <w:r w:rsidRPr="005A7854">
        <w:rPr>
          <w:rFonts w:ascii="Times New Roman" w:hAnsi="Times New Roman"/>
          <w:i/>
          <w:sz w:val="24"/>
          <w:szCs w:val="24"/>
        </w:rPr>
        <w:t xml:space="preserve">- </w:t>
      </w:r>
      <w:r w:rsidRPr="009C1044">
        <w:rPr>
          <w:rFonts w:ascii="Times New Roman" w:hAnsi="Times New Roman"/>
          <w:b/>
          <w:bCs/>
          <w:sz w:val="24"/>
          <w:szCs w:val="24"/>
        </w:rPr>
        <w:t>уметь</w:t>
      </w:r>
      <w:r w:rsidRPr="009C1044">
        <w:rPr>
          <w:rFonts w:ascii="Times New Roman" w:hAnsi="Times New Roman"/>
          <w:sz w:val="24"/>
          <w:szCs w:val="24"/>
        </w:rPr>
        <w:t xml:space="preserve"> получать коллоидные </w:t>
      </w:r>
      <w:proofErr w:type="spellStart"/>
      <w:r w:rsidRPr="009C1044">
        <w:rPr>
          <w:rFonts w:ascii="Times New Roman" w:hAnsi="Times New Roman"/>
          <w:sz w:val="24"/>
          <w:szCs w:val="24"/>
        </w:rPr>
        <w:t>растворы</w:t>
      </w:r>
      <w:proofErr w:type="gramStart"/>
      <w:r w:rsidRPr="009C1044">
        <w:rPr>
          <w:rFonts w:ascii="Times New Roman" w:hAnsi="Times New Roman"/>
          <w:sz w:val="24"/>
          <w:szCs w:val="24"/>
        </w:rPr>
        <w:t>;о</w:t>
      </w:r>
      <w:proofErr w:type="gramEnd"/>
      <w:r w:rsidRPr="009C1044">
        <w:rPr>
          <w:rFonts w:ascii="Times New Roman" w:hAnsi="Times New Roman"/>
          <w:sz w:val="24"/>
          <w:szCs w:val="24"/>
        </w:rPr>
        <w:t>пределять</w:t>
      </w:r>
      <w:proofErr w:type="spellEnd"/>
      <w:r w:rsidRPr="009C1044">
        <w:rPr>
          <w:rFonts w:ascii="Times New Roman" w:hAnsi="Times New Roman"/>
          <w:sz w:val="24"/>
          <w:szCs w:val="24"/>
        </w:rPr>
        <w:t xml:space="preserve"> кинетику набухания </w:t>
      </w:r>
      <w:proofErr w:type="spellStart"/>
      <w:r w:rsidRPr="009C1044">
        <w:rPr>
          <w:rFonts w:ascii="Times New Roman" w:hAnsi="Times New Roman"/>
          <w:sz w:val="24"/>
          <w:szCs w:val="24"/>
        </w:rPr>
        <w:t>зёрен;влияние</w:t>
      </w:r>
      <w:proofErr w:type="spellEnd"/>
      <w:r w:rsidRPr="009C1044">
        <w:rPr>
          <w:rFonts w:ascii="Times New Roman" w:hAnsi="Times New Roman"/>
          <w:sz w:val="24"/>
          <w:szCs w:val="24"/>
        </w:rPr>
        <w:t xml:space="preserve"> кислоты, щёлочи и солей на набухание желатина</w:t>
      </w:r>
    </w:p>
    <w:p w:rsidR="004C2703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66989">
        <w:rPr>
          <w:rFonts w:ascii="Times New Roman" w:hAnsi="Times New Roman"/>
          <w:i/>
          <w:sz w:val="20"/>
          <w:szCs w:val="20"/>
        </w:rPr>
        <w:t>У-</w:t>
      </w:r>
      <w:r>
        <w:rPr>
          <w:rFonts w:ascii="Times New Roman" w:hAnsi="Times New Roman"/>
          <w:i/>
          <w:sz w:val="20"/>
          <w:szCs w:val="20"/>
        </w:rPr>
        <w:t xml:space="preserve"> 10- </w:t>
      </w:r>
      <w:r w:rsidRPr="001C3468">
        <w:rPr>
          <w:rFonts w:ascii="Times New Roman" w:hAnsi="Times New Roman"/>
          <w:b/>
          <w:sz w:val="24"/>
          <w:szCs w:val="24"/>
        </w:rPr>
        <w:t>связывать</w:t>
      </w:r>
      <w:r w:rsidRPr="001C3468">
        <w:rPr>
          <w:rFonts w:ascii="Times New Roman" w:hAnsi="Times New Roman"/>
          <w:sz w:val="24"/>
          <w:szCs w:val="24"/>
        </w:rPr>
        <w:t xml:space="preserve"> изученный материал со своей профессиональной деятельностью</w:t>
      </w:r>
    </w:p>
    <w:p w:rsidR="004C2703" w:rsidRPr="004B6508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4B6508">
        <w:rPr>
          <w:rFonts w:ascii="Times New Roman" w:hAnsi="Times New Roman"/>
          <w:b/>
          <w:i/>
          <w:sz w:val="24"/>
          <w:szCs w:val="24"/>
        </w:rPr>
        <w:t>Проверяемые знания:</w:t>
      </w:r>
    </w:p>
    <w:p w:rsidR="004C2703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181AFA">
        <w:rPr>
          <w:rFonts w:ascii="Times New Roman" w:hAnsi="Times New Roman"/>
          <w:i/>
          <w:sz w:val="24"/>
          <w:szCs w:val="24"/>
        </w:rPr>
        <w:t>З</w:t>
      </w:r>
      <w:proofErr w:type="gramEnd"/>
      <w:r w:rsidRPr="00181AFA">
        <w:rPr>
          <w:rFonts w:ascii="Times New Roman" w:hAnsi="Times New Roman"/>
          <w:i/>
          <w:sz w:val="24"/>
          <w:szCs w:val="24"/>
        </w:rPr>
        <w:t xml:space="preserve"> -</w:t>
      </w:r>
      <w:r>
        <w:rPr>
          <w:rFonts w:ascii="Times New Roman" w:hAnsi="Times New Roman"/>
          <w:i/>
          <w:sz w:val="24"/>
          <w:szCs w:val="24"/>
        </w:rPr>
        <w:t>9</w:t>
      </w:r>
      <w:r w:rsidRPr="00181AFA">
        <w:rPr>
          <w:rFonts w:ascii="Times New Roman" w:hAnsi="Times New Roman"/>
          <w:sz w:val="24"/>
          <w:szCs w:val="24"/>
        </w:rPr>
        <w:t>-</w:t>
      </w:r>
      <w:r w:rsidRPr="009C1044">
        <w:rPr>
          <w:rFonts w:ascii="Times New Roman" w:hAnsi="Times New Roman"/>
          <w:b/>
          <w:sz w:val="24"/>
          <w:szCs w:val="24"/>
        </w:rPr>
        <w:t>знать</w:t>
      </w:r>
      <w:r w:rsidRPr="009C1044">
        <w:rPr>
          <w:rFonts w:ascii="Times New Roman" w:hAnsi="Times New Roman"/>
          <w:sz w:val="24"/>
          <w:szCs w:val="24"/>
        </w:rPr>
        <w:t xml:space="preserve"> понятия: адсорбция и поверхностные </w:t>
      </w:r>
      <w:proofErr w:type="spellStart"/>
      <w:r w:rsidRPr="009C1044">
        <w:rPr>
          <w:rFonts w:ascii="Times New Roman" w:hAnsi="Times New Roman"/>
          <w:sz w:val="24"/>
          <w:szCs w:val="24"/>
        </w:rPr>
        <w:t>явления</w:t>
      </w:r>
      <w:r>
        <w:rPr>
          <w:rFonts w:ascii="Times New Roman" w:hAnsi="Times New Roman"/>
          <w:sz w:val="24"/>
          <w:szCs w:val="24"/>
        </w:rPr>
        <w:t>;</w:t>
      </w:r>
      <w:r w:rsidRPr="009C1044">
        <w:rPr>
          <w:rFonts w:ascii="Times New Roman" w:hAnsi="Times New Roman"/>
          <w:sz w:val="24"/>
          <w:szCs w:val="24"/>
        </w:rPr>
        <w:t>сорбционные</w:t>
      </w:r>
      <w:proofErr w:type="spellEnd"/>
      <w:r w:rsidRPr="009C1044">
        <w:rPr>
          <w:rFonts w:ascii="Times New Roman" w:hAnsi="Times New Roman"/>
          <w:sz w:val="24"/>
          <w:szCs w:val="24"/>
        </w:rPr>
        <w:t xml:space="preserve"> процессы и их виды</w:t>
      </w:r>
      <w:r>
        <w:rPr>
          <w:rFonts w:ascii="Times New Roman" w:hAnsi="Times New Roman"/>
          <w:sz w:val="24"/>
          <w:szCs w:val="24"/>
        </w:rPr>
        <w:t>;</w:t>
      </w:r>
    </w:p>
    <w:p w:rsidR="004C2703" w:rsidRDefault="004C2703" w:rsidP="004C2703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181AFA">
        <w:rPr>
          <w:rFonts w:ascii="Times New Roman" w:hAnsi="Times New Roman"/>
          <w:i/>
          <w:sz w:val="24"/>
          <w:szCs w:val="24"/>
        </w:rPr>
        <w:t>З</w:t>
      </w:r>
      <w:proofErr w:type="gramEnd"/>
      <w:r w:rsidRPr="00181AFA">
        <w:rPr>
          <w:rFonts w:ascii="Times New Roman" w:hAnsi="Times New Roman"/>
          <w:i/>
          <w:sz w:val="24"/>
          <w:szCs w:val="24"/>
        </w:rPr>
        <w:t xml:space="preserve"> -</w:t>
      </w:r>
      <w:r>
        <w:rPr>
          <w:rFonts w:ascii="Times New Roman" w:hAnsi="Times New Roman"/>
          <w:i/>
          <w:sz w:val="24"/>
          <w:szCs w:val="24"/>
        </w:rPr>
        <w:t>10</w:t>
      </w:r>
      <w:r w:rsidRPr="00181AFA">
        <w:rPr>
          <w:rFonts w:ascii="Times New Roman" w:hAnsi="Times New Roman"/>
          <w:sz w:val="24"/>
          <w:szCs w:val="24"/>
        </w:rPr>
        <w:t>-</w:t>
      </w:r>
      <w:r w:rsidRPr="009C1044">
        <w:rPr>
          <w:rFonts w:ascii="Times New Roman" w:hAnsi="Times New Roman"/>
          <w:b/>
          <w:sz w:val="24"/>
          <w:szCs w:val="24"/>
        </w:rPr>
        <w:t>знать</w:t>
      </w:r>
      <w:r w:rsidRPr="009C1044">
        <w:rPr>
          <w:rFonts w:ascii="Times New Roman" w:hAnsi="Times New Roman"/>
          <w:sz w:val="24"/>
          <w:szCs w:val="24"/>
        </w:rPr>
        <w:t xml:space="preserve"> понятие: коллоидно-дисперсные системы</w:t>
      </w:r>
      <w:r>
        <w:rPr>
          <w:rFonts w:ascii="Times New Roman" w:hAnsi="Times New Roman"/>
          <w:sz w:val="24"/>
          <w:szCs w:val="24"/>
        </w:rPr>
        <w:t>.</w:t>
      </w:r>
    </w:p>
    <w:p w:rsidR="004C2703" w:rsidRPr="004B6508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4B6508">
        <w:rPr>
          <w:rFonts w:ascii="Times New Roman" w:hAnsi="Times New Roman"/>
          <w:b/>
          <w:i/>
          <w:sz w:val="24"/>
          <w:szCs w:val="24"/>
        </w:rPr>
        <w:t>Требования к деятельности обучающегося по умениям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Форма оценки</w:t>
      </w:r>
      <w:r w:rsidRPr="00CE2085">
        <w:rPr>
          <w:rFonts w:ascii="Times New Roman" w:hAnsi="Times New Roman"/>
          <w:sz w:val="24"/>
          <w:szCs w:val="24"/>
        </w:rPr>
        <w:t xml:space="preserve">: </w:t>
      </w:r>
    </w:p>
    <w:p w:rsidR="004C2703" w:rsidRPr="00CE208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>Дифференцированная оценка выполненной работы от 2 до 5 баллов</w:t>
      </w:r>
    </w:p>
    <w:p w:rsidR="004C2703" w:rsidRPr="00CE2085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Методы оценки:</w:t>
      </w:r>
    </w:p>
    <w:p w:rsidR="004C2703" w:rsidRPr="00CE208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 xml:space="preserve">Сравнение результатов теста с эталонами ответов </w:t>
      </w:r>
    </w:p>
    <w:p w:rsidR="004C2703" w:rsidRPr="00CE2085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Количество заданий и их обобщенное описание</w:t>
      </w:r>
    </w:p>
    <w:p w:rsidR="004C2703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состоит из 2</w:t>
      </w:r>
      <w:r w:rsidRPr="00CE2085">
        <w:rPr>
          <w:rFonts w:ascii="Times New Roman" w:hAnsi="Times New Roman"/>
          <w:sz w:val="24"/>
          <w:szCs w:val="24"/>
        </w:rPr>
        <w:t xml:space="preserve"> вариантов заданий, </w:t>
      </w:r>
      <w:r>
        <w:rPr>
          <w:rFonts w:ascii="Times New Roman" w:hAnsi="Times New Roman"/>
          <w:sz w:val="24"/>
          <w:szCs w:val="24"/>
        </w:rPr>
        <w:t xml:space="preserve">включает теоретические и практические задания: </w:t>
      </w:r>
    </w:p>
    <w:p w:rsidR="004C2703" w:rsidRPr="0034627F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627F">
        <w:rPr>
          <w:rFonts w:ascii="Times New Roman" w:hAnsi="Times New Roman"/>
          <w:sz w:val="24"/>
          <w:szCs w:val="24"/>
        </w:rPr>
        <w:t xml:space="preserve">раздел </w:t>
      </w:r>
      <w:r w:rsidR="006115FE">
        <w:rPr>
          <w:rFonts w:ascii="Times New Roman" w:hAnsi="Times New Roman"/>
          <w:sz w:val="24"/>
          <w:szCs w:val="24"/>
          <w:lang w:val="en-US"/>
        </w:rPr>
        <w:t>I</w:t>
      </w:r>
      <w:r w:rsidRPr="0034627F">
        <w:rPr>
          <w:rFonts w:ascii="Times New Roman" w:hAnsi="Times New Roman"/>
          <w:sz w:val="24"/>
          <w:szCs w:val="24"/>
        </w:rPr>
        <w:t xml:space="preserve"> «Физическая и коллоидная химия»</w:t>
      </w:r>
    </w:p>
    <w:p w:rsidR="006115FE" w:rsidRPr="006115FE" w:rsidRDefault="006115FE" w:rsidP="006115FE">
      <w:pPr>
        <w:spacing w:after="0"/>
        <w:rPr>
          <w:rFonts w:ascii="Times New Roman" w:hAnsi="Times New Roman"/>
          <w:bCs/>
          <w:sz w:val="20"/>
          <w:szCs w:val="20"/>
        </w:rPr>
      </w:pPr>
      <w:r w:rsidRPr="006115FE">
        <w:rPr>
          <w:rFonts w:ascii="Times New Roman" w:hAnsi="Times New Roman"/>
          <w:bCs/>
          <w:sz w:val="20"/>
          <w:szCs w:val="20"/>
        </w:rPr>
        <w:t>-  тем 1.1-1.2 «Агрегатное состояние вещества и их характеристики</w:t>
      </w:r>
      <w:proofErr w:type="gramStart"/>
      <w:r w:rsidRPr="006115FE">
        <w:rPr>
          <w:rFonts w:ascii="Times New Roman" w:hAnsi="Times New Roman"/>
          <w:bCs/>
          <w:sz w:val="20"/>
          <w:szCs w:val="20"/>
        </w:rPr>
        <w:t>.», «</w:t>
      </w:r>
      <w:proofErr w:type="gramEnd"/>
      <w:r w:rsidRPr="006115FE">
        <w:rPr>
          <w:rFonts w:ascii="Times New Roman" w:hAnsi="Times New Roman"/>
          <w:bCs/>
          <w:sz w:val="20"/>
          <w:szCs w:val="20"/>
        </w:rPr>
        <w:t>Основные законы термохимии»,</w:t>
      </w:r>
    </w:p>
    <w:p w:rsidR="006115FE" w:rsidRPr="006115FE" w:rsidRDefault="006115FE" w:rsidP="006115FE">
      <w:pPr>
        <w:spacing w:after="0"/>
        <w:rPr>
          <w:rFonts w:ascii="Times New Roman" w:hAnsi="Times New Roman"/>
          <w:bCs/>
          <w:sz w:val="20"/>
          <w:szCs w:val="20"/>
        </w:rPr>
      </w:pPr>
      <w:r w:rsidRPr="006115FE">
        <w:rPr>
          <w:rFonts w:ascii="Times New Roman" w:hAnsi="Times New Roman"/>
          <w:bCs/>
          <w:sz w:val="20"/>
          <w:szCs w:val="20"/>
        </w:rPr>
        <w:t>-  тем 1.3-1.6: «Поверхностно - активные вещества, вязкость жидкостей. Химическая кинетика, химическое равновесие. Свойства растворов. Поверхностные явления, адсорбция.»</w:t>
      </w:r>
      <w:proofErr w:type="gramStart"/>
      <w:r w:rsidRPr="006115FE">
        <w:rPr>
          <w:rFonts w:ascii="Times New Roman" w:hAnsi="Times New Roman"/>
          <w:bCs/>
          <w:sz w:val="20"/>
          <w:szCs w:val="20"/>
        </w:rPr>
        <w:t xml:space="preserve"> ,</w:t>
      </w:r>
      <w:proofErr w:type="gramEnd"/>
    </w:p>
    <w:p w:rsidR="006115FE" w:rsidRPr="006115FE" w:rsidRDefault="006115FE" w:rsidP="006115FE">
      <w:pPr>
        <w:spacing w:after="0"/>
        <w:rPr>
          <w:rFonts w:ascii="Times New Roman" w:hAnsi="Times New Roman"/>
          <w:bCs/>
          <w:sz w:val="20"/>
          <w:szCs w:val="20"/>
        </w:rPr>
      </w:pPr>
      <w:r w:rsidRPr="006115FE">
        <w:rPr>
          <w:rFonts w:ascii="Times New Roman" w:hAnsi="Times New Roman"/>
          <w:bCs/>
          <w:sz w:val="20"/>
          <w:szCs w:val="20"/>
        </w:rPr>
        <w:t xml:space="preserve">- тем 2.1- 2.3: </w:t>
      </w:r>
      <w:proofErr w:type="gramStart"/>
      <w:r w:rsidRPr="006115FE">
        <w:rPr>
          <w:rFonts w:ascii="Times New Roman" w:hAnsi="Times New Roman"/>
          <w:bCs/>
          <w:sz w:val="20"/>
          <w:szCs w:val="20"/>
        </w:rPr>
        <w:t>Коллоидная химия («Дисперсные системы, классификация и характеристика.</w:t>
      </w:r>
      <w:proofErr w:type="gramEnd"/>
      <w:r w:rsidRPr="006115FE">
        <w:rPr>
          <w:rFonts w:ascii="Times New Roman" w:hAnsi="Times New Roman"/>
          <w:bCs/>
          <w:sz w:val="20"/>
          <w:szCs w:val="20"/>
        </w:rPr>
        <w:t xml:space="preserve"> Коллоидные растворы, золи. </w:t>
      </w:r>
      <w:proofErr w:type="gramStart"/>
      <w:r w:rsidRPr="006115FE">
        <w:rPr>
          <w:rFonts w:ascii="Times New Roman" w:hAnsi="Times New Roman"/>
          <w:bCs/>
          <w:sz w:val="20"/>
          <w:szCs w:val="20"/>
        </w:rPr>
        <w:t xml:space="preserve">Молекулярно – кинетические свойства дисперсных систем.»); </w:t>
      </w:r>
      <w:proofErr w:type="gramEnd"/>
    </w:p>
    <w:p w:rsidR="006115FE" w:rsidRPr="006115FE" w:rsidRDefault="006115FE" w:rsidP="006115FE">
      <w:pPr>
        <w:spacing w:after="0"/>
        <w:rPr>
          <w:rFonts w:ascii="Times New Roman" w:hAnsi="Times New Roman"/>
          <w:bCs/>
          <w:sz w:val="20"/>
          <w:szCs w:val="20"/>
        </w:rPr>
      </w:pPr>
      <w:r w:rsidRPr="006115FE">
        <w:rPr>
          <w:rFonts w:ascii="Times New Roman" w:hAnsi="Times New Roman"/>
          <w:bCs/>
          <w:sz w:val="20"/>
          <w:szCs w:val="20"/>
        </w:rPr>
        <w:t xml:space="preserve">- тем 3.1-3.2: Аналитическая химия. Основные понятия </w:t>
      </w:r>
      <w:proofErr w:type="gramStart"/>
      <w:r w:rsidRPr="006115FE">
        <w:rPr>
          <w:rFonts w:ascii="Times New Roman" w:hAnsi="Times New Roman"/>
          <w:bCs/>
          <w:sz w:val="20"/>
          <w:szCs w:val="20"/>
        </w:rPr>
        <w:t xml:space="preserve">( </w:t>
      </w:r>
      <w:proofErr w:type="gramEnd"/>
      <w:r w:rsidRPr="006115FE">
        <w:rPr>
          <w:rFonts w:ascii="Times New Roman" w:hAnsi="Times New Roman"/>
          <w:bCs/>
          <w:sz w:val="20"/>
          <w:szCs w:val="20"/>
        </w:rPr>
        <w:t xml:space="preserve">«Теория электролитической диссоциации. </w:t>
      </w:r>
      <w:proofErr w:type="gramStart"/>
      <w:r w:rsidRPr="006115FE">
        <w:rPr>
          <w:rFonts w:ascii="Times New Roman" w:hAnsi="Times New Roman"/>
          <w:bCs/>
          <w:sz w:val="20"/>
          <w:szCs w:val="20"/>
        </w:rPr>
        <w:t xml:space="preserve">Методы анализа вещества и условия их проведения.» ); </w:t>
      </w:r>
      <w:proofErr w:type="gramEnd"/>
    </w:p>
    <w:p w:rsidR="006115FE" w:rsidRPr="006115FE" w:rsidRDefault="006115FE" w:rsidP="006115FE">
      <w:pPr>
        <w:spacing w:after="0"/>
        <w:rPr>
          <w:rFonts w:ascii="Times New Roman" w:hAnsi="Times New Roman"/>
          <w:bCs/>
          <w:sz w:val="20"/>
          <w:szCs w:val="20"/>
        </w:rPr>
      </w:pPr>
      <w:r w:rsidRPr="006115FE">
        <w:rPr>
          <w:rFonts w:ascii="Times New Roman" w:hAnsi="Times New Roman"/>
          <w:bCs/>
          <w:sz w:val="20"/>
          <w:szCs w:val="20"/>
        </w:rPr>
        <w:t xml:space="preserve">- тем 4.1-4.3: Качественный анализ </w:t>
      </w:r>
      <w:proofErr w:type="gramStart"/>
      <w:r w:rsidRPr="006115FE">
        <w:rPr>
          <w:rFonts w:ascii="Times New Roman" w:hAnsi="Times New Roman"/>
          <w:bCs/>
          <w:sz w:val="20"/>
          <w:szCs w:val="20"/>
        </w:rPr>
        <w:t xml:space="preserve">( </w:t>
      </w:r>
      <w:proofErr w:type="gramEnd"/>
      <w:r w:rsidRPr="006115FE">
        <w:rPr>
          <w:rFonts w:ascii="Times New Roman" w:hAnsi="Times New Roman"/>
          <w:bCs/>
          <w:sz w:val="20"/>
          <w:szCs w:val="20"/>
        </w:rPr>
        <w:t xml:space="preserve">«Классификация катионов и анионов. Частные реакции катионов различных групп. </w:t>
      </w:r>
      <w:proofErr w:type="gramStart"/>
      <w:r w:rsidRPr="006115FE">
        <w:rPr>
          <w:rFonts w:ascii="Times New Roman" w:hAnsi="Times New Roman"/>
          <w:bCs/>
          <w:sz w:val="20"/>
          <w:szCs w:val="20"/>
        </w:rPr>
        <w:t>Частные реакции анионов  различных  групп»);</w:t>
      </w:r>
      <w:proofErr w:type="gramEnd"/>
    </w:p>
    <w:p w:rsidR="006115FE" w:rsidRDefault="006115FE" w:rsidP="006115FE">
      <w:pPr>
        <w:spacing w:after="0"/>
        <w:rPr>
          <w:rFonts w:ascii="Times New Roman" w:hAnsi="Times New Roman"/>
          <w:bCs/>
          <w:sz w:val="20"/>
          <w:szCs w:val="20"/>
        </w:rPr>
      </w:pPr>
      <w:r w:rsidRPr="006115FE">
        <w:rPr>
          <w:rFonts w:ascii="Times New Roman" w:hAnsi="Times New Roman"/>
          <w:bCs/>
          <w:sz w:val="20"/>
          <w:szCs w:val="20"/>
        </w:rPr>
        <w:t>-  тем 5.1- 5.3</w:t>
      </w:r>
      <w:proofErr w:type="gramStart"/>
      <w:r w:rsidRPr="006115FE">
        <w:rPr>
          <w:rFonts w:ascii="Times New Roman" w:hAnsi="Times New Roman"/>
          <w:bCs/>
          <w:sz w:val="20"/>
          <w:szCs w:val="20"/>
        </w:rPr>
        <w:t xml:space="preserve"> :</w:t>
      </w:r>
      <w:proofErr w:type="gramEnd"/>
      <w:r w:rsidRPr="006115FE">
        <w:rPr>
          <w:rFonts w:ascii="Times New Roman" w:hAnsi="Times New Roman"/>
          <w:bCs/>
          <w:sz w:val="20"/>
          <w:szCs w:val="20"/>
        </w:rPr>
        <w:t xml:space="preserve"> Количественный анализ </w:t>
      </w:r>
      <w:proofErr w:type="gramStart"/>
      <w:r w:rsidRPr="006115FE">
        <w:rPr>
          <w:rFonts w:ascii="Times New Roman" w:hAnsi="Times New Roman"/>
          <w:bCs/>
          <w:sz w:val="20"/>
          <w:szCs w:val="20"/>
        </w:rPr>
        <w:t xml:space="preserve">( </w:t>
      </w:r>
      <w:proofErr w:type="gramEnd"/>
      <w:r w:rsidRPr="006115FE">
        <w:rPr>
          <w:rFonts w:ascii="Times New Roman" w:hAnsi="Times New Roman"/>
          <w:bCs/>
          <w:sz w:val="20"/>
          <w:szCs w:val="20"/>
        </w:rPr>
        <w:t xml:space="preserve">«Классификация методов количественного анализа. Гравиметрический (весовой) метод анализа. </w:t>
      </w:r>
      <w:proofErr w:type="gramStart"/>
      <w:r w:rsidRPr="006115FE">
        <w:rPr>
          <w:rFonts w:ascii="Times New Roman" w:hAnsi="Times New Roman"/>
          <w:bCs/>
          <w:sz w:val="20"/>
          <w:szCs w:val="20"/>
        </w:rPr>
        <w:t>Метод нейтрализации»), темы 5.5-5.6:</w:t>
      </w:r>
      <w:proofErr w:type="gramEnd"/>
      <w:r w:rsidRPr="006115FE">
        <w:rPr>
          <w:rFonts w:ascii="Times New Roman" w:hAnsi="Times New Roman"/>
          <w:bCs/>
          <w:sz w:val="20"/>
          <w:szCs w:val="20"/>
        </w:rPr>
        <w:t xml:space="preserve"> Количественный анализ</w:t>
      </w:r>
      <w:proofErr w:type="gramStart"/>
      <w:r w:rsidRPr="006115FE">
        <w:rPr>
          <w:rFonts w:ascii="Times New Roman" w:hAnsi="Times New Roman"/>
          <w:bCs/>
          <w:sz w:val="20"/>
          <w:szCs w:val="20"/>
        </w:rPr>
        <w:t xml:space="preserve"> .</w:t>
      </w:r>
      <w:proofErr w:type="gramEnd"/>
      <w:r w:rsidRPr="006115FE">
        <w:rPr>
          <w:rFonts w:ascii="Times New Roman" w:hAnsi="Times New Roman"/>
          <w:bCs/>
          <w:sz w:val="20"/>
          <w:szCs w:val="20"/>
        </w:rPr>
        <w:t xml:space="preserve"> Теория индикаторов. Методы окисления – восстановления. </w:t>
      </w:r>
      <w:proofErr w:type="gramStart"/>
      <w:r w:rsidRPr="006115FE">
        <w:rPr>
          <w:rFonts w:ascii="Times New Roman" w:hAnsi="Times New Roman"/>
          <w:bCs/>
          <w:sz w:val="20"/>
          <w:szCs w:val="20"/>
        </w:rPr>
        <w:t xml:space="preserve">Метод осаждения и </w:t>
      </w:r>
      <w:proofErr w:type="spellStart"/>
      <w:r w:rsidRPr="006115FE">
        <w:rPr>
          <w:rFonts w:ascii="Times New Roman" w:hAnsi="Times New Roman"/>
          <w:bCs/>
          <w:sz w:val="20"/>
          <w:szCs w:val="20"/>
        </w:rPr>
        <w:t>комлексообразования</w:t>
      </w:r>
      <w:proofErr w:type="spellEnd"/>
      <w:r w:rsidRPr="006115FE">
        <w:rPr>
          <w:rFonts w:ascii="Times New Roman" w:hAnsi="Times New Roman"/>
          <w:bCs/>
          <w:sz w:val="20"/>
          <w:szCs w:val="20"/>
        </w:rPr>
        <w:t>.»)</w:t>
      </w:r>
      <w:proofErr w:type="gramEnd"/>
    </w:p>
    <w:p w:rsidR="006115FE" w:rsidRDefault="006115FE" w:rsidP="006115FE">
      <w:pPr>
        <w:spacing w:after="0"/>
        <w:rPr>
          <w:rFonts w:ascii="Times New Roman" w:hAnsi="Times New Roman"/>
          <w:bCs/>
          <w:sz w:val="20"/>
          <w:szCs w:val="20"/>
        </w:rPr>
      </w:pPr>
    </w:p>
    <w:p w:rsidR="004C2703" w:rsidRPr="00CE2085" w:rsidRDefault="004C2703" w:rsidP="006115FE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Форма представления результатов выполнения</w:t>
      </w:r>
    </w:p>
    <w:p w:rsidR="004C2703" w:rsidRPr="006115FE" w:rsidRDefault="004C2703" w:rsidP="006115FE">
      <w:pPr>
        <w:spacing w:after="0"/>
        <w:ind w:firstLine="72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 xml:space="preserve">Выполненная работа должна быть представлена в </w:t>
      </w:r>
      <w:r w:rsidR="006115FE">
        <w:rPr>
          <w:rFonts w:ascii="Times New Roman" w:hAnsi="Times New Roman"/>
          <w:sz w:val="24"/>
          <w:szCs w:val="24"/>
        </w:rPr>
        <w:t>письменном виде в тетрадях по контрольной работе;</w:t>
      </w:r>
    </w:p>
    <w:p w:rsidR="004C2703" w:rsidRPr="006115FE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FF1BDF">
        <w:rPr>
          <w:rFonts w:ascii="Times New Roman" w:hAnsi="Times New Roman"/>
          <w:b/>
          <w:i/>
          <w:sz w:val="24"/>
          <w:szCs w:val="24"/>
        </w:rPr>
        <w:t xml:space="preserve">Время выполнения </w:t>
      </w:r>
      <w:r>
        <w:rPr>
          <w:rFonts w:ascii="Times New Roman" w:hAnsi="Times New Roman"/>
          <w:sz w:val="24"/>
          <w:szCs w:val="24"/>
        </w:rPr>
        <w:t>– 90</w:t>
      </w:r>
      <w:r w:rsidR="006115FE">
        <w:rPr>
          <w:rFonts w:ascii="Times New Roman" w:hAnsi="Times New Roman"/>
          <w:sz w:val="24"/>
          <w:szCs w:val="24"/>
        </w:rPr>
        <w:t xml:space="preserve">  минут</w:t>
      </w:r>
    </w:p>
    <w:p w:rsidR="004C2703" w:rsidRPr="00FF1BDF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FF1BDF">
        <w:rPr>
          <w:rFonts w:ascii="Times New Roman" w:hAnsi="Times New Roman"/>
          <w:b/>
          <w:i/>
          <w:sz w:val="24"/>
          <w:szCs w:val="24"/>
        </w:rPr>
        <w:t>Критерии оценки:</w:t>
      </w:r>
    </w:p>
    <w:p w:rsidR="004C2703" w:rsidRPr="00FF1BDF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Всего 20</w:t>
      </w:r>
      <w:r w:rsidRPr="00FF1BDF">
        <w:rPr>
          <w:rFonts w:ascii="Times New Roman" w:hAnsi="Times New Roman"/>
          <w:sz w:val="24"/>
          <w:szCs w:val="24"/>
        </w:rPr>
        <w:t xml:space="preserve"> ответов:</w:t>
      </w:r>
    </w:p>
    <w:p w:rsidR="004C2703" w:rsidRPr="00FF1BDF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F1BDF">
        <w:rPr>
          <w:rFonts w:ascii="Times New Roman" w:hAnsi="Times New Roman"/>
          <w:sz w:val="24"/>
          <w:szCs w:val="24"/>
        </w:rPr>
        <w:t>Каждый правильный ответ оценивается одним баллом.</w:t>
      </w:r>
    </w:p>
    <w:p w:rsidR="004C2703" w:rsidRPr="00FF1BDF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18-20</w:t>
      </w:r>
      <w:r w:rsidRPr="00FF1BDF">
        <w:rPr>
          <w:rFonts w:ascii="Times New Roman" w:hAnsi="Times New Roman"/>
          <w:sz w:val="24"/>
          <w:szCs w:val="24"/>
        </w:rPr>
        <w:t xml:space="preserve"> баллов – оценка 5</w:t>
      </w:r>
    </w:p>
    <w:p w:rsidR="004C2703" w:rsidRPr="00FF1BDF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за 13-17</w:t>
      </w:r>
      <w:r w:rsidRPr="00FF1BDF">
        <w:rPr>
          <w:rFonts w:ascii="Times New Roman" w:hAnsi="Times New Roman"/>
          <w:sz w:val="24"/>
          <w:szCs w:val="24"/>
        </w:rPr>
        <w:t xml:space="preserve"> баллов – оценка 4</w:t>
      </w:r>
    </w:p>
    <w:p w:rsidR="004C2703" w:rsidRPr="00FF1BDF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10-12</w:t>
      </w:r>
      <w:r w:rsidRPr="00FF1BDF">
        <w:rPr>
          <w:rFonts w:ascii="Times New Roman" w:hAnsi="Times New Roman"/>
          <w:sz w:val="24"/>
          <w:szCs w:val="24"/>
        </w:rPr>
        <w:t xml:space="preserve"> баллов – оценка 3</w:t>
      </w:r>
    </w:p>
    <w:p w:rsidR="004C2703" w:rsidRPr="00FF1BDF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менее 10</w:t>
      </w:r>
      <w:r w:rsidRPr="00FF1BDF">
        <w:rPr>
          <w:rFonts w:ascii="Times New Roman" w:hAnsi="Times New Roman"/>
          <w:sz w:val="24"/>
          <w:szCs w:val="24"/>
        </w:rPr>
        <w:t xml:space="preserve"> баллов – оценка 2 </w:t>
      </w:r>
    </w:p>
    <w:p w:rsidR="004C2703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2703" w:rsidRPr="00CA1434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A1434">
        <w:rPr>
          <w:rFonts w:ascii="Times New Roman" w:hAnsi="Times New Roman"/>
          <w:b/>
          <w:sz w:val="24"/>
          <w:szCs w:val="24"/>
        </w:rPr>
        <w:t>Инструкции</w:t>
      </w:r>
    </w:p>
    <w:p w:rsidR="004C2703" w:rsidRPr="00CA1434" w:rsidRDefault="004C2703" w:rsidP="004C2703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CA1434">
        <w:rPr>
          <w:rFonts w:ascii="Times New Roman" w:hAnsi="Times New Roman"/>
          <w:i/>
          <w:sz w:val="24"/>
          <w:szCs w:val="24"/>
        </w:rPr>
        <w:t>Для испытуемого:</w:t>
      </w:r>
    </w:p>
    <w:p w:rsidR="004C2703" w:rsidRPr="00CA1434" w:rsidRDefault="006115FE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Написать </w:t>
      </w:r>
      <w:r w:rsidR="004C2703" w:rsidRPr="00CA1434">
        <w:rPr>
          <w:rFonts w:ascii="Times New Roman" w:hAnsi="Times New Roman"/>
          <w:sz w:val="24"/>
          <w:szCs w:val="24"/>
        </w:rPr>
        <w:t xml:space="preserve">  внести </w:t>
      </w:r>
      <w:r>
        <w:rPr>
          <w:rFonts w:ascii="Times New Roman" w:hAnsi="Times New Roman"/>
          <w:sz w:val="24"/>
          <w:szCs w:val="24"/>
        </w:rPr>
        <w:t>номер контрольной работы, тему контрольной работы,</w:t>
      </w:r>
      <w:r w:rsidR="004C2703" w:rsidRPr="00CA1434">
        <w:rPr>
          <w:rFonts w:ascii="Times New Roman" w:hAnsi="Times New Roman"/>
          <w:sz w:val="24"/>
          <w:szCs w:val="24"/>
        </w:rPr>
        <w:t xml:space="preserve"> указать номер варианта,</w:t>
      </w:r>
    </w:p>
    <w:p w:rsidR="004C2703" w:rsidRPr="00CA1434" w:rsidRDefault="006115FE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</w:t>
      </w:r>
      <w:r w:rsidR="004C2703" w:rsidRPr="00CA1434">
        <w:rPr>
          <w:rFonts w:ascii="Times New Roman" w:hAnsi="Times New Roman"/>
          <w:sz w:val="24"/>
          <w:szCs w:val="24"/>
        </w:rPr>
        <w:t xml:space="preserve">писать ответы </w:t>
      </w:r>
    </w:p>
    <w:p w:rsidR="004C2703" w:rsidRPr="00CA1434" w:rsidRDefault="004C2703" w:rsidP="004C2703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CA1434">
        <w:rPr>
          <w:rFonts w:ascii="Times New Roman" w:hAnsi="Times New Roman"/>
          <w:i/>
          <w:sz w:val="24"/>
          <w:szCs w:val="24"/>
        </w:rPr>
        <w:t>Для оценщика (эксперта):</w:t>
      </w:r>
    </w:p>
    <w:p w:rsidR="004C2703" w:rsidRPr="00CA1434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1434">
        <w:rPr>
          <w:rFonts w:ascii="Times New Roman" w:hAnsi="Times New Roman"/>
          <w:sz w:val="24"/>
          <w:szCs w:val="24"/>
        </w:rPr>
        <w:t>При проверке сравнить</w:t>
      </w:r>
    </w:p>
    <w:p w:rsidR="004C2703" w:rsidRPr="00CA1434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1434">
        <w:rPr>
          <w:rFonts w:ascii="Times New Roman" w:hAnsi="Times New Roman"/>
          <w:sz w:val="24"/>
          <w:szCs w:val="24"/>
        </w:rPr>
        <w:t>- результаты выполнения теста с эталоном, подсчитать количество правильных ответов, каждый из которых оценивается в 1 балл;</w:t>
      </w:r>
    </w:p>
    <w:p w:rsidR="004C2703" w:rsidRPr="00CA1434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1434">
        <w:rPr>
          <w:rFonts w:ascii="Times New Roman" w:hAnsi="Times New Roman"/>
          <w:sz w:val="24"/>
          <w:szCs w:val="24"/>
        </w:rPr>
        <w:t>- подсчитать общее количество баллов и перевести в дифференцированную оценку в соответствии  с критериями</w:t>
      </w:r>
    </w:p>
    <w:p w:rsidR="004C2703" w:rsidRPr="00CA1434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C2703" w:rsidRPr="00DD553C" w:rsidRDefault="004C2703" w:rsidP="004C2703">
      <w:pPr>
        <w:pStyle w:val="aa"/>
        <w:jc w:val="both"/>
        <w:rPr>
          <w:lang w:val="ru-RU"/>
        </w:rPr>
      </w:pPr>
      <w:proofErr w:type="spellStart"/>
      <w:r w:rsidRPr="00DD553C">
        <w:rPr>
          <w:b/>
          <w:i/>
        </w:rPr>
        <w:t>Матрица</w:t>
      </w:r>
      <w:proofErr w:type="spellEnd"/>
      <w:r w:rsidRPr="00DD553C">
        <w:rPr>
          <w:b/>
          <w:i/>
          <w:lang w:val="ru-RU"/>
        </w:rPr>
        <w:t>контрольных п</w:t>
      </w:r>
      <w:r w:rsidRPr="00DD553C">
        <w:rPr>
          <w:i/>
          <w:lang w:val="ru-RU"/>
        </w:rPr>
        <w:t>роцедур</w:t>
      </w:r>
    </w:p>
    <w:p w:rsidR="004C2703" w:rsidRPr="00DD553C" w:rsidRDefault="004C2703" w:rsidP="004C2703">
      <w:pPr>
        <w:pStyle w:val="aa"/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291"/>
        <w:gridCol w:w="3041"/>
        <w:gridCol w:w="3239"/>
      </w:tblGrid>
      <w:tr w:rsidR="004C2703" w:rsidRPr="00DD553C" w:rsidTr="00F104E7">
        <w:tc>
          <w:tcPr>
            <w:tcW w:w="3291" w:type="dxa"/>
          </w:tcPr>
          <w:p w:rsidR="004C2703" w:rsidRPr="00DD553C" w:rsidRDefault="004C2703" w:rsidP="00F104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553C">
              <w:rPr>
                <w:rFonts w:ascii="Times New Roman" w:hAnsi="Times New Roman"/>
                <w:sz w:val="24"/>
                <w:szCs w:val="24"/>
              </w:rPr>
              <w:t>Номер  задания</w:t>
            </w:r>
          </w:p>
        </w:tc>
        <w:tc>
          <w:tcPr>
            <w:tcW w:w="3041" w:type="dxa"/>
          </w:tcPr>
          <w:p w:rsidR="004C2703" w:rsidRPr="00DD553C" w:rsidRDefault="004C2703" w:rsidP="00F104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553C">
              <w:rPr>
                <w:rFonts w:ascii="Times New Roman" w:hAnsi="Times New Roman"/>
                <w:sz w:val="24"/>
                <w:szCs w:val="24"/>
              </w:rPr>
              <w:t>Код результата (для знаний, умений)</w:t>
            </w:r>
          </w:p>
        </w:tc>
        <w:tc>
          <w:tcPr>
            <w:tcW w:w="3239" w:type="dxa"/>
          </w:tcPr>
          <w:p w:rsidR="004C2703" w:rsidRPr="00DD553C" w:rsidRDefault="004C2703" w:rsidP="00F104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D553C">
              <w:rPr>
                <w:rFonts w:ascii="Times New Roman" w:hAnsi="Times New Roman"/>
                <w:sz w:val="24"/>
                <w:szCs w:val="24"/>
              </w:rPr>
              <w:t>Уровень усвоения/освоения</w:t>
            </w:r>
          </w:p>
        </w:tc>
      </w:tr>
      <w:tr w:rsidR="004C2703" w:rsidRPr="00DD553C" w:rsidTr="00F104E7">
        <w:tc>
          <w:tcPr>
            <w:tcW w:w="9571" w:type="dxa"/>
            <w:gridSpan w:val="3"/>
          </w:tcPr>
          <w:p w:rsidR="004C2703" w:rsidRPr="00DD553C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53C">
              <w:rPr>
                <w:rFonts w:ascii="Times New Roman" w:hAnsi="Times New Roman"/>
                <w:sz w:val="24"/>
                <w:szCs w:val="24"/>
              </w:rPr>
              <w:t>Освоенные умения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DD553C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53C">
              <w:rPr>
                <w:rFonts w:ascii="Times New Roman" w:hAnsi="Times New Roman"/>
                <w:sz w:val="24"/>
                <w:szCs w:val="24"/>
              </w:rPr>
              <w:t>Вопрос 1</w:t>
            </w:r>
          </w:p>
        </w:tc>
        <w:tc>
          <w:tcPr>
            <w:tcW w:w="3041" w:type="dxa"/>
          </w:tcPr>
          <w:p w:rsidR="004C2703" w:rsidRPr="00DD553C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53C">
              <w:rPr>
                <w:rFonts w:ascii="Times New Roman" w:hAnsi="Times New Roman"/>
                <w:sz w:val="24"/>
                <w:szCs w:val="24"/>
              </w:rPr>
              <w:t>у-10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CA4946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4946">
              <w:rPr>
                <w:rFonts w:ascii="Times New Roman" w:hAnsi="Times New Roman"/>
                <w:sz w:val="24"/>
                <w:szCs w:val="24"/>
              </w:rPr>
              <w:t>Вопрос 2</w:t>
            </w:r>
          </w:p>
        </w:tc>
        <w:tc>
          <w:tcPr>
            <w:tcW w:w="3041" w:type="dxa"/>
          </w:tcPr>
          <w:p w:rsidR="004C2703" w:rsidRPr="00CA4946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4946">
              <w:rPr>
                <w:rFonts w:ascii="Times New Roman" w:hAnsi="Times New Roman"/>
                <w:sz w:val="24"/>
                <w:szCs w:val="24"/>
              </w:rPr>
              <w:t>у-10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9F7DD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DF">
              <w:rPr>
                <w:rFonts w:ascii="Times New Roman" w:hAnsi="Times New Roman"/>
                <w:sz w:val="24"/>
                <w:szCs w:val="24"/>
              </w:rPr>
              <w:t>Вопрос 3</w:t>
            </w:r>
          </w:p>
        </w:tc>
        <w:tc>
          <w:tcPr>
            <w:tcW w:w="3041" w:type="dxa"/>
          </w:tcPr>
          <w:p w:rsidR="004C2703" w:rsidRPr="009F7DD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DF">
              <w:rPr>
                <w:rFonts w:ascii="Times New Roman" w:hAnsi="Times New Roman"/>
                <w:sz w:val="24"/>
                <w:szCs w:val="24"/>
              </w:rPr>
              <w:t>у-9,10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306B24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B24">
              <w:rPr>
                <w:rFonts w:ascii="Times New Roman" w:hAnsi="Times New Roman"/>
                <w:sz w:val="24"/>
                <w:szCs w:val="24"/>
              </w:rPr>
              <w:t>Вопрос 4</w:t>
            </w:r>
          </w:p>
        </w:tc>
        <w:tc>
          <w:tcPr>
            <w:tcW w:w="3041" w:type="dxa"/>
          </w:tcPr>
          <w:p w:rsidR="004C2703" w:rsidRPr="00306B24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89346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468">
              <w:rPr>
                <w:rFonts w:ascii="Times New Roman" w:hAnsi="Times New Roman"/>
                <w:sz w:val="24"/>
                <w:szCs w:val="24"/>
              </w:rPr>
              <w:t>Вопрос 5</w:t>
            </w:r>
          </w:p>
        </w:tc>
        <w:tc>
          <w:tcPr>
            <w:tcW w:w="3041" w:type="dxa"/>
          </w:tcPr>
          <w:p w:rsidR="004C2703" w:rsidRPr="0089346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468">
              <w:rPr>
                <w:rFonts w:ascii="Times New Roman" w:hAnsi="Times New Roman"/>
                <w:sz w:val="24"/>
                <w:szCs w:val="24"/>
              </w:rPr>
              <w:t>у-10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89346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468">
              <w:rPr>
                <w:rFonts w:ascii="Times New Roman" w:hAnsi="Times New Roman"/>
                <w:sz w:val="24"/>
                <w:szCs w:val="24"/>
              </w:rPr>
              <w:t>Вопрос 6</w:t>
            </w:r>
          </w:p>
        </w:tc>
        <w:tc>
          <w:tcPr>
            <w:tcW w:w="3041" w:type="dxa"/>
          </w:tcPr>
          <w:p w:rsidR="004C2703" w:rsidRPr="0089346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468">
              <w:rPr>
                <w:rFonts w:ascii="Times New Roman" w:hAnsi="Times New Roman"/>
                <w:sz w:val="24"/>
                <w:szCs w:val="24"/>
              </w:rPr>
              <w:t>у- 10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EE38B3" w:rsidTr="00F104E7">
        <w:tc>
          <w:tcPr>
            <w:tcW w:w="3291" w:type="dxa"/>
          </w:tcPr>
          <w:p w:rsidR="004C2703" w:rsidRPr="00EE38B3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8B3">
              <w:rPr>
                <w:rFonts w:ascii="Times New Roman" w:hAnsi="Times New Roman"/>
                <w:sz w:val="24"/>
                <w:szCs w:val="24"/>
              </w:rPr>
              <w:t>Вопрос 7</w:t>
            </w:r>
          </w:p>
        </w:tc>
        <w:tc>
          <w:tcPr>
            <w:tcW w:w="3041" w:type="dxa"/>
          </w:tcPr>
          <w:p w:rsidR="004C2703" w:rsidRPr="00EE38B3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8B3">
              <w:rPr>
                <w:rFonts w:ascii="Times New Roman" w:hAnsi="Times New Roman"/>
                <w:sz w:val="24"/>
                <w:szCs w:val="24"/>
              </w:rPr>
              <w:t>у- 10</w:t>
            </w:r>
          </w:p>
        </w:tc>
        <w:tc>
          <w:tcPr>
            <w:tcW w:w="3239" w:type="dxa"/>
          </w:tcPr>
          <w:p w:rsidR="004C2703" w:rsidRPr="00EE38B3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157F1D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F1D">
              <w:rPr>
                <w:rFonts w:ascii="Times New Roman" w:hAnsi="Times New Roman"/>
                <w:sz w:val="24"/>
                <w:szCs w:val="24"/>
              </w:rPr>
              <w:t>Вопрос 8</w:t>
            </w:r>
          </w:p>
        </w:tc>
        <w:tc>
          <w:tcPr>
            <w:tcW w:w="3041" w:type="dxa"/>
          </w:tcPr>
          <w:p w:rsidR="004C2703" w:rsidRPr="00157F1D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F1D">
              <w:rPr>
                <w:rFonts w:ascii="Times New Roman" w:hAnsi="Times New Roman"/>
                <w:sz w:val="24"/>
                <w:szCs w:val="24"/>
              </w:rPr>
              <w:t>у- 10</w:t>
            </w:r>
          </w:p>
        </w:tc>
        <w:tc>
          <w:tcPr>
            <w:tcW w:w="3239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0C3E69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E69">
              <w:rPr>
                <w:rFonts w:ascii="Times New Roman" w:hAnsi="Times New Roman"/>
                <w:sz w:val="24"/>
                <w:szCs w:val="24"/>
              </w:rPr>
              <w:t>Вопрос 9</w:t>
            </w:r>
          </w:p>
        </w:tc>
        <w:tc>
          <w:tcPr>
            <w:tcW w:w="3041" w:type="dxa"/>
          </w:tcPr>
          <w:p w:rsidR="004C2703" w:rsidRPr="000C3E69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E69">
              <w:rPr>
                <w:rFonts w:ascii="Times New Roman" w:hAnsi="Times New Roman"/>
                <w:sz w:val="24"/>
                <w:szCs w:val="24"/>
              </w:rPr>
              <w:t>у- 10</w:t>
            </w:r>
          </w:p>
        </w:tc>
        <w:tc>
          <w:tcPr>
            <w:tcW w:w="3239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0C3E69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E69">
              <w:rPr>
                <w:rFonts w:ascii="Times New Roman" w:hAnsi="Times New Roman"/>
                <w:sz w:val="24"/>
                <w:szCs w:val="24"/>
              </w:rPr>
              <w:t>Вопрос 10</w:t>
            </w:r>
          </w:p>
        </w:tc>
        <w:tc>
          <w:tcPr>
            <w:tcW w:w="3041" w:type="dxa"/>
          </w:tcPr>
          <w:p w:rsidR="004C2703" w:rsidRPr="000C3E69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E69">
              <w:rPr>
                <w:rFonts w:ascii="Times New Roman" w:hAnsi="Times New Roman"/>
                <w:sz w:val="24"/>
                <w:szCs w:val="24"/>
              </w:rPr>
              <w:t>у- 9,10</w:t>
            </w:r>
          </w:p>
        </w:tc>
        <w:tc>
          <w:tcPr>
            <w:tcW w:w="3239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395A73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A73">
              <w:rPr>
                <w:rFonts w:ascii="Times New Roman" w:hAnsi="Times New Roman"/>
                <w:sz w:val="24"/>
                <w:szCs w:val="24"/>
              </w:rPr>
              <w:t>Вопрос 11</w:t>
            </w:r>
          </w:p>
        </w:tc>
        <w:tc>
          <w:tcPr>
            <w:tcW w:w="3041" w:type="dxa"/>
          </w:tcPr>
          <w:p w:rsidR="004C2703" w:rsidRPr="00395A73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F1B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A4069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698">
              <w:rPr>
                <w:rFonts w:ascii="Times New Roman" w:hAnsi="Times New Roman"/>
                <w:sz w:val="24"/>
                <w:szCs w:val="24"/>
              </w:rPr>
              <w:t>Вопрос 12</w:t>
            </w:r>
          </w:p>
        </w:tc>
        <w:tc>
          <w:tcPr>
            <w:tcW w:w="3041" w:type="dxa"/>
          </w:tcPr>
          <w:p w:rsidR="004C2703" w:rsidRPr="00A4069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698">
              <w:rPr>
                <w:rFonts w:ascii="Times New Roman" w:hAnsi="Times New Roman"/>
                <w:sz w:val="24"/>
                <w:szCs w:val="24"/>
              </w:rPr>
              <w:t>у- 10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F1B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Вопрос 13</w:t>
            </w:r>
          </w:p>
        </w:tc>
        <w:tc>
          <w:tcPr>
            <w:tcW w:w="3041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у- 10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Вопрос 14</w:t>
            </w:r>
          </w:p>
        </w:tc>
        <w:tc>
          <w:tcPr>
            <w:tcW w:w="3041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у- 10</w:t>
            </w:r>
          </w:p>
        </w:tc>
        <w:tc>
          <w:tcPr>
            <w:tcW w:w="3239" w:type="dxa"/>
          </w:tcPr>
          <w:p w:rsidR="004C2703" w:rsidRPr="00FF1BD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B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Вопрос 15</w:t>
            </w:r>
          </w:p>
        </w:tc>
        <w:tc>
          <w:tcPr>
            <w:tcW w:w="3041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у- 10</w:t>
            </w:r>
          </w:p>
        </w:tc>
        <w:tc>
          <w:tcPr>
            <w:tcW w:w="3239" w:type="dxa"/>
          </w:tcPr>
          <w:p w:rsidR="004C2703" w:rsidRPr="00FF1BD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B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CA4946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Вопрос 16</w:t>
            </w:r>
          </w:p>
        </w:tc>
        <w:tc>
          <w:tcPr>
            <w:tcW w:w="3041" w:type="dxa"/>
          </w:tcPr>
          <w:p w:rsidR="004C2703" w:rsidRPr="00CA4946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4946">
              <w:rPr>
                <w:rFonts w:ascii="Times New Roman" w:hAnsi="Times New Roman"/>
                <w:sz w:val="24"/>
                <w:szCs w:val="24"/>
              </w:rPr>
              <w:t>у-10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9F7DD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17</w:t>
            </w:r>
          </w:p>
        </w:tc>
        <w:tc>
          <w:tcPr>
            <w:tcW w:w="3041" w:type="dxa"/>
          </w:tcPr>
          <w:p w:rsidR="004C2703" w:rsidRPr="009F7DD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DF">
              <w:rPr>
                <w:rFonts w:ascii="Times New Roman" w:hAnsi="Times New Roman"/>
                <w:sz w:val="24"/>
                <w:szCs w:val="24"/>
              </w:rPr>
              <w:t>у-9,10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306B24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18</w:t>
            </w:r>
          </w:p>
        </w:tc>
        <w:tc>
          <w:tcPr>
            <w:tcW w:w="3041" w:type="dxa"/>
          </w:tcPr>
          <w:p w:rsidR="004C2703" w:rsidRPr="00306B24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0C3E69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E69">
              <w:rPr>
                <w:rFonts w:ascii="Times New Roman" w:hAnsi="Times New Roman"/>
                <w:sz w:val="24"/>
                <w:szCs w:val="24"/>
              </w:rPr>
              <w:t xml:space="preserve">Вопрос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0C3E6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041" w:type="dxa"/>
          </w:tcPr>
          <w:p w:rsidR="004C2703" w:rsidRPr="000C3E69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E69">
              <w:rPr>
                <w:rFonts w:ascii="Times New Roman" w:hAnsi="Times New Roman"/>
                <w:sz w:val="24"/>
                <w:szCs w:val="24"/>
              </w:rPr>
              <w:t>у- 10</w:t>
            </w:r>
          </w:p>
        </w:tc>
        <w:tc>
          <w:tcPr>
            <w:tcW w:w="3239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0C3E69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</w:t>
            </w:r>
            <w:r w:rsidRPr="000C3E6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41" w:type="dxa"/>
          </w:tcPr>
          <w:p w:rsidR="004C2703" w:rsidRPr="000C3E69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E69">
              <w:rPr>
                <w:rFonts w:ascii="Times New Roman" w:hAnsi="Times New Roman"/>
                <w:sz w:val="24"/>
                <w:szCs w:val="24"/>
              </w:rPr>
              <w:t>у- 9,10</w:t>
            </w:r>
          </w:p>
        </w:tc>
        <w:tc>
          <w:tcPr>
            <w:tcW w:w="3239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9571" w:type="dxa"/>
            <w:gridSpan w:val="3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D553C">
              <w:rPr>
                <w:rFonts w:ascii="Times New Roman" w:hAnsi="Times New Roman"/>
                <w:sz w:val="24"/>
                <w:szCs w:val="24"/>
              </w:rPr>
              <w:t>Усвоенные знания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DD553C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53C">
              <w:rPr>
                <w:rFonts w:ascii="Times New Roman" w:hAnsi="Times New Roman"/>
                <w:sz w:val="24"/>
                <w:szCs w:val="24"/>
              </w:rPr>
              <w:t>Вопрос 1</w:t>
            </w:r>
          </w:p>
        </w:tc>
        <w:tc>
          <w:tcPr>
            <w:tcW w:w="3041" w:type="dxa"/>
          </w:tcPr>
          <w:p w:rsidR="004C2703" w:rsidRPr="00DD553C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53C">
              <w:rPr>
                <w:rFonts w:ascii="Times New Roman" w:hAnsi="Times New Roman"/>
                <w:sz w:val="24"/>
                <w:szCs w:val="24"/>
              </w:rPr>
              <w:t>з -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CA4946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4946">
              <w:rPr>
                <w:rFonts w:ascii="Times New Roman" w:hAnsi="Times New Roman"/>
                <w:sz w:val="24"/>
                <w:szCs w:val="24"/>
              </w:rPr>
              <w:t>Вопрос 2</w:t>
            </w:r>
          </w:p>
        </w:tc>
        <w:tc>
          <w:tcPr>
            <w:tcW w:w="3041" w:type="dxa"/>
          </w:tcPr>
          <w:p w:rsidR="004C2703" w:rsidRPr="00CA4946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4946">
              <w:rPr>
                <w:rFonts w:ascii="Times New Roman" w:hAnsi="Times New Roman"/>
                <w:sz w:val="24"/>
                <w:szCs w:val="24"/>
              </w:rPr>
              <w:t>з -9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9F7DD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DF">
              <w:rPr>
                <w:rFonts w:ascii="Times New Roman" w:hAnsi="Times New Roman"/>
                <w:sz w:val="24"/>
                <w:szCs w:val="24"/>
              </w:rPr>
              <w:t>Вопрос 3</w:t>
            </w:r>
          </w:p>
        </w:tc>
        <w:tc>
          <w:tcPr>
            <w:tcW w:w="3041" w:type="dxa"/>
          </w:tcPr>
          <w:p w:rsidR="004C2703" w:rsidRPr="009F7DD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DDF">
              <w:rPr>
                <w:rFonts w:ascii="Times New Roman" w:hAnsi="Times New Roman"/>
                <w:sz w:val="24"/>
                <w:szCs w:val="24"/>
              </w:rPr>
              <w:t>з -9,10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306B24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B24">
              <w:rPr>
                <w:rFonts w:ascii="Times New Roman" w:hAnsi="Times New Roman"/>
                <w:sz w:val="24"/>
                <w:szCs w:val="24"/>
              </w:rPr>
              <w:t>Вопрос 4</w:t>
            </w:r>
          </w:p>
        </w:tc>
        <w:tc>
          <w:tcPr>
            <w:tcW w:w="3041" w:type="dxa"/>
          </w:tcPr>
          <w:p w:rsidR="004C2703" w:rsidRPr="00306B24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B24">
              <w:rPr>
                <w:rFonts w:ascii="Times New Roman" w:hAnsi="Times New Roman"/>
                <w:sz w:val="24"/>
                <w:szCs w:val="24"/>
              </w:rPr>
              <w:t>з -9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89346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468">
              <w:rPr>
                <w:rFonts w:ascii="Times New Roman" w:hAnsi="Times New Roman"/>
                <w:sz w:val="24"/>
                <w:szCs w:val="24"/>
              </w:rPr>
              <w:t>Вопрос 5</w:t>
            </w:r>
          </w:p>
        </w:tc>
        <w:tc>
          <w:tcPr>
            <w:tcW w:w="3041" w:type="dxa"/>
          </w:tcPr>
          <w:p w:rsidR="004C2703" w:rsidRPr="0089346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468">
              <w:rPr>
                <w:rFonts w:ascii="Times New Roman" w:hAnsi="Times New Roman"/>
                <w:sz w:val="24"/>
                <w:szCs w:val="24"/>
              </w:rPr>
              <w:t>з -9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89346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468">
              <w:rPr>
                <w:rFonts w:ascii="Times New Roman" w:hAnsi="Times New Roman"/>
                <w:sz w:val="24"/>
                <w:szCs w:val="24"/>
              </w:rPr>
              <w:t>Вопрос 6</w:t>
            </w:r>
          </w:p>
        </w:tc>
        <w:tc>
          <w:tcPr>
            <w:tcW w:w="3041" w:type="dxa"/>
          </w:tcPr>
          <w:p w:rsidR="004C2703" w:rsidRPr="0089346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468">
              <w:rPr>
                <w:rFonts w:ascii="Times New Roman" w:hAnsi="Times New Roman"/>
                <w:sz w:val="24"/>
                <w:szCs w:val="24"/>
              </w:rPr>
              <w:t>з -9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EE38B3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8B3">
              <w:rPr>
                <w:rFonts w:ascii="Times New Roman" w:hAnsi="Times New Roman"/>
                <w:sz w:val="24"/>
                <w:szCs w:val="24"/>
              </w:rPr>
              <w:t>Вопрос 7</w:t>
            </w:r>
          </w:p>
        </w:tc>
        <w:tc>
          <w:tcPr>
            <w:tcW w:w="3041" w:type="dxa"/>
          </w:tcPr>
          <w:p w:rsidR="004C2703" w:rsidRPr="00EE38B3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8B3">
              <w:rPr>
                <w:rFonts w:ascii="Times New Roman" w:hAnsi="Times New Roman"/>
                <w:sz w:val="24"/>
                <w:szCs w:val="24"/>
              </w:rPr>
              <w:t>з -9</w:t>
            </w:r>
          </w:p>
        </w:tc>
        <w:tc>
          <w:tcPr>
            <w:tcW w:w="3239" w:type="dxa"/>
          </w:tcPr>
          <w:p w:rsidR="004C2703" w:rsidRPr="00EE38B3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157F1D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F1D">
              <w:rPr>
                <w:rFonts w:ascii="Times New Roman" w:hAnsi="Times New Roman"/>
                <w:sz w:val="24"/>
                <w:szCs w:val="24"/>
              </w:rPr>
              <w:t>Вопрос 8</w:t>
            </w:r>
          </w:p>
        </w:tc>
        <w:tc>
          <w:tcPr>
            <w:tcW w:w="3041" w:type="dxa"/>
          </w:tcPr>
          <w:p w:rsidR="004C2703" w:rsidRPr="00157F1D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F1D">
              <w:rPr>
                <w:rFonts w:ascii="Times New Roman" w:hAnsi="Times New Roman"/>
                <w:sz w:val="24"/>
                <w:szCs w:val="24"/>
              </w:rPr>
              <w:t>з -10</w:t>
            </w:r>
          </w:p>
        </w:tc>
        <w:tc>
          <w:tcPr>
            <w:tcW w:w="3239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21503D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503D">
              <w:rPr>
                <w:rFonts w:ascii="Times New Roman" w:hAnsi="Times New Roman"/>
                <w:sz w:val="24"/>
                <w:szCs w:val="24"/>
              </w:rPr>
              <w:t>Вопрос 9</w:t>
            </w:r>
          </w:p>
        </w:tc>
        <w:tc>
          <w:tcPr>
            <w:tcW w:w="3041" w:type="dxa"/>
          </w:tcPr>
          <w:p w:rsidR="004C2703" w:rsidRPr="0021503D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503D">
              <w:rPr>
                <w:rFonts w:ascii="Times New Roman" w:hAnsi="Times New Roman"/>
                <w:sz w:val="24"/>
                <w:szCs w:val="24"/>
              </w:rPr>
              <w:t>з -10</w:t>
            </w:r>
          </w:p>
        </w:tc>
        <w:tc>
          <w:tcPr>
            <w:tcW w:w="3239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0C3E69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E69">
              <w:rPr>
                <w:rFonts w:ascii="Times New Roman" w:hAnsi="Times New Roman"/>
                <w:sz w:val="24"/>
                <w:szCs w:val="24"/>
              </w:rPr>
              <w:t>Вопрос 10</w:t>
            </w:r>
          </w:p>
        </w:tc>
        <w:tc>
          <w:tcPr>
            <w:tcW w:w="3041" w:type="dxa"/>
          </w:tcPr>
          <w:p w:rsidR="004C2703" w:rsidRPr="000C3E69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E69">
              <w:rPr>
                <w:rFonts w:ascii="Times New Roman" w:hAnsi="Times New Roman"/>
                <w:sz w:val="24"/>
                <w:szCs w:val="24"/>
              </w:rPr>
              <w:t>з -10</w:t>
            </w:r>
          </w:p>
        </w:tc>
        <w:tc>
          <w:tcPr>
            <w:tcW w:w="3239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395A73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A73">
              <w:rPr>
                <w:rFonts w:ascii="Times New Roman" w:hAnsi="Times New Roman"/>
                <w:sz w:val="24"/>
                <w:szCs w:val="24"/>
              </w:rPr>
              <w:t>Вопрос 11</w:t>
            </w:r>
          </w:p>
        </w:tc>
        <w:tc>
          <w:tcPr>
            <w:tcW w:w="3041" w:type="dxa"/>
          </w:tcPr>
          <w:p w:rsidR="004C2703" w:rsidRPr="00395A73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A73">
              <w:rPr>
                <w:rFonts w:ascii="Times New Roman" w:hAnsi="Times New Roman"/>
                <w:sz w:val="24"/>
                <w:szCs w:val="24"/>
              </w:rPr>
              <w:t>з -10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F1B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A4069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698">
              <w:rPr>
                <w:rFonts w:ascii="Times New Roman" w:hAnsi="Times New Roman"/>
                <w:sz w:val="24"/>
                <w:szCs w:val="24"/>
              </w:rPr>
              <w:t>Вопрос 12</w:t>
            </w:r>
          </w:p>
        </w:tc>
        <w:tc>
          <w:tcPr>
            <w:tcW w:w="3041" w:type="dxa"/>
          </w:tcPr>
          <w:p w:rsidR="004C2703" w:rsidRPr="00A4069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698">
              <w:rPr>
                <w:rFonts w:ascii="Times New Roman" w:hAnsi="Times New Roman"/>
                <w:sz w:val="24"/>
                <w:szCs w:val="24"/>
              </w:rPr>
              <w:t>з -10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F1B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Вопрос 13</w:t>
            </w:r>
          </w:p>
        </w:tc>
        <w:tc>
          <w:tcPr>
            <w:tcW w:w="3041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з -10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Вопрос 14</w:t>
            </w:r>
          </w:p>
        </w:tc>
        <w:tc>
          <w:tcPr>
            <w:tcW w:w="3041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з -10</w:t>
            </w:r>
          </w:p>
        </w:tc>
        <w:tc>
          <w:tcPr>
            <w:tcW w:w="3239" w:type="dxa"/>
          </w:tcPr>
          <w:p w:rsidR="004C2703" w:rsidRPr="00FF1BD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B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Вопрос 15</w:t>
            </w:r>
          </w:p>
        </w:tc>
        <w:tc>
          <w:tcPr>
            <w:tcW w:w="3041" w:type="dxa"/>
          </w:tcPr>
          <w:p w:rsidR="004C2703" w:rsidRPr="00306B24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B24">
              <w:rPr>
                <w:rFonts w:ascii="Times New Roman" w:hAnsi="Times New Roman"/>
                <w:sz w:val="24"/>
                <w:szCs w:val="24"/>
              </w:rPr>
              <w:t>з -9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CA4946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16</w:t>
            </w:r>
          </w:p>
        </w:tc>
        <w:tc>
          <w:tcPr>
            <w:tcW w:w="3041" w:type="dxa"/>
          </w:tcPr>
          <w:p w:rsidR="004C2703" w:rsidRPr="0089346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468">
              <w:rPr>
                <w:rFonts w:ascii="Times New Roman" w:hAnsi="Times New Roman"/>
                <w:sz w:val="24"/>
                <w:szCs w:val="24"/>
              </w:rPr>
              <w:t>з -9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9F7DD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17</w:t>
            </w:r>
          </w:p>
        </w:tc>
        <w:tc>
          <w:tcPr>
            <w:tcW w:w="3041" w:type="dxa"/>
          </w:tcPr>
          <w:p w:rsidR="004C2703" w:rsidRPr="0089346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468">
              <w:rPr>
                <w:rFonts w:ascii="Times New Roman" w:hAnsi="Times New Roman"/>
                <w:sz w:val="24"/>
                <w:szCs w:val="24"/>
              </w:rPr>
              <w:t>з -9</w:t>
            </w:r>
          </w:p>
        </w:tc>
        <w:tc>
          <w:tcPr>
            <w:tcW w:w="3239" w:type="dxa"/>
          </w:tcPr>
          <w:p w:rsidR="004C2703" w:rsidRPr="00BC597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306B24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18</w:t>
            </w:r>
          </w:p>
        </w:tc>
        <w:tc>
          <w:tcPr>
            <w:tcW w:w="3041" w:type="dxa"/>
          </w:tcPr>
          <w:p w:rsidR="004C2703" w:rsidRPr="00EE38B3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8B3">
              <w:rPr>
                <w:rFonts w:ascii="Times New Roman" w:hAnsi="Times New Roman"/>
                <w:sz w:val="24"/>
                <w:szCs w:val="24"/>
              </w:rPr>
              <w:t>з -9</w:t>
            </w:r>
          </w:p>
        </w:tc>
        <w:tc>
          <w:tcPr>
            <w:tcW w:w="3239" w:type="dxa"/>
          </w:tcPr>
          <w:p w:rsidR="004C2703" w:rsidRPr="00EE38B3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0C3E69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E69">
              <w:rPr>
                <w:rFonts w:ascii="Times New Roman" w:hAnsi="Times New Roman"/>
                <w:sz w:val="24"/>
                <w:szCs w:val="24"/>
              </w:rPr>
              <w:t xml:space="preserve">Вопрос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0C3E6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041" w:type="dxa"/>
          </w:tcPr>
          <w:p w:rsidR="004C2703" w:rsidRPr="00157F1D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F1D">
              <w:rPr>
                <w:rFonts w:ascii="Times New Roman" w:hAnsi="Times New Roman"/>
                <w:sz w:val="24"/>
                <w:szCs w:val="24"/>
              </w:rPr>
              <w:t>з -10</w:t>
            </w:r>
          </w:p>
        </w:tc>
        <w:tc>
          <w:tcPr>
            <w:tcW w:w="3239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BC597F" w:rsidTr="00F104E7">
        <w:tc>
          <w:tcPr>
            <w:tcW w:w="3291" w:type="dxa"/>
          </w:tcPr>
          <w:p w:rsidR="004C2703" w:rsidRPr="000C3E69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</w:t>
            </w:r>
            <w:r w:rsidRPr="000C3E6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41" w:type="dxa"/>
          </w:tcPr>
          <w:p w:rsidR="004C2703" w:rsidRPr="0021503D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503D">
              <w:rPr>
                <w:rFonts w:ascii="Times New Roman" w:hAnsi="Times New Roman"/>
                <w:sz w:val="24"/>
                <w:szCs w:val="24"/>
              </w:rPr>
              <w:t>з -10</w:t>
            </w:r>
          </w:p>
        </w:tc>
        <w:tc>
          <w:tcPr>
            <w:tcW w:w="3239" w:type="dxa"/>
          </w:tcPr>
          <w:p w:rsidR="004C2703" w:rsidRPr="006E159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5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4C2703" w:rsidRPr="00BC597F" w:rsidRDefault="004C2703" w:rsidP="004C2703">
      <w:pPr>
        <w:spacing w:after="0"/>
        <w:rPr>
          <w:rFonts w:ascii="Times New Roman" w:hAnsi="Times New Roman"/>
          <w:b/>
          <w:sz w:val="24"/>
          <w:szCs w:val="24"/>
          <w:highlight w:val="yellow"/>
        </w:rPr>
      </w:pPr>
    </w:p>
    <w:p w:rsidR="004C2703" w:rsidRPr="00BC597F" w:rsidRDefault="004C2703" w:rsidP="004C2703">
      <w:pPr>
        <w:spacing w:after="0"/>
        <w:jc w:val="center"/>
        <w:rPr>
          <w:b/>
          <w:highlight w:val="yellow"/>
        </w:rPr>
        <w:sectPr w:rsidR="004C2703" w:rsidRPr="00BC597F" w:rsidSect="006115FE">
          <w:headerReference w:type="even" r:id="rId10"/>
          <w:headerReference w:type="default" r:id="rId11"/>
          <w:pgSz w:w="16838" w:h="11906" w:orient="landscape"/>
          <w:pgMar w:top="850" w:right="1134" w:bottom="567" w:left="1134" w:header="708" w:footer="708" w:gutter="0"/>
          <w:cols w:space="708"/>
          <w:titlePg/>
          <w:docGrid w:linePitch="360"/>
        </w:sectPr>
      </w:pPr>
    </w:p>
    <w:p w:rsidR="004C2703" w:rsidRPr="00ED0FFA" w:rsidRDefault="004C2703" w:rsidP="004C270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D0FFA">
        <w:rPr>
          <w:rFonts w:ascii="Times New Roman" w:hAnsi="Times New Roman"/>
          <w:b/>
          <w:sz w:val="24"/>
          <w:szCs w:val="24"/>
        </w:rPr>
        <w:lastRenderedPageBreak/>
        <w:t xml:space="preserve">Оценочные материалы </w:t>
      </w:r>
    </w:p>
    <w:p w:rsidR="004C2703" w:rsidRPr="00ED0FFA" w:rsidRDefault="004C2703" w:rsidP="004C270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D0FFA">
        <w:rPr>
          <w:rFonts w:ascii="Times New Roman" w:hAnsi="Times New Roman"/>
          <w:b/>
          <w:sz w:val="28"/>
          <w:szCs w:val="28"/>
        </w:rPr>
        <w:t xml:space="preserve">Тест по химии </w:t>
      </w:r>
    </w:p>
    <w:p w:rsidR="004C2703" w:rsidRPr="005F7B74" w:rsidRDefault="004C2703" w:rsidP="004C2703">
      <w:pPr>
        <w:numPr>
          <w:ilvl w:val="0"/>
          <w:numId w:val="32"/>
        </w:num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F7B74">
        <w:rPr>
          <w:rFonts w:ascii="Times New Roman" w:hAnsi="Times New Roman"/>
          <w:b/>
          <w:sz w:val="24"/>
          <w:szCs w:val="24"/>
        </w:rPr>
        <w:t>вариант</w:t>
      </w:r>
    </w:p>
    <w:p w:rsidR="004C2703" w:rsidRPr="00DD553C" w:rsidRDefault="004C2703" w:rsidP="004C2703">
      <w:pPr>
        <w:pStyle w:val="a7"/>
        <w:numPr>
          <w:ilvl w:val="1"/>
          <w:numId w:val="32"/>
        </w:numPr>
        <w:tabs>
          <w:tab w:val="clear" w:pos="1440"/>
        </w:tabs>
        <w:spacing w:line="276" w:lineRule="auto"/>
        <w:ind w:left="440" w:hanging="440"/>
        <w:jc w:val="left"/>
        <w:rPr>
          <w:szCs w:val="24"/>
        </w:rPr>
      </w:pPr>
      <w:r w:rsidRPr="00DD553C">
        <w:rPr>
          <w:color w:val="000000"/>
          <w:spacing w:val="4"/>
          <w:szCs w:val="24"/>
        </w:rPr>
        <w:t>Си</w:t>
      </w:r>
      <w:r w:rsidRPr="00DD553C">
        <w:rPr>
          <w:color w:val="000000"/>
          <w:spacing w:val="3"/>
          <w:szCs w:val="24"/>
        </w:rPr>
        <w:t>стемы, состоящие из частиц одной фазы, распреде</w:t>
      </w:r>
      <w:r w:rsidRPr="00DD553C">
        <w:rPr>
          <w:color w:val="000000"/>
          <w:spacing w:val="3"/>
          <w:szCs w:val="24"/>
        </w:rPr>
        <w:softHyphen/>
        <w:t xml:space="preserve">ленных в другой, </w:t>
      </w:r>
      <w:r>
        <w:rPr>
          <w:color w:val="000000"/>
          <w:spacing w:val="3"/>
          <w:szCs w:val="24"/>
        </w:rPr>
        <w:t>н</w:t>
      </w:r>
      <w:r w:rsidRPr="00DD553C">
        <w:rPr>
          <w:color w:val="000000"/>
          <w:spacing w:val="9"/>
          <w:szCs w:val="24"/>
        </w:rPr>
        <w:t>азывается:</w:t>
      </w:r>
    </w:p>
    <w:p w:rsidR="004C2703" w:rsidRPr="00CA4946" w:rsidRDefault="004C2703" w:rsidP="004C2703">
      <w:pPr>
        <w:pStyle w:val="a7"/>
        <w:spacing w:line="276" w:lineRule="auto"/>
        <w:ind w:left="0"/>
        <w:rPr>
          <w:szCs w:val="24"/>
        </w:rPr>
      </w:pPr>
      <w:r w:rsidRPr="00CA4946">
        <w:rPr>
          <w:szCs w:val="24"/>
        </w:rPr>
        <w:t xml:space="preserve">а) </w:t>
      </w:r>
      <w:r w:rsidRPr="00CA4946">
        <w:rPr>
          <w:iCs/>
          <w:color w:val="000000"/>
          <w:spacing w:val="3"/>
          <w:szCs w:val="24"/>
        </w:rPr>
        <w:t>дисперсными система</w:t>
      </w:r>
      <w:r w:rsidRPr="00CA4946">
        <w:rPr>
          <w:iCs/>
          <w:color w:val="000000"/>
          <w:spacing w:val="4"/>
          <w:szCs w:val="24"/>
        </w:rPr>
        <w:t xml:space="preserve">ми </w:t>
      </w:r>
      <w:r w:rsidRPr="00CA4946">
        <w:rPr>
          <w:szCs w:val="24"/>
        </w:rPr>
        <w:t xml:space="preserve">  б) </w:t>
      </w:r>
      <w:r w:rsidRPr="00CA4946">
        <w:rPr>
          <w:iCs/>
          <w:color w:val="000000"/>
          <w:spacing w:val="8"/>
          <w:szCs w:val="24"/>
        </w:rPr>
        <w:t xml:space="preserve">дисперсионной </w:t>
      </w:r>
      <w:r w:rsidRPr="00CA4946">
        <w:rPr>
          <w:iCs/>
          <w:color w:val="000000"/>
          <w:szCs w:val="24"/>
        </w:rPr>
        <w:t>средой</w:t>
      </w:r>
    </w:p>
    <w:p w:rsidR="004C2703" w:rsidRPr="00CA4946" w:rsidRDefault="004C2703" w:rsidP="004C2703">
      <w:pPr>
        <w:pStyle w:val="a7"/>
        <w:spacing w:line="276" w:lineRule="auto"/>
        <w:ind w:left="0"/>
        <w:rPr>
          <w:szCs w:val="24"/>
        </w:rPr>
      </w:pPr>
      <w:r>
        <w:rPr>
          <w:szCs w:val="24"/>
        </w:rPr>
        <w:t xml:space="preserve">в) </w:t>
      </w:r>
      <w:r w:rsidRPr="00CA4946">
        <w:rPr>
          <w:iCs/>
          <w:color w:val="000000"/>
          <w:spacing w:val="4"/>
          <w:szCs w:val="24"/>
        </w:rPr>
        <w:t>дисперсной фазой</w:t>
      </w:r>
      <w:r w:rsidRPr="00CA4946">
        <w:rPr>
          <w:szCs w:val="24"/>
        </w:rPr>
        <w:t xml:space="preserve">  г) </w:t>
      </w:r>
      <w:r w:rsidRPr="00CA4946">
        <w:rPr>
          <w:iCs/>
          <w:color w:val="000000"/>
          <w:spacing w:val="4"/>
          <w:szCs w:val="24"/>
        </w:rPr>
        <w:t>диспергированием</w:t>
      </w:r>
      <w:r w:rsidRPr="00CA4946">
        <w:rPr>
          <w:iCs/>
          <w:color w:val="000000"/>
          <w:spacing w:val="-7"/>
          <w:szCs w:val="24"/>
        </w:rPr>
        <w:t>.</w:t>
      </w:r>
    </w:p>
    <w:p w:rsidR="004C2703" w:rsidRPr="00DD553C" w:rsidRDefault="004C2703" w:rsidP="004C2703">
      <w:pPr>
        <w:pStyle w:val="a7"/>
        <w:numPr>
          <w:ilvl w:val="1"/>
          <w:numId w:val="32"/>
        </w:numPr>
        <w:tabs>
          <w:tab w:val="clear" w:pos="1440"/>
        </w:tabs>
        <w:spacing w:line="276" w:lineRule="auto"/>
        <w:ind w:left="440" w:hanging="440"/>
        <w:jc w:val="left"/>
        <w:rPr>
          <w:szCs w:val="24"/>
        </w:rPr>
      </w:pPr>
      <w:r w:rsidRPr="00DD553C">
        <w:rPr>
          <w:color w:val="000000"/>
          <w:spacing w:val="3"/>
          <w:szCs w:val="24"/>
        </w:rPr>
        <w:t xml:space="preserve">Увеличение концентрации вещества </w:t>
      </w:r>
      <w:proofErr w:type="gramStart"/>
      <w:r w:rsidRPr="00DD553C">
        <w:rPr>
          <w:color w:val="000000"/>
          <w:spacing w:val="3"/>
          <w:szCs w:val="24"/>
        </w:rPr>
        <w:t>на</w:t>
      </w:r>
      <w:proofErr w:type="gramEnd"/>
      <w:r w:rsidRPr="00DD553C">
        <w:rPr>
          <w:color w:val="000000"/>
          <w:spacing w:val="3"/>
          <w:szCs w:val="24"/>
        </w:rPr>
        <w:t xml:space="preserve"> граница </w:t>
      </w:r>
      <w:r w:rsidRPr="00DD553C">
        <w:rPr>
          <w:color w:val="000000"/>
          <w:spacing w:val="9"/>
          <w:szCs w:val="24"/>
        </w:rPr>
        <w:t xml:space="preserve">раздела </w:t>
      </w:r>
      <w:r>
        <w:rPr>
          <w:color w:val="000000"/>
          <w:spacing w:val="9"/>
          <w:szCs w:val="24"/>
        </w:rPr>
        <w:t xml:space="preserve">фаз </w:t>
      </w:r>
      <w:r w:rsidRPr="00DD553C">
        <w:rPr>
          <w:color w:val="000000"/>
          <w:spacing w:val="9"/>
          <w:szCs w:val="24"/>
        </w:rPr>
        <w:t>называется:</w:t>
      </w:r>
    </w:p>
    <w:p w:rsidR="004C2703" w:rsidRDefault="004C2703" w:rsidP="004C2703">
      <w:pPr>
        <w:pStyle w:val="a7"/>
        <w:spacing w:line="276" w:lineRule="auto"/>
        <w:ind w:left="0"/>
        <w:rPr>
          <w:iCs/>
          <w:spacing w:val="-7"/>
        </w:rPr>
      </w:pPr>
      <w:r w:rsidRPr="00DD553C">
        <w:t xml:space="preserve"> а) </w:t>
      </w:r>
      <w:r w:rsidRPr="00DD553C">
        <w:rPr>
          <w:iCs/>
          <w:spacing w:val="4"/>
        </w:rPr>
        <w:t xml:space="preserve">абсорбцией </w:t>
      </w:r>
      <w:r w:rsidRPr="00DD553C">
        <w:t xml:space="preserve">  б) </w:t>
      </w:r>
      <w:r w:rsidRPr="00DD553C">
        <w:rPr>
          <w:iCs/>
          <w:spacing w:val="3"/>
        </w:rPr>
        <w:t>адсор</w:t>
      </w:r>
      <w:r w:rsidRPr="00DD553C">
        <w:rPr>
          <w:iCs/>
          <w:spacing w:val="3"/>
        </w:rPr>
        <w:softHyphen/>
      </w:r>
      <w:r w:rsidRPr="00DD553C">
        <w:rPr>
          <w:iCs/>
          <w:spacing w:val="-2"/>
        </w:rPr>
        <w:t>бентом</w:t>
      </w:r>
      <w:r w:rsidRPr="00DD553C">
        <w:t xml:space="preserve">     в)  </w:t>
      </w:r>
      <w:r w:rsidRPr="00DD553C">
        <w:rPr>
          <w:iCs/>
          <w:spacing w:val="9"/>
        </w:rPr>
        <w:t>адсорбцией</w:t>
      </w:r>
      <w:r w:rsidRPr="00DD553C">
        <w:t xml:space="preserve">  г) </w:t>
      </w:r>
      <w:proofErr w:type="spellStart"/>
      <w:r w:rsidRPr="00DD553C">
        <w:rPr>
          <w:iCs/>
          <w:spacing w:val="-2"/>
        </w:rPr>
        <w:t>ад</w:t>
      </w:r>
      <w:r w:rsidRPr="00DD553C">
        <w:rPr>
          <w:iCs/>
          <w:spacing w:val="-7"/>
        </w:rPr>
        <w:t>сорбтивом</w:t>
      </w:r>
      <w:proofErr w:type="spellEnd"/>
      <w:r w:rsidRPr="00DD553C">
        <w:rPr>
          <w:iCs/>
          <w:spacing w:val="-7"/>
        </w:rPr>
        <w:t>.</w:t>
      </w:r>
    </w:p>
    <w:p w:rsidR="004C2703" w:rsidRPr="009F7DDF" w:rsidRDefault="004C2703" w:rsidP="004C2703">
      <w:pPr>
        <w:pStyle w:val="a7"/>
        <w:spacing w:line="276" w:lineRule="auto"/>
        <w:ind w:left="0"/>
        <w:rPr>
          <w:szCs w:val="24"/>
        </w:rPr>
      </w:pPr>
      <w:r w:rsidRPr="00CA4946">
        <w:t xml:space="preserve">3.   </w:t>
      </w:r>
      <w:r>
        <w:rPr>
          <w:spacing w:val="9"/>
          <w:w w:val="90"/>
        </w:rPr>
        <w:t>Вещества, которые увеличив</w:t>
      </w:r>
      <w:r w:rsidRPr="00CA4946">
        <w:rPr>
          <w:spacing w:val="9"/>
          <w:w w:val="90"/>
        </w:rPr>
        <w:t>ают поверхностное на</w:t>
      </w:r>
      <w:r w:rsidRPr="00CA4946">
        <w:rPr>
          <w:spacing w:val="9"/>
          <w:w w:val="90"/>
        </w:rPr>
        <w:softHyphen/>
      </w:r>
      <w:r w:rsidRPr="00CA4946">
        <w:rPr>
          <w:spacing w:val="10"/>
          <w:w w:val="90"/>
        </w:rPr>
        <w:t>тяжение растворителя, называются</w:t>
      </w:r>
      <w:r w:rsidRPr="00CA4946">
        <w:t>?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CA4946">
        <w:rPr>
          <w:rFonts w:ascii="Times New Roman" w:hAnsi="Times New Roman"/>
          <w:sz w:val="24"/>
          <w:szCs w:val="24"/>
        </w:rPr>
        <w:t>а)</w:t>
      </w:r>
      <w:r w:rsidRPr="00CA4946">
        <w:rPr>
          <w:rFonts w:ascii="Times New Roman" w:hAnsi="Times New Roman"/>
          <w:iCs/>
          <w:color w:val="000000"/>
          <w:spacing w:val="-2"/>
          <w:sz w:val="24"/>
          <w:szCs w:val="24"/>
        </w:rPr>
        <w:t xml:space="preserve"> </w:t>
      </w:r>
      <w:proofErr w:type="spellStart"/>
      <w:r w:rsidRPr="00CA4946">
        <w:rPr>
          <w:rFonts w:ascii="Times New Roman" w:hAnsi="Times New Roman"/>
          <w:iCs/>
          <w:color w:val="000000"/>
          <w:spacing w:val="-2"/>
          <w:sz w:val="24"/>
          <w:szCs w:val="24"/>
        </w:rPr>
        <w:t>поверхностно-неактивными</w:t>
      </w:r>
      <w:r w:rsidRPr="00CA4946">
        <w:rPr>
          <w:rFonts w:ascii="Times New Roman" w:hAnsi="Times New Roman"/>
          <w:sz w:val="24"/>
          <w:szCs w:val="24"/>
        </w:rPr>
        <w:t>б</w:t>
      </w:r>
      <w:proofErr w:type="spellEnd"/>
      <w:r w:rsidRPr="00CA4946">
        <w:rPr>
          <w:rFonts w:ascii="Times New Roman" w:hAnsi="Times New Roman"/>
          <w:sz w:val="24"/>
          <w:szCs w:val="24"/>
        </w:rPr>
        <w:t xml:space="preserve">) </w:t>
      </w:r>
      <w:r w:rsidRPr="00CA4946">
        <w:rPr>
          <w:rFonts w:ascii="Times New Roman" w:hAnsi="Times New Roman"/>
          <w:iCs/>
          <w:color w:val="000000"/>
          <w:spacing w:val="10"/>
          <w:w w:val="90"/>
          <w:sz w:val="24"/>
          <w:szCs w:val="24"/>
        </w:rPr>
        <w:t>поверхностно-ак</w:t>
      </w:r>
      <w:r w:rsidRPr="00CA4946">
        <w:rPr>
          <w:rFonts w:ascii="Times New Roman" w:hAnsi="Times New Roman"/>
          <w:iCs/>
          <w:color w:val="000000"/>
          <w:spacing w:val="10"/>
          <w:w w:val="90"/>
          <w:sz w:val="24"/>
          <w:szCs w:val="24"/>
        </w:rPr>
        <w:softHyphen/>
      </w:r>
      <w:r w:rsidRPr="00CA4946">
        <w:rPr>
          <w:rFonts w:ascii="Times New Roman" w:hAnsi="Times New Roman"/>
          <w:iCs/>
          <w:color w:val="000000"/>
          <w:spacing w:val="13"/>
          <w:w w:val="90"/>
          <w:sz w:val="24"/>
          <w:szCs w:val="24"/>
        </w:rPr>
        <w:t>тивными веществами</w:t>
      </w:r>
      <w:proofErr w:type="gramEnd"/>
    </w:p>
    <w:p w:rsidR="004C2703" w:rsidRPr="00CA4946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A4946">
        <w:rPr>
          <w:rFonts w:ascii="Times New Roman" w:hAnsi="Times New Roman"/>
          <w:sz w:val="24"/>
          <w:szCs w:val="24"/>
        </w:rPr>
        <w:t xml:space="preserve">в) </w:t>
      </w:r>
      <w:r w:rsidRPr="00CA4946">
        <w:rPr>
          <w:rFonts w:ascii="Times New Roman" w:hAnsi="Times New Roman"/>
          <w:iCs/>
          <w:color w:val="000000"/>
          <w:spacing w:val="10"/>
          <w:w w:val="90"/>
          <w:sz w:val="24"/>
          <w:szCs w:val="24"/>
        </w:rPr>
        <w:t>ак</w:t>
      </w:r>
      <w:r w:rsidRPr="00CA4946">
        <w:rPr>
          <w:rFonts w:ascii="Times New Roman" w:hAnsi="Times New Roman"/>
          <w:iCs/>
          <w:color w:val="000000"/>
          <w:spacing w:val="10"/>
          <w:w w:val="90"/>
          <w:sz w:val="24"/>
          <w:szCs w:val="24"/>
        </w:rPr>
        <w:softHyphen/>
      </w:r>
      <w:r w:rsidRPr="00CA4946">
        <w:rPr>
          <w:rFonts w:ascii="Times New Roman" w:hAnsi="Times New Roman"/>
          <w:iCs/>
          <w:color w:val="000000"/>
          <w:spacing w:val="13"/>
          <w:w w:val="90"/>
          <w:sz w:val="24"/>
          <w:szCs w:val="24"/>
        </w:rPr>
        <w:t>тивными веществами</w:t>
      </w:r>
      <w:r w:rsidRPr="00CA4946">
        <w:rPr>
          <w:rFonts w:ascii="Times New Roman" w:hAnsi="Times New Roman"/>
          <w:sz w:val="24"/>
          <w:szCs w:val="24"/>
        </w:rPr>
        <w:t xml:space="preserve"> г) не</w:t>
      </w:r>
      <w:r w:rsidRPr="00CA4946">
        <w:rPr>
          <w:rFonts w:ascii="Times New Roman" w:hAnsi="Times New Roman"/>
          <w:iCs/>
          <w:color w:val="000000"/>
          <w:spacing w:val="10"/>
          <w:w w:val="90"/>
          <w:sz w:val="24"/>
          <w:szCs w:val="24"/>
        </w:rPr>
        <w:t>ак</w:t>
      </w:r>
      <w:r w:rsidRPr="00CA4946">
        <w:rPr>
          <w:rFonts w:ascii="Times New Roman" w:hAnsi="Times New Roman"/>
          <w:iCs/>
          <w:color w:val="000000"/>
          <w:spacing w:val="10"/>
          <w:w w:val="90"/>
          <w:sz w:val="24"/>
          <w:szCs w:val="24"/>
        </w:rPr>
        <w:softHyphen/>
      </w:r>
      <w:r w:rsidRPr="00CA4946">
        <w:rPr>
          <w:rFonts w:ascii="Times New Roman" w:hAnsi="Times New Roman"/>
          <w:iCs/>
          <w:color w:val="000000"/>
          <w:spacing w:val="13"/>
          <w:w w:val="90"/>
          <w:sz w:val="24"/>
          <w:szCs w:val="24"/>
        </w:rPr>
        <w:t>тивными веществами</w:t>
      </w:r>
      <w:r>
        <w:rPr>
          <w:rFonts w:ascii="Times New Roman" w:hAnsi="Times New Roman"/>
          <w:iCs/>
          <w:color w:val="000000"/>
          <w:spacing w:val="13"/>
          <w:w w:val="90"/>
          <w:sz w:val="24"/>
          <w:szCs w:val="24"/>
        </w:rPr>
        <w:t>.</w:t>
      </w:r>
    </w:p>
    <w:p w:rsidR="004C2703" w:rsidRPr="00CA4111" w:rsidRDefault="00802C38" w:rsidP="004C2703">
      <w:pPr>
        <w:spacing w:after="0"/>
        <w:rPr>
          <w:rFonts w:ascii="Times New Roman" w:hAnsi="Times New Roman"/>
          <w:sz w:val="24"/>
          <w:szCs w:val="24"/>
          <w:vertAlign w:val="subscript"/>
        </w:rPr>
      </w:pPr>
      <w:r w:rsidRPr="00802C38">
        <w:rPr>
          <w:rFonts w:ascii="Times New Roman" w:hAnsi="Times New Roman"/>
          <w:noProof/>
          <w:sz w:val="24"/>
          <w:szCs w:val="24"/>
          <w:lang w:eastAsia="ru-RU"/>
        </w:rPr>
        <w:pict>
          <v:shape id="Прямая со стрелкой 2" o:spid="_x0000_s1028" type="#_x0000_t32" style="position:absolute;margin-left:327.2pt;margin-top:19.85pt;width:0;height:1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"/>
        </w:pict>
      </w:r>
      <w:r w:rsidR="004C2703" w:rsidRPr="00CA4111">
        <w:rPr>
          <w:rFonts w:ascii="Times New Roman" w:hAnsi="Times New Roman"/>
          <w:sz w:val="24"/>
          <w:szCs w:val="24"/>
        </w:rPr>
        <w:t xml:space="preserve">4.   Уравнения </w:t>
      </w:r>
      <w:proofErr w:type="spellStart"/>
      <w:r w:rsidR="004C2703" w:rsidRPr="00CA4111">
        <w:rPr>
          <w:rFonts w:ascii="Times New Roman" w:hAnsi="Times New Roman"/>
          <w:sz w:val="24"/>
          <w:szCs w:val="24"/>
        </w:rPr>
        <w:t>Фрейдлиха</w:t>
      </w:r>
      <w:proofErr w:type="spellEnd"/>
      <w:r w:rsidR="004C2703" w:rsidRPr="00CA411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4C2703" w:rsidRPr="00CA4111">
        <w:rPr>
          <w:rFonts w:ascii="Times New Roman" w:hAnsi="Times New Roman"/>
          <w:sz w:val="24"/>
          <w:szCs w:val="24"/>
        </w:rPr>
        <w:t>Лейнмюра</w:t>
      </w:r>
      <w:proofErr w:type="spellEnd"/>
      <w:r w:rsidR="004C2703" w:rsidRPr="00CA4111">
        <w:rPr>
          <w:rFonts w:ascii="Times New Roman" w:hAnsi="Times New Roman"/>
          <w:sz w:val="24"/>
          <w:szCs w:val="24"/>
        </w:rPr>
        <w:t xml:space="preserve"> применяют </w:t>
      </w:r>
      <w:proofErr w:type="gramStart"/>
      <w:r w:rsidR="004C2703" w:rsidRPr="00CA4111">
        <w:rPr>
          <w:rFonts w:ascii="Times New Roman" w:hAnsi="Times New Roman"/>
          <w:sz w:val="24"/>
          <w:szCs w:val="24"/>
        </w:rPr>
        <w:t>для</w:t>
      </w:r>
      <w:proofErr w:type="gramEnd"/>
      <w:r w:rsidR="004C2703" w:rsidRPr="00CA4111">
        <w:rPr>
          <w:rFonts w:ascii="Times New Roman" w:hAnsi="Times New Roman"/>
          <w:sz w:val="24"/>
          <w:szCs w:val="24"/>
        </w:rPr>
        <w:t>: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A4111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CA4111">
        <w:rPr>
          <w:rFonts w:ascii="Times New Roman" w:hAnsi="Times New Roman"/>
          <w:color w:val="000000"/>
          <w:spacing w:val="9"/>
          <w:sz w:val="24"/>
          <w:szCs w:val="24"/>
        </w:rPr>
        <w:t>адсорбции</w:t>
      </w:r>
      <w:r w:rsidRPr="00CA4111">
        <w:rPr>
          <w:rFonts w:ascii="Times New Roman" w:hAnsi="Times New Roman"/>
          <w:color w:val="000000"/>
          <w:spacing w:val="4"/>
          <w:sz w:val="24"/>
          <w:szCs w:val="24"/>
        </w:rPr>
        <w:t>концентрированных</w:t>
      </w:r>
      <w:r w:rsidRPr="00CA4111">
        <w:rPr>
          <w:rFonts w:ascii="Times New Roman" w:hAnsi="Times New Roman"/>
          <w:color w:val="000000"/>
          <w:spacing w:val="3"/>
          <w:sz w:val="24"/>
          <w:szCs w:val="24"/>
        </w:rPr>
        <w:t>растворов</w:t>
      </w:r>
      <w:r w:rsidRPr="00CA4111">
        <w:rPr>
          <w:rFonts w:ascii="Times New Roman" w:hAnsi="Times New Roman"/>
          <w:color w:val="000000"/>
          <w:spacing w:val="9"/>
          <w:sz w:val="24"/>
          <w:szCs w:val="24"/>
        </w:rPr>
        <w:t>твердыми</w:t>
      </w:r>
      <w:proofErr w:type="spellEnd"/>
      <w:r w:rsidRPr="00CA4111">
        <w:rPr>
          <w:rFonts w:ascii="Times New Roman" w:hAnsi="Times New Roman"/>
          <w:color w:val="000000"/>
          <w:spacing w:val="9"/>
          <w:sz w:val="24"/>
          <w:szCs w:val="24"/>
        </w:rPr>
        <w:t xml:space="preserve"> адсорбентами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>;</w:t>
      </w:r>
    </w:p>
    <w:p w:rsidR="004C2703" w:rsidRDefault="004C2703" w:rsidP="004C2703">
      <w:pPr>
        <w:spacing w:after="0"/>
        <w:rPr>
          <w:rFonts w:ascii="Times New Roman" w:hAnsi="Times New Roman"/>
          <w:color w:val="000000"/>
          <w:spacing w:val="9"/>
          <w:sz w:val="24"/>
          <w:szCs w:val="24"/>
        </w:rPr>
      </w:pPr>
      <w:r w:rsidRPr="00CA4111">
        <w:rPr>
          <w:rFonts w:ascii="Times New Roman" w:hAnsi="Times New Roman"/>
          <w:sz w:val="24"/>
          <w:szCs w:val="24"/>
        </w:rPr>
        <w:t xml:space="preserve">б) </w:t>
      </w:r>
      <w:r w:rsidRPr="00CA4111">
        <w:rPr>
          <w:rFonts w:ascii="Times New Roman" w:hAnsi="Times New Roman"/>
          <w:color w:val="000000"/>
          <w:spacing w:val="9"/>
          <w:sz w:val="24"/>
          <w:szCs w:val="24"/>
        </w:rPr>
        <w:t>адсорбции газов твердыми адсорбентами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>;</w:t>
      </w:r>
    </w:p>
    <w:p w:rsidR="004C2703" w:rsidRDefault="004C2703" w:rsidP="004C2703">
      <w:pPr>
        <w:spacing w:after="0"/>
        <w:rPr>
          <w:rFonts w:ascii="Times New Roman" w:hAnsi="Times New Roman"/>
          <w:color w:val="000000"/>
          <w:spacing w:val="9"/>
          <w:sz w:val="24"/>
          <w:szCs w:val="24"/>
        </w:rPr>
      </w:pPr>
      <w:r w:rsidRPr="00CA4111">
        <w:rPr>
          <w:rFonts w:ascii="Times New Roman" w:hAnsi="Times New Roman"/>
          <w:sz w:val="24"/>
          <w:szCs w:val="24"/>
        </w:rPr>
        <w:t xml:space="preserve">в) </w:t>
      </w:r>
      <w:r w:rsidRPr="00CA4111">
        <w:rPr>
          <w:rFonts w:ascii="Times New Roman" w:hAnsi="Times New Roman"/>
          <w:color w:val="000000"/>
          <w:spacing w:val="9"/>
          <w:sz w:val="24"/>
          <w:szCs w:val="24"/>
        </w:rPr>
        <w:t>адсорбции паров твердыми адсорбентами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>;</w:t>
      </w:r>
    </w:p>
    <w:p w:rsidR="004C2703" w:rsidRPr="00CA4111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A4111">
        <w:rPr>
          <w:rFonts w:ascii="Times New Roman" w:hAnsi="Times New Roman"/>
          <w:sz w:val="24"/>
          <w:szCs w:val="24"/>
        </w:rPr>
        <w:t xml:space="preserve">г)  </w:t>
      </w:r>
      <w:proofErr w:type="spellStart"/>
      <w:r w:rsidRPr="00CA4111">
        <w:rPr>
          <w:rFonts w:ascii="Times New Roman" w:hAnsi="Times New Roman"/>
          <w:color w:val="000000"/>
          <w:spacing w:val="9"/>
          <w:sz w:val="24"/>
          <w:szCs w:val="24"/>
        </w:rPr>
        <w:t>адсорбции</w:t>
      </w:r>
      <w:r w:rsidRPr="00CA4111">
        <w:rPr>
          <w:rFonts w:ascii="Times New Roman" w:hAnsi="Times New Roman"/>
          <w:color w:val="000000"/>
          <w:spacing w:val="4"/>
          <w:sz w:val="24"/>
          <w:szCs w:val="24"/>
        </w:rPr>
        <w:t>разбавленных</w:t>
      </w:r>
      <w:r w:rsidRPr="00CA4111">
        <w:rPr>
          <w:rFonts w:ascii="Times New Roman" w:hAnsi="Times New Roman"/>
          <w:color w:val="000000"/>
          <w:spacing w:val="3"/>
          <w:sz w:val="24"/>
          <w:szCs w:val="24"/>
        </w:rPr>
        <w:t>растворов</w:t>
      </w:r>
      <w:r w:rsidRPr="00CA4111">
        <w:rPr>
          <w:rFonts w:ascii="Times New Roman" w:hAnsi="Times New Roman"/>
          <w:color w:val="000000"/>
          <w:spacing w:val="9"/>
          <w:sz w:val="24"/>
          <w:szCs w:val="24"/>
        </w:rPr>
        <w:t>твердыми</w:t>
      </w:r>
      <w:proofErr w:type="spellEnd"/>
      <w:r w:rsidRPr="00CA4111">
        <w:rPr>
          <w:rFonts w:ascii="Times New Roman" w:hAnsi="Times New Roman"/>
          <w:color w:val="000000"/>
          <w:spacing w:val="9"/>
          <w:sz w:val="24"/>
          <w:szCs w:val="24"/>
        </w:rPr>
        <w:t xml:space="preserve"> адсорбентами</w:t>
      </w:r>
      <w:r w:rsidRPr="00CA4111">
        <w:rPr>
          <w:rFonts w:ascii="Times New Roman" w:hAnsi="Times New Roman"/>
          <w:color w:val="000000"/>
          <w:spacing w:val="3"/>
          <w:sz w:val="24"/>
          <w:szCs w:val="24"/>
        </w:rPr>
        <w:t>.</w:t>
      </w:r>
    </w:p>
    <w:p w:rsidR="004C2703" w:rsidRPr="00306B24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306B24">
        <w:rPr>
          <w:rFonts w:ascii="Times New Roman" w:hAnsi="Times New Roman"/>
          <w:sz w:val="24"/>
          <w:szCs w:val="24"/>
        </w:rPr>
        <w:t xml:space="preserve">5.  Метод хроматографии для </w:t>
      </w:r>
      <w:r w:rsidRPr="00306B24">
        <w:rPr>
          <w:rFonts w:ascii="Times New Roman" w:hAnsi="Times New Roman"/>
          <w:color w:val="000000"/>
          <w:spacing w:val="6"/>
          <w:sz w:val="24"/>
          <w:szCs w:val="24"/>
        </w:rPr>
        <w:t>разделения и анализа многокомпо</w:t>
      </w:r>
      <w:r w:rsidRPr="00306B24">
        <w:rPr>
          <w:rFonts w:ascii="Times New Roman" w:hAnsi="Times New Roman"/>
          <w:color w:val="000000"/>
          <w:spacing w:val="6"/>
          <w:sz w:val="24"/>
          <w:szCs w:val="24"/>
        </w:rPr>
        <w:softHyphen/>
      </w:r>
      <w:r w:rsidRPr="00306B24">
        <w:rPr>
          <w:rFonts w:ascii="Times New Roman" w:hAnsi="Times New Roman"/>
          <w:color w:val="000000"/>
          <w:spacing w:val="11"/>
          <w:sz w:val="24"/>
          <w:szCs w:val="24"/>
        </w:rPr>
        <w:t>нентных смесей</w:t>
      </w:r>
      <w:r w:rsidRPr="00306B24">
        <w:rPr>
          <w:rFonts w:ascii="Times New Roman" w:hAnsi="Times New Roman"/>
          <w:sz w:val="24"/>
          <w:szCs w:val="24"/>
        </w:rPr>
        <w:t xml:space="preserve"> впервые применил:</w:t>
      </w:r>
    </w:p>
    <w:p w:rsidR="004C2703" w:rsidRPr="00306B24" w:rsidRDefault="004C2703" w:rsidP="004C2703">
      <w:pPr>
        <w:spacing w:after="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306B24">
        <w:rPr>
          <w:rFonts w:ascii="Times New Roman" w:hAnsi="Times New Roman"/>
          <w:sz w:val="24"/>
          <w:szCs w:val="24"/>
        </w:rPr>
        <w:t xml:space="preserve">а) </w:t>
      </w:r>
      <w:r w:rsidRPr="00306B24">
        <w:rPr>
          <w:rFonts w:ascii="Times New Roman" w:hAnsi="Times New Roman"/>
          <w:color w:val="000000"/>
          <w:spacing w:val="2"/>
          <w:sz w:val="24"/>
          <w:szCs w:val="24"/>
        </w:rPr>
        <w:t xml:space="preserve">итальянский химик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Ф. </w:t>
      </w:r>
      <w:r w:rsidRPr="00306B24">
        <w:rPr>
          <w:rFonts w:ascii="Times New Roman" w:hAnsi="Times New Roman"/>
          <w:color w:val="000000"/>
          <w:spacing w:val="2"/>
          <w:sz w:val="24"/>
          <w:szCs w:val="24"/>
        </w:rPr>
        <w:t>Фонтан и шведский хи</w:t>
      </w:r>
      <w:r w:rsidRPr="00306B24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306B24">
        <w:rPr>
          <w:rFonts w:ascii="Times New Roman" w:hAnsi="Times New Roman"/>
          <w:color w:val="000000"/>
          <w:spacing w:val="-1"/>
          <w:sz w:val="24"/>
          <w:szCs w:val="24"/>
        </w:rPr>
        <w:t xml:space="preserve">мик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К. </w:t>
      </w:r>
      <w:proofErr w:type="spellStart"/>
      <w:r w:rsidRPr="00306B24">
        <w:rPr>
          <w:rFonts w:ascii="Times New Roman" w:hAnsi="Times New Roman"/>
          <w:color w:val="000000"/>
          <w:spacing w:val="-1"/>
          <w:sz w:val="24"/>
          <w:szCs w:val="24"/>
        </w:rPr>
        <w:t>Шееле</w:t>
      </w:r>
      <w:proofErr w:type="spellEnd"/>
      <w:r w:rsidRPr="00306B24">
        <w:rPr>
          <w:rFonts w:ascii="Times New Roman" w:hAnsi="Times New Roman"/>
          <w:color w:val="000000"/>
          <w:spacing w:val="-1"/>
          <w:sz w:val="24"/>
          <w:szCs w:val="24"/>
        </w:rPr>
        <w:t>;</w:t>
      </w:r>
    </w:p>
    <w:p w:rsidR="004C2703" w:rsidRPr="00306B24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306B24">
        <w:rPr>
          <w:rFonts w:ascii="Times New Roman" w:hAnsi="Times New Roman"/>
          <w:sz w:val="24"/>
          <w:szCs w:val="24"/>
        </w:rPr>
        <w:t xml:space="preserve">б) </w:t>
      </w:r>
      <w:r w:rsidRPr="00306B24">
        <w:rPr>
          <w:rFonts w:ascii="Times New Roman" w:hAnsi="Times New Roman"/>
          <w:color w:val="000000"/>
          <w:spacing w:val="23"/>
          <w:w w:val="90"/>
          <w:sz w:val="24"/>
          <w:szCs w:val="24"/>
        </w:rPr>
        <w:t xml:space="preserve">Т. Е. </w:t>
      </w:r>
      <w:proofErr w:type="spellStart"/>
      <w:r w:rsidRPr="00306B24">
        <w:rPr>
          <w:rFonts w:ascii="Times New Roman" w:hAnsi="Times New Roman"/>
          <w:color w:val="000000"/>
          <w:spacing w:val="23"/>
          <w:w w:val="90"/>
          <w:sz w:val="24"/>
          <w:szCs w:val="24"/>
        </w:rPr>
        <w:t>Ловиц</w:t>
      </w:r>
      <w:r w:rsidRPr="00306B24">
        <w:rPr>
          <w:rFonts w:ascii="Times New Roman" w:hAnsi="Times New Roman"/>
          <w:sz w:val="24"/>
          <w:szCs w:val="24"/>
        </w:rPr>
        <w:t>в</w:t>
      </w:r>
      <w:proofErr w:type="spellEnd"/>
      <w:r w:rsidRPr="00306B24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К. </w:t>
      </w:r>
      <w:r w:rsidRPr="00306B24">
        <w:rPr>
          <w:rFonts w:ascii="Times New Roman" w:hAnsi="Times New Roman"/>
          <w:iCs/>
          <w:color w:val="000000"/>
          <w:spacing w:val="8"/>
          <w:sz w:val="24"/>
          <w:szCs w:val="24"/>
        </w:rPr>
        <w:t xml:space="preserve">Фаянс — </w:t>
      </w:r>
      <w:r>
        <w:rPr>
          <w:rFonts w:ascii="Times New Roman" w:hAnsi="Times New Roman"/>
          <w:iCs/>
          <w:color w:val="000000"/>
          <w:spacing w:val="8"/>
          <w:sz w:val="24"/>
          <w:szCs w:val="24"/>
        </w:rPr>
        <w:t xml:space="preserve">Ф. </w:t>
      </w:r>
      <w:proofErr w:type="spellStart"/>
      <w:r w:rsidRPr="00306B24">
        <w:rPr>
          <w:rFonts w:ascii="Times New Roman" w:hAnsi="Times New Roman"/>
          <w:iCs/>
          <w:color w:val="000000"/>
          <w:spacing w:val="14"/>
          <w:sz w:val="24"/>
          <w:szCs w:val="24"/>
        </w:rPr>
        <w:t>Панет</w:t>
      </w:r>
      <w:proofErr w:type="spellEnd"/>
      <w:r w:rsidRPr="00306B24">
        <w:rPr>
          <w:rFonts w:ascii="Times New Roman" w:hAnsi="Times New Roman"/>
          <w:sz w:val="24"/>
          <w:szCs w:val="24"/>
        </w:rPr>
        <w:t xml:space="preserve">           г)  </w:t>
      </w:r>
      <w:r w:rsidRPr="00306B24">
        <w:rPr>
          <w:rFonts w:ascii="Times New Roman" w:hAnsi="Times New Roman"/>
          <w:color w:val="000000"/>
          <w:spacing w:val="13"/>
          <w:sz w:val="24"/>
          <w:szCs w:val="24"/>
        </w:rPr>
        <w:t>М. С. Цвет</w:t>
      </w:r>
    </w:p>
    <w:p w:rsidR="004C2703" w:rsidRPr="00893468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893468">
        <w:rPr>
          <w:rFonts w:ascii="Times New Roman" w:hAnsi="Times New Roman"/>
          <w:sz w:val="24"/>
          <w:szCs w:val="24"/>
        </w:rPr>
        <w:t xml:space="preserve">6. </w:t>
      </w:r>
      <w:r w:rsidRPr="00893468">
        <w:rPr>
          <w:rFonts w:ascii="Times New Roman" w:hAnsi="Times New Roman"/>
          <w:color w:val="000000"/>
          <w:spacing w:val="11"/>
          <w:sz w:val="24"/>
          <w:szCs w:val="24"/>
        </w:rPr>
        <w:t>Ионообменная адсорбция – это: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893468">
        <w:rPr>
          <w:rFonts w:ascii="Times New Roman" w:hAnsi="Times New Roman"/>
          <w:sz w:val="24"/>
          <w:szCs w:val="24"/>
        </w:rPr>
        <w:t xml:space="preserve">а) </w:t>
      </w:r>
      <w:r w:rsidRPr="00893468">
        <w:rPr>
          <w:rFonts w:ascii="Times New Roman" w:hAnsi="Times New Roman"/>
          <w:color w:val="000000"/>
          <w:spacing w:val="11"/>
          <w:sz w:val="24"/>
          <w:szCs w:val="24"/>
        </w:rPr>
        <w:t>про</w:t>
      </w:r>
      <w:r w:rsidRPr="00893468">
        <w:rPr>
          <w:rFonts w:ascii="Times New Roman" w:hAnsi="Times New Roman"/>
          <w:color w:val="000000"/>
          <w:spacing w:val="11"/>
          <w:sz w:val="24"/>
          <w:szCs w:val="24"/>
        </w:rPr>
        <w:softHyphen/>
      </w:r>
      <w:r w:rsidRPr="00893468">
        <w:rPr>
          <w:rFonts w:ascii="Times New Roman" w:hAnsi="Times New Roman"/>
          <w:color w:val="000000"/>
          <w:spacing w:val="12"/>
          <w:sz w:val="24"/>
          <w:szCs w:val="24"/>
        </w:rPr>
        <w:t>цесс обмена ионов между раствором и твердой фа</w:t>
      </w:r>
      <w:r w:rsidRPr="00893468">
        <w:rPr>
          <w:rFonts w:ascii="Times New Roman" w:hAnsi="Times New Roman"/>
          <w:color w:val="000000"/>
          <w:spacing w:val="12"/>
          <w:sz w:val="24"/>
          <w:szCs w:val="24"/>
        </w:rPr>
        <w:softHyphen/>
      </w:r>
      <w:r w:rsidRPr="00893468">
        <w:rPr>
          <w:rFonts w:ascii="Times New Roman" w:hAnsi="Times New Roman"/>
          <w:color w:val="000000"/>
          <w:spacing w:val="3"/>
          <w:sz w:val="24"/>
          <w:szCs w:val="24"/>
        </w:rPr>
        <w:t>зой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;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893468">
        <w:rPr>
          <w:rFonts w:ascii="Times New Roman" w:hAnsi="Times New Roman"/>
          <w:sz w:val="24"/>
          <w:szCs w:val="24"/>
        </w:rPr>
        <w:t xml:space="preserve">б) </w:t>
      </w:r>
      <w:r w:rsidRPr="00893468">
        <w:rPr>
          <w:rFonts w:ascii="Times New Roman" w:hAnsi="Times New Roman"/>
          <w:color w:val="000000"/>
          <w:spacing w:val="6"/>
          <w:sz w:val="24"/>
          <w:szCs w:val="24"/>
        </w:rPr>
        <w:t>метод разделения и анализа многокомпо</w:t>
      </w:r>
      <w:r w:rsidRPr="00893468">
        <w:rPr>
          <w:rFonts w:ascii="Times New Roman" w:hAnsi="Times New Roman"/>
          <w:color w:val="000000"/>
          <w:spacing w:val="6"/>
          <w:sz w:val="24"/>
          <w:szCs w:val="24"/>
        </w:rPr>
        <w:softHyphen/>
      </w:r>
      <w:r w:rsidRPr="00893468">
        <w:rPr>
          <w:rFonts w:ascii="Times New Roman" w:hAnsi="Times New Roman"/>
          <w:color w:val="000000"/>
          <w:spacing w:val="11"/>
          <w:sz w:val="24"/>
          <w:szCs w:val="24"/>
        </w:rPr>
        <w:t>нентных смесей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>;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893468">
        <w:rPr>
          <w:rFonts w:ascii="Times New Roman" w:hAnsi="Times New Roman"/>
          <w:sz w:val="24"/>
          <w:szCs w:val="24"/>
        </w:rPr>
        <w:t xml:space="preserve">в) </w:t>
      </w:r>
      <w:r w:rsidRPr="00893468">
        <w:rPr>
          <w:rFonts w:ascii="Times New Roman" w:hAnsi="Times New Roman"/>
          <w:color w:val="000000"/>
          <w:spacing w:val="-1"/>
          <w:sz w:val="24"/>
          <w:szCs w:val="24"/>
        </w:rPr>
        <w:t>адсорбция из растворов на твердом адсорбенте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;</w:t>
      </w:r>
    </w:p>
    <w:p w:rsidR="004C2703" w:rsidRPr="00893468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893468">
        <w:rPr>
          <w:rFonts w:ascii="Times New Roman" w:hAnsi="Times New Roman"/>
          <w:sz w:val="24"/>
          <w:szCs w:val="24"/>
        </w:rPr>
        <w:t xml:space="preserve">г) </w:t>
      </w:r>
      <w:r w:rsidRPr="00893468">
        <w:rPr>
          <w:rFonts w:ascii="Times New Roman" w:hAnsi="Times New Roman"/>
          <w:color w:val="000000"/>
          <w:spacing w:val="4"/>
          <w:sz w:val="24"/>
          <w:szCs w:val="24"/>
        </w:rPr>
        <w:t xml:space="preserve">адсорбция </w:t>
      </w:r>
      <w:proofErr w:type="spellStart"/>
      <w:r w:rsidRPr="00893468">
        <w:rPr>
          <w:rFonts w:ascii="Times New Roman" w:hAnsi="Times New Roman"/>
          <w:color w:val="000000"/>
          <w:spacing w:val="4"/>
          <w:sz w:val="24"/>
          <w:szCs w:val="24"/>
        </w:rPr>
        <w:t>газов</w:t>
      </w:r>
      <w:r w:rsidRPr="00893468">
        <w:rPr>
          <w:rFonts w:ascii="Times New Roman" w:hAnsi="Times New Roman"/>
          <w:color w:val="000000"/>
          <w:spacing w:val="-1"/>
          <w:sz w:val="24"/>
          <w:szCs w:val="24"/>
        </w:rPr>
        <w:t>на</w:t>
      </w:r>
      <w:proofErr w:type="spellEnd"/>
      <w:r w:rsidRPr="00893468">
        <w:rPr>
          <w:rFonts w:ascii="Times New Roman" w:hAnsi="Times New Roman"/>
          <w:color w:val="000000"/>
          <w:spacing w:val="-1"/>
          <w:sz w:val="24"/>
          <w:szCs w:val="24"/>
        </w:rPr>
        <w:t xml:space="preserve"> твердом </w:t>
      </w:r>
      <w:proofErr w:type="gramStart"/>
      <w:r w:rsidRPr="00893468">
        <w:rPr>
          <w:rFonts w:ascii="Times New Roman" w:hAnsi="Times New Roman"/>
          <w:color w:val="000000"/>
          <w:spacing w:val="-1"/>
          <w:sz w:val="24"/>
          <w:szCs w:val="24"/>
        </w:rPr>
        <w:t>адсорбенте</w:t>
      </w:r>
      <w:proofErr w:type="gramEnd"/>
      <w:r>
        <w:rPr>
          <w:rFonts w:ascii="Times New Roman" w:hAnsi="Times New Roman"/>
          <w:color w:val="000000"/>
          <w:spacing w:val="-1"/>
          <w:sz w:val="24"/>
          <w:szCs w:val="24"/>
        </w:rPr>
        <w:t>.</w:t>
      </w:r>
    </w:p>
    <w:p w:rsidR="004C2703" w:rsidRPr="00EE38B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EE38B3">
        <w:rPr>
          <w:rFonts w:ascii="Times New Roman" w:hAnsi="Times New Roman"/>
          <w:sz w:val="24"/>
          <w:szCs w:val="24"/>
        </w:rPr>
        <w:t xml:space="preserve">7. </w:t>
      </w:r>
      <w:r w:rsidRPr="00EE38B3">
        <w:rPr>
          <w:rFonts w:ascii="Times New Roman" w:hAnsi="Times New Roman"/>
          <w:color w:val="000000"/>
          <w:spacing w:val="4"/>
          <w:sz w:val="24"/>
          <w:szCs w:val="24"/>
        </w:rPr>
        <w:t xml:space="preserve">Хроматография применяется </w:t>
      </w:r>
      <w:proofErr w:type="gramStart"/>
      <w:r w:rsidRPr="00EE38B3">
        <w:rPr>
          <w:rFonts w:ascii="Times New Roman" w:hAnsi="Times New Roman"/>
          <w:color w:val="000000"/>
          <w:spacing w:val="4"/>
          <w:sz w:val="24"/>
          <w:szCs w:val="24"/>
        </w:rPr>
        <w:t>для</w:t>
      </w:r>
      <w:proofErr w:type="gramEnd"/>
      <w:r w:rsidRPr="00EE38B3">
        <w:rPr>
          <w:rFonts w:ascii="Times New Roman" w:hAnsi="Times New Roman"/>
          <w:color w:val="000000"/>
          <w:spacing w:val="4"/>
          <w:sz w:val="24"/>
          <w:szCs w:val="24"/>
        </w:rPr>
        <w:t>:</w:t>
      </w:r>
    </w:p>
    <w:p w:rsidR="004C2703" w:rsidRPr="00EE38B3" w:rsidRDefault="004C2703" w:rsidP="004C2703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EE38B3">
        <w:rPr>
          <w:rFonts w:ascii="Times New Roman" w:hAnsi="Times New Roman"/>
          <w:sz w:val="24"/>
          <w:szCs w:val="24"/>
        </w:rPr>
        <w:t xml:space="preserve">а) </w:t>
      </w:r>
      <w:r w:rsidRPr="00EE38B3">
        <w:rPr>
          <w:rFonts w:ascii="Times New Roman" w:hAnsi="Times New Roman"/>
          <w:color w:val="000000"/>
          <w:spacing w:val="8"/>
          <w:sz w:val="24"/>
          <w:szCs w:val="24"/>
        </w:rPr>
        <w:t>удале</w:t>
      </w:r>
      <w:r w:rsidRPr="00EE38B3">
        <w:rPr>
          <w:rFonts w:ascii="Times New Roman" w:hAnsi="Times New Roman"/>
          <w:color w:val="000000"/>
          <w:spacing w:val="8"/>
          <w:sz w:val="24"/>
          <w:szCs w:val="24"/>
        </w:rPr>
        <w:softHyphen/>
      </w:r>
      <w:r w:rsidRPr="00EE38B3">
        <w:rPr>
          <w:rFonts w:ascii="Times New Roman" w:hAnsi="Times New Roman"/>
          <w:color w:val="000000"/>
          <w:spacing w:val="4"/>
          <w:sz w:val="24"/>
          <w:szCs w:val="24"/>
        </w:rPr>
        <w:t>ния из молока радиоактивных веществ;</w:t>
      </w:r>
    </w:p>
    <w:p w:rsidR="004C2703" w:rsidRPr="00EE38B3" w:rsidRDefault="004C2703" w:rsidP="004C2703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EE38B3">
        <w:rPr>
          <w:rFonts w:ascii="Times New Roman" w:hAnsi="Times New Roman"/>
          <w:sz w:val="24"/>
          <w:szCs w:val="24"/>
        </w:rPr>
        <w:t xml:space="preserve">б) </w:t>
      </w:r>
      <w:r w:rsidRPr="00EE38B3">
        <w:rPr>
          <w:rFonts w:ascii="Times New Roman" w:hAnsi="Times New Roman"/>
          <w:color w:val="000000"/>
          <w:sz w:val="24"/>
          <w:szCs w:val="24"/>
        </w:rPr>
        <w:t>обесцве</w:t>
      </w:r>
      <w:r w:rsidRPr="00EE38B3">
        <w:rPr>
          <w:rFonts w:ascii="Times New Roman" w:hAnsi="Times New Roman"/>
          <w:color w:val="000000"/>
          <w:spacing w:val="3"/>
          <w:sz w:val="24"/>
          <w:szCs w:val="24"/>
        </w:rPr>
        <w:t>чивания сахарных и глюкозных сиропов;</w:t>
      </w:r>
    </w:p>
    <w:p w:rsidR="004C2703" w:rsidRPr="00EE38B3" w:rsidRDefault="004C2703" w:rsidP="004C2703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pacing w:val="7"/>
          <w:sz w:val="24"/>
          <w:szCs w:val="24"/>
        </w:rPr>
      </w:pPr>
      <w:r w:rsidRPr="00EE38B3">
        <w:rPr>
          <w:rFonts w:ascii="Times New Roman" w:hAnsi="Times New Roman"/>
          <w:sz w:val="24"/>
          <w:szCs w:val="24"/>
        </w:rPr>
        <w:t>в)</w:t>
      </w:r>
      <w:r w:rsidRPr="00EE38B3">
        <w:rPr>
          <w:rFonts w:ascii="Times New Roman" w:hAnsi="Times New Roman"/>
          <w:color w:val="000000"/>
          <w:spacing w:val="4"/>
          <w:sz w:val="24"/>
          <w:szCs w:val="24"/>
        </w:rPr>
        <w:t xml:space="preserve"> разделения витаминов, аминокислот, ферментов, ле</w:t>
      </w:r>
      <w:r w:rsidRPr="00EE38B3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EE38B3">
        <w:rPr>
          <w:rFonts w:ascii="Times New Roman" w:hAnsi="Times New Roman"/>
          <w:color w:val="000000"/>
          <w:spacing w:val="7"/>
          <w:sz w:val="24"/>
          <w:szCs w:val="24"/>
        </w:rPr>
        <w:t>карственных и других веществ;</w:t>
      </w:r>
    </w:p>
    <w:p w:rsidR="004C2703" w:rsidRPr="00EE38B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EE38B3">
        <w:rPr>
          <w:rFonts w:ascii="Times New Roman" w:hAnsi="Times New Roman"/>
          <w:sz w:val="24"/>
          <w:szCs w:val="24"/>
        </w:rPr>
        <w:lastRenderedPageBreak/>
        <w:t xml:space="preserve">г) </w:t>
      </w:r>
      <w:r w:rsidRPr="00EE38B3">
        <w:rPr>
          <w:rFonts w:ascii="Times New Roman" w:hAnsi="Times New Roman"/>
          <w:color w:val="000000"/>
          <w:spacing w:val="8"/>
          <w:sz w:val="24"/>
          <w:szCs w:val="24"/>
        </w:rPr>
        <w:t>удале</w:t>
      </w:r>
      <w:r w:rsidRPr="00EE38B3">
        <w:rPr>
          <w:rFonts w:ascii="Times New Roman" w:hAnsi="Times New Roman"/>
          <w:color w:val="000000"/>
          <w:spacing w:val="8"/>
          <w:sz w:val="24"/>
          <w:szCs w:val="24"/>
        </w:rPr>
        <w:softHyphen/>
      </w:r>
      <w:r w:rsidRPr="00EE38B3">
        <w:rPr>
          <w:rFonts w:ascii="Times New Roman" w:hAnsi="Times New Roman"/>
          <w:color w:val="000000"/>
          <w:spacing w:val="4"/>
          <w:sz w:val="24"/>
          <w:szCs w:val="24"/>
        </w:rPr>
        <w:t>ния из молока радиоактивных веществ.</w:t>
      </w:r>
    </w:p>
    <w:p w:rsidR="004C2703" w:rsidRPr="00157F1D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157F1D">
        <w:rPr>
          <w:rFonts w:ascii="Times New Roman" w:hAnsi="Times New Roman"/>
          <w:sz w:val="24"/>
          <w:szCs w:val="24"/>
        </w:rPr>
        <w:t xml:space="preserve">8. </w:t>
      </w:r>
      <w:r w:rsidRPr="00157F1D">
        <w:rPr>
          <w:rFonts w:ascii="Times New Roman" w:hAnsi="Times New Roman"/>
          <w:color w:val="000000"/>
          <w:spacing w:val="-3"/>
          <w:sz w:val="24"/>
          <w:szCs w:val="24"/>
        </w:rPr>
        <w:t xml:space="preserve">Диспергирование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- </w:t>
      </w:r>
      <w:r w:rsidRPr="00157F1D">
        <w:rPr>
          <w:rFonts w:ascii="Times New Roman" w:hAnsi="Times New Roman"/>
          <w:color w:val="000000"/>
          <w:spacing w:val="-3"/>
          <w:sz w:val="24"/>
          <w:szCs w:val="24"/>
        </w:rPr>
        <w:t>это:</w:t>
      </w:r>
    </w:p>
    <w:p w:rsidR="004C2703" w:rsidRPr="00157F1D" w:rsidRDefault="004C2703" w:rsidP="004C2703">
      <w:pPr>
        <w:spacing w:after="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157F1D">
        <w:rPr>
          <w:rFonts w:ascii="Times New Roman" w:hAnsi="Times New Roman"/>
          <w:sz w:val="24"/>
          <w:szCs w:val="24"/>
        </w:rPr>
        <w:t xml:space="preserve">а) </w:t>
      </w:r>
      <w:r w:rsidRPr="00157F1D">
        <w:rPr>
          <w:rFonts w:ascii="Times New Roman" w:hAnsi="Times New Roman"/>
          <w:color w:val="000000"/>
          <w:spacing w:val="-3"/>
          <w:sz w:val="24"/>
          <w:szCs w:val="24"/>
        </w:rPr>
        <w:t xml:space="preserve">дробление крупных частиц </w:t>
      </w:r>
      <w:r w:rsidRPr="00157F1D">
        <w:rPr>
          <w:rFonts w:ascii="Times New Roman" w:hAnsi="Times New Roman"/>
          <w:color w:val="000000"/>
          <w:spacing w:val="3"/>
          <w:sz w:val="24"/>
          <w:szCs w:val="24"/>
        </w:rPr>
        <w:t>грубодисперсных систем до коллоидной дисперсно</w:t>
      </w:r>
      <w:r w:rsidRPr="00157F1D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157F1D">
        <w:rPr>
          <w:rFonts w:ascii="Times New Roman" w:hAnsi="Times New Roman"/>
          <w:color w:val="000000"/>
          <w:spacing w:val="-1"/>
          <w:sz w:val="24"/>
          <w:szCs w:val="24"/>
        </w:rPr>
        <w:t xml:space="preserve">сти; </w:t>
      </w:r>
    </w:p>
    <w:p w:rsidR="004C2703" w:rsidRPr="00157F1D" w:rsidRDefault="004C2703" w:rsidP="004C2703">
      <w:pPr>
        <w:spacing w:after="0"/>
        <w:rPr>
          <w:rFonts w:ascii="Times New Roman" w:hAnsi="Times New Roman"/>
          <w:color w:val="000000"/>
          <w:spacing w:val="2"/>
          <w:sz w:val="24"/>
          <w:szCs w:val="24"/>
        </w:rPr>
      </w:pPr>
      <w:r w:rsidRPr="00157F1D">
        <w:rPr>
          <w:rFonts w:ascii="Times New Roman" w:hAnsi="Times New Roman"/>
          <w:sz w:val="24"/>
          <w:szCs w:val="24"/>
        </w:rPr>
        <w:t xml:space="preserve">б) </w:t>
      </w:r>
      <w:r w:rsidRPr="00157F1D">
        <w:rPr>
          <w:rFonts w:ascii="Times New Roman" w:hAnsi="Times New Roman"/>
          <w:color w:val="000000"/>
          <w:spacing w:val="-1"/>
          <w:sz w:val="24"/>
          <w:szCs w:val="24"/>
        </w:rPr>
        <w:t xml:space="preserve">соединение атомов, ионов или </w:t>
      </w:r>
      <w:r w:rsidRPr="00157F1D">
        <w:rPr>
          <w:rFonts w:ascii="Times New Roman" w:hAnsi="Times New Roman"/>
          <w:color w:val="000000"/>
          <w:spacing w:val="1"/>
          <w:sz w:val="24"/>
          <w:szCs w:val="24"/>
        </w:rPr>
        <w:t>молекул в более крупные частицы (агрегаты) колло</w:t>
      </w:r>
      <w:r w:rsidRPr="00157F1D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157F1D">
        <w:rPr>
          <w:rFonts w:ascii="Times New Roman" w:hAnsi="Times New Roman"/>
          <w:color w:val="000000"/>
          <w:spacing w:val="2"/>
          <w:sz w:val="24"/>
          <w:szCs w:val="24"/>
        </w:rPr>
        <w:t>идных размеров;</w:t>
      </w:r>
    </w:p>
    <w:p w:rsidR="004C2703" w:rsidRPr="004E39BF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E39BF">
        <w:rPr>
          <w:rFonts w:ascii="Times New Roman" w:hAnsi="Times New Roman"/>
          <w:sz w:val="24"/>
          <w:szCs w:val="24"/>
        </w:rPr>
        <w:t xml:space="preserve">в) добавление </w:t>
      </w:r>
      <w:r w:rsidRPr="004E39BF">
        <w:rPr>
          <w:rFonts w:ascii="Times New Roman" w:hAnsi="Times New Roman"/>
          <w:color w:val="000000"/>
          <w:spacing w:val="4"/>
          <w:sz w:val="24"/>
          <w:szCs w:val="24"/>
        </w:rPr>
        <w:t xml:space="preserve">к истинному раствору какого-либо вещества </w:t>
      </w:r>
      <w:r w:rsidRPr="004E39BF">
        <w:rPr>
          <w:rFonts w:ascii="Times New Roman" w:hAnsi="Times New Roman"/>
          <w:color w:val="000000"/>
          <w:spacing w:val="2"/>
          <w:sz w:val="24"/>
          <w:szCs w:val="24"/>
        </w:rPr>
        <w:t xml:space="preserve">в большом объеме другой жидкость, которая </w:t>
      </w:r>
      <w:r w:rsidRPr="004E39BF">
        <w:rPr>
          <w:rFonts w:ascii="Times New Roman" w:hAnsi="Times New Roman"/>
          <w:color w:val="000000"/>
          <w:spacing w:val="6"/>
          <w:sz w:val="24"/>
          <w:szCs w:val="24"/>
        </w:rPr>
        <w:t xml:space="preserve">является для этого вещества плохим растворителем, </w:t>
      </w:r>
      <w:r w:rsidRPr="004E39BF">
        <w:rPr>
          <w:rFonts w:ascii="Times New Roman" w:hAnsi="Times New Roman"/>
          <w:color w:val="000000"/>
          <w:sz w:val="24"/>
          <w:szCs w:val="24"/>
        </w:rPr>
        <w:t>но хорошо смешивается с исходным растворителем;</w:t>
      </w:r>
    </w:p>
    <w:p w:rsidR="004C2703" w:rsidRPr="004E39BF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E39BF">
        <w:rPr>
          <w:rFonts w:ascii="Times New Roman" w:hAnsi="Times New Roman"/>
          <w:sz w:val="24"/>
          <w:szCs w:val="24"/>
        </w:rPr>
        <w:t xml:space="preserve">г) </w:t>
      </w:r>
      <w:r w:rsidRPr="004E39BF">
        <w:rPr>
          <w:rFonts w:ascii="Times New Roman" w:hAnsi="Times New Roman"/>
          <w:color w:val="000000"/>
          <w:spacing w:val="4"/>
          <w:sz w:val="24"/>
          <w:szCs w:val="24"/>
        </w:rPr>
        <w:t>химические реакции всех типов.</w:t>
      </w:r>
    </w:p>
    <w:p w:rsidR="004C2703" w:rsidRPr="0021503D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21503D">
        <w:rPr>
          <w:rFonts w:ascii="Times New Roman" w:hAnsi="Times New Roman"/>
          <w:sz w:val="24"/>
          <w:szCs w:val="24"/>
        </w:rPr>
        <w:t xml:space="preserve">9. </w:t>
      </w:r>
      <w:r>
        <w:rPr>
          <w:rFonts w:ascii="Times New Roman" w:hAnsi="Times New Roman"/>
          <w:sz w:val="24"/>
          <w:szCs w:val="24"/>
        </w:rPr>
        <w:t>К оптическим свойствам</w:t>
      </w:r>
      <w:r w:rsidRPr="0021503D">
        <w:rPr>
          <w:rFonts w:ascii="Times New Roman" w:hAnsi="Times New Roman"/>
          <w:sz w:val="24"/>
          <w:szCs w:val="24"/>
        </w:rPr>
        <w:t xml:space="preserve"> коллоидных систем относится:</w:t>
      </w:r>
    </w:p>
    <w:p w:rsidR="004C2703" w:rsidRPr="0021503D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21503D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э</w:t>
      </w:r>
      <w:r w:rsidRPr="0021503D">
        <w:rPr>
          <w:rFonts w:ascii="Times New Roman" w:hAnsi="Times New Roman"/>
          <w:color w:val="000000"/>
          <w:spacing w:val="4"/>
          <w:sz w:val="24"/>
          <w:szCs w:val="24"/>
        </w:rPr>
        <w:t xml:space="preserve">лектродиализ  </w:t>
      </w:r>
      <w:r w:rsidRPr="0021503D">
        <w:rPr>
          <w:rFonts w:ascii="Times New Roman" w:hAnsi="Times New Roman"/>
          <w:sz w:val="24"/>
          <w:szCs w:val="24"/>
        </w:rPr>
        <w:t xml:space="preserve">б)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д</w:t>
      </w:r>
      <w:r w:rsidRPr="0021503D">
        <w:rPr>
          <w:rFonts w:ascii="Times New Roman" w:hAnsi="Times New Roman"/>
          <w:color w:val="000000"/>
          <w:spacing w:val="2"/>
          <w:sz w:val="24"/>
          <w:szCs w:val="24"/>
        </w:rPr>
        <w:t>иализ</w:t>
      </w:r>
      <w:r w:rsidRPr="0021503D">
        <w:rPr>
          <w:rFonts w:ascii="Times New Roman" w:hAnsi="Times New Roman"/>
          <w:sz w:val="24"/>
          <w:szCs w:val="24"/>
        </w:rPr>
        <w:t xml:space="preserve"> в)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 w:rsidRPr="0021503D">
        <w:rPr>
          <w:rFonts w:ascii="Times New Roman" w:hAnsi="Times New Roman"/>
          <w:color w:val="000000"/>
          <w:spacing w:val="1"/>
          <w:sz w:val="24"/>
          <w:szCs w:val="24"/>
        </w:rPr>
        <w:t>льтрафильтрация</w:t>
      </w:r>
      <w:r w:rsidRPr="0021503D">
        <w:rPr>
          <w:rFonts w:ascii="Times New Roman" w:hAnsi="Times New Roman"/>
          <w:sz w:val="24"/>
          <w:szCs w:val="24"/>
        </w:rPr>
        <w:t xml:space="preserve">  г) </w:t>
      </w:r>
      <w:r w:rsidRPr="0021503D">
        <w:rPr>
          <w:rFonts w:ascii="Times New Roman" w:hAnsi="Times New Roman"/>
          <w:color w:val="000000"/>
          <w:spacing w:val="8"/>
          <w:sz w:val="24"/>
          <w:szCs w:val="24"/>
        </w:rPr>
        <w:t xml:space="preserve">рассеяние </w:t>
      </w:r>
      <w:r w:rsidRPr="0021503D">
        <w:rPr>
          <w:rFonts w:ascii="Times New Roman" w:hAnsi="Times New Roman"/>
          <w:color w:val="000000"/>
          <w:sz w:val="24"/>
          <w:szCs w:val="24"/>
        </w:rPr>
        <w:t>света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4C2703" w:rsidRPr="000C3E69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0C3E69">
        <w:rPr>
          <w:rFonts w:ascii="Times New Roman" w:hAnsi="Times New Roman"/>
          <w:sz w:val="24"/>
          <w:szCs w:val="24"/>
        </w:rPr>
        <w:t xml:space="preserve">10. </w:t>
      </w:r>
      <w:proofErr w:type="spellStart"/>
      <w:r w:rsidRPr="000C3E69">
        <w:rPr>
          <w:rFonts w:ascii="Times New Roman" w:hAnsi="Times New Roman"/>
          <w:iCs/>
          <w:color w:val="000000"/>
          <w:spacing w:val="-1"/>
          <w:sz w:val="24"/>
          <w:szCs w:val="24"/>
        </w:rPr>
        <w:t>Э</w:t>
      </w:r>
      <w:r>
        <w:rPr>
          <w:rFonts w:ascii="Times New Roman" w:hAnsi="Times New Roman"/>
          <w:iCs/>
          <w:color w:val="000000"/>
          <w:spacing w:val="-1"/>
          <w:sz w:val="24"/>
          <w:szCs w:val="24"/>
        </w:rPr>
        <w:t>лектро</w:t>
      </w:r>
      <w:r>
        <w:rPr>
          <w:rFonts w:ascii="Times New Roman" w:hAnsi="Times New Roman"/>
          <w:iCs/>
          <w:color w:val="000000"/>
          <w:spacing w:val="-1"/>
          <w:sz w:val="24"/>
          <w:szCs w:val="24"/>
        </w:rPr>
        <w:softHyphen/>
        <w:t>осмос</w:t>
      </w:r>
      <w:proofErr w:type="spellEnd"/>
      <w:r w:rsidRPr="000C3E69">
        <w:rPr>
          <w:rFonts w:ascii="Times New Roman" w:hAnsi="Times New Roman"/>
          <w:iCs/>
          <w:color w:val="000000"/>
          <w:spacing w:val="-1"/>
          <w:sz w:val="24"/>
          <w:szCs w:val="24"/>
        </w:rPr>
        <w:t xml:space="preserve"> – это:</w:t>
      </w:r>
    </w:p>
    <w:p w:rsidR="004C2703" w:rsidRPr="000C3E69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0C3E69">
        <w:rPr>
          <w:rFonts w:ascii="Times New Roman" w:hAnsi="Times New Roman"/>
          <w:sz w:val="24"/>
          <w:szCs w:val="24"/>
        </w:rPr>
        <w:t xml:space="preserve">а) </w:t>
      </w:r>
      <w:r w:rsidRPr="000C3E69">
        <w:rPr>
          <w:rFonts w:ascii="Times New Roman" w:hAnsi="Times New Roman"/>
          <w:color w:val="000000"/>
          <w:spacing w:val="6"/>
          <w:sz w:val="24"/>
          <w:szCs w:val="24"/>
        </w:rPr>
        <w:t>движение жидкой  дисперсионной среды в электрическом поле;</w:t>
      </w:r>
    </w:p>
    <w:p w:rsidR="004C2703" w:rsidRPr="000C3E69" w:rsidRDefault="004C2703" w:rsidP="004C2703">
      <w:pPr>
        <w:spacing w:after="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0C3E69">
        <w:rPr>
          <w:rFonts w:ascii="Times New Roman" w:hAnsi="Times New Roman"/>
          <w:sz w:val="24"/>
          <w:szCs w:val="24"/>
        </w:rPr>
        <w:t xml:space="preserve">б) </w:t>
      </w:r>
      <w:r w:rsidRPr="000C3E69">
        <w:rPr>
          <w:rFonts w:ascii="Times New Roman" w:hAnsi="Times New Roman"/>
          <w:color w:val="000000"/>
          <w:spacing w:val="12"/>
          <w:sz w:val="24"/>
          <w:szCs w:val="24"/>
        </w:rPr>
        <w:t xml:space="preserve">явление переноса частиц дисперсной фазы </w:t>
      </w:r>
      <w:r w:rsidRPr="000C3E69">
        <w:rPr>
          <w:rFonts w:ascii="Times New Roman" w:hAnsi="Times New Roman"/>
          <w:color w:val="000000"/>
          <w:spacing w:val="-1"/>
          <w:sz w:val="24"/>
          <w:szCs w:val="24"/>
        </w:rPr>
        <w:t>в электрическом поле;</w:t>
      </w:r>
    </w:p>
    <w:p w:rsidR="004C2703" w:rsidRPr="000C3E69" w:rsidRDefault="004C2703" w:rsidP="004C2703">
      <w:pPr>
        <w:spacing w:after="0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0C3E69">
        <w:rPr>
          <w:rFonts w:ascii="Times New Roman" w:hAnsi="Times New Roman"/>
          <w:sz w:val="24"/>
          <w:szCs w:val="24"/>
        </w:rPr>
        <w:t xml:space="preserve">в) </w:t>
      </w:r>
      <w:r w:rsidRPr="000C3E69">
        <w:rPr>
          <w:rFonts w:ascii="Times New Roman" w:hAnsi="Times New Roman"/>
          <w:color w:val="000000"/>
          <w:spacing w:val="8"/>
          <w:sz w:val="24"/>
          <w:szCs w:val="24"/>
        </w:rPr>
        <w:t xml:space="preserve">стремление коллоидных </w:t>
      </w:r>
      <w:r w:rsidRPr="000C3E69">
        <w:rPr>
          <w:rFonts w:ascii="Times New Roman" w:hAnsi="Times New Roman"/>
          <w:color w:val="000000"/>
          <w:spacing w:val="3"/>
          <w:sz w:val="24"/>
          <w:szCs w:val="24"/>
        </w:rPr>
        <w:t>ча</w:t>
      </w:r>
      <w:r w:rsidRPr="000C3E69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0C3E69">
        <w:rPr>
          <w:rFonts w:ascii="Times New Roman" w:hAnsi="Times New Roman"/>
          <w:color w:val="000000"/>
          <w:spacing w:val="8"/>
          <w:sz w:val="24"/>
          <w:szCs w:val="24"/>
        </w:rPr>
        <w:t xml:space="preserve">стиц осесть на дно — </w:t>
      </w:r>
      <w:proofErr w:type="spellStart"/>
      <w:r w:rsidRPr="000C3E69">
        <w:rPr>
          <w:rFonts w:ascii="Times New Roman" w:hAnsi="Times New Roman"/>
          <w:color w:val="000000"/>
          <w:spacing w:val="8"/>
          <w:sz w:val="24"/>
          <w:szCs w:val="24"/>
        </w:rPr>
        <w:t>седиментировать</w:t>
      </w:r>
      <w:proofErr w:type="spellEnd"/>
      <w:r w:rsidRPr="000C3E69">
        <w:rPr>
          <w:rFonts w:ascii="Times New Roman" w:hAnsi="Times New Roman"/>
          <w:color w:val="000000"/>
          <w:spacing w:val="-2"/>
          <w:sz w:val="24"/>
          <w:szCs w:val="24"/>
        </w:rPr>
        <w:t>;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0C3E69">
        <w:rPr>
          <w:rFonts w:ascii="Times New Roman" w:hAnsi="Times New Roman"/>
          <w:sz w:val="24"/>
          <w:szCs w:val="24"/>
        </w:rPr>
        <w:t xml:space="preserve">г) </w:t>
      </w:r>
      <w:r w:rsidRPr="000C3E69">
        <w:rPr>
          <w:rFonts w:ascii="Times New Roman" w:hAnsi="Times New Roman"/>
          <w:color w:val="000000"/>
          <w:spacing w:val="8"/>
          <w:sz w:val="24"/>
          <w:szCs w:val="24"/>
        </w:rPr>
        <w:t xml:space="preserve">стремление коллоидных </w:t>
      </w:r>
      <w:r w:rsidRPr="000C3E69">
        <w:rPr>
          <w:rFonts w:ascii="Times New Roman" w:hAnsi="Times New Roman"/>
          <w:color w:val="000000"/>
          <w:spacing w:val="3"/>
          <w:sz w:val="24"/>
          <w:szCs w:val="24"/>
        </w:rPr>
        <w:t>ча</w:t>
      </w:r>
      <w:r w:rsidRPr="000C3E69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0C3E69">
        <w:rPr>
          <w:rFonts w:ascii="Times New Roman" w:hAnsi="Times New Roman"/>
          <w:color w:val="000000"/>
          <w:spacing w:val="8"/>
          <w:sz w:val="24"/>
          <w:szCs w:val="24"/>
        </w:rPr>
        <w:t xml:space="preserve">стиц </w:t>
      </w:r>
      <w:r w:rsidRPr="000C3E69">
        <w:rPr>
          <w:rFonts w:ascii="Times New Roman" w:hAnsi="Times New Roman"/>
          <w:color w:val="000000"/>
          <w:spacing w:val="7"/>
          <w:sz w:val="24"/>
          <w:szCs w:val="24"/>
        </w:rPr>
        <w:t>равномер</w:t>
      </w:r>
      <w:r w:rsidRPr="000C3E69">
        <w:rPr>
          <w:rFonts w:ascii="Times New Roman" w:hAnsi="Times New Roman"/>
          <w:color w:val="000000"/>
          <w:spacing w:val="7"/>
          <w:sz w:val="24"/>
          <w:szCs w:val="24"/>
        </w:rPr>
        <w:softHyphen/>
      </w:r>
      <w:r w:rsidRPr="000C3E69">
        <w:rPr>
          <w:rFonts w:ascii="Times New Roman" w:hAnsi="Times New Roman"/>
          <w:color w:val="000000"/>
          <w:spacing w:val="-2"/>
          <w:sz w:val="24"/>
          <w:szCs w:val="24"/>
        </w:rPr>
        <w:t xml:space="preserve">но </w:t>
      </w:r>
      <w:r w:rsidRPr="000C3E69">
        <w:rPr>
          <w:rFonts w:ascii="Times New Roman" w:hAnsi="Times New Roman"/>
          <w:color w:val="000000"/>
          <w:spacing w:val="7"/>
          <w:sz w:val="24"/>
          <w:szCs w:val="24"/>
        </w:rPr>
        <w:t xml:space="preserve">распределиться </w:t>
      </w:r>
      <w:r w:rsidRPr="000C3E69">
        <w:rPr>
          <w:rFonts w:ascii="Times New Roman" w:hAnsi="Times New Roman"/>
          <w:color w:val="000000"/>
          <w:spacing w:val="-2"/>
          <w:sz w:val="24"/>
          <w:szCs w:val="24"/>
        </w:rPr>
        <w:t>по всему объему системы.</w:t>
      </w:r>
    </w:p>
    <w:p w:rsidR="004C2703" w:rsidRPr="009B3684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9B3684">
        <w:rPr>
          <w:rFonts w:ascii="Times New Roman" w:hAnsi="Times New Roman"/>
          <w:sz w:val="24"/>
          <w:szCs w:val="24"/>
        </w:rPr>
        <w:t xml:space="preserve">11. </w:t>
      </w:r>
      <w:r w:rsidRPr="009B3684">
        <w:rPr>
          <w:rFonts w:ascii="Times New Roman" w:hAnsi="Times New Roman"/>
          <w:color w:val="000000"/>
          <w:sz w:val="24"/>
          <w:szCs w:val="24"/>
        </w:rPr>
        <w:t xml:space="preserve">Электрофорез используется </w:t>
      </w:r>
      <w:proofErr w:type="gramStart"/>
      <w:r w:rsidRPr="009B3684">
        <w:rPr>
          <w:rFonts w:ascii="Times New Roman" w:hAnsi="Times New Roman"/>
          <w:color w:val="000000"/>
          <w:sz w:val="24"/>
          <w:szCs w:val="24"/>
        </w:rPr>
        <w:t>для</w:t>
      </w:r>
      <w:proofErr w:type="gramEnd"/>
      <w:r w:rsidRPr="009B3684">
        <w:rPr>
          <w:rFonts w:ascii="Times New Roman" w:hAnsi="Times New Roman"/>
          <w:color w:val="000000"/>
          <w:sz w:val="24"/>
          <w:szCs w:val="24"/>
        </w:rPr>
        <w:t>:</w:t>
      </w:r>
    </w:p>
    <w:p w:rsidR="004C2703" w:rsidRPr="009B3684" w:rsidRDefault="004C2703" w:rsidP="004C2703">
      <w:pPr>
        <w:spacing w:after="0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9B3684">
        <w:rPr>
          <w:rFonts w:ascii="Times New Roman" w:hAnsi="Times New Roman"/>
          <w:sz w:val="24"/>
          <w:szCs w:val="24"/>
        </w:rPr>
        <w:t>а)</w:t>
      </w:r>
      <w:r w:rsidRPr="009B3684">
        <w:rPr>
          <w:rFonts w:ascii="Times New Roman" w:hAnsi="Times New Roman"/>
          <w:color w:val="000000"/>
          <w:spacing w:val="-1"/>
          <w:sz w:val="24"/>
          <w:szCs w:val="24"/>
        </w:rPr>
        <w:t xml:space="preserve"> анализа и разделения белков;</w:t>
      </w:r>
    </w:p>
    <w:p w:rsidR="004C2703" w:rsidRPr="009B3684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9B3684">
        <w:rPr>
          <w:rFonts w:ascii="Times New Roman" w:hAnsi="Times New Roman"/>
          <w:sz w:val="24"/>
          <w:szCs w:val="24"/>
        </w:rPr>
        <w:t xml:space="preserve">б) </w:t>
      </w:r>
      <w:r w:rsidRPr="009B3684">
        <w:rPr>
          <w:rFonts w:ascii="Times New Roman" w:hAnsi="Times New Roman"/>
          <w:color w:val="000000"/>
          <w:spacing w:val="-1"/>
          <w:sz w:val="24"/>
          <w:szCs w:val="24"/>
        </w:rPr>
        <w:t>удаления избыточной воды из различных осадков;</w:t>
      </w:r>
    </w:p>
    <w:p w:rsidR="004C2703" w:rsidRPr="009B3684" w:rsidRDefault="004C2703" w:rsidP="004C2703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9B3684">
        <w:rPr>
          <w:rFonts w:ascii="Times New Roman" w:hAnsi="Times New Roman"/>
          <w:sz w:val="24"/>
          <w:szCs w:val="24"/>
        </w:rPr>
        <w:t xml:space="preserve">в) </w:t>
      </w:r>
      <w:r w:rsidRPr="009B3684">
        <w:rPr>
          <w:rFonts w:ascii="Times New Roman" w:hAnsi="Times New Roman"/>
          <w:color w:val="000000"/>
          <w:sz w:val="24"/>
          <w:szCs w:val="24"/>
        </w:rPr>
        <w:t>пропитывания пористых материалов (например, древесины) растворами некоторых веществ;</w:t>
      </w:r>
    </w:p>
    <w:p w:rsidR="004C2703" w:rsidRPr="009B3684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9B3684">
        <w:rPr>
          <w:rFonts w:ascii="Times New Roman" w:hAnsi="Times New Roman"/>
          <w:sz w:val="24"/>
          <w:szCs w:val="24"/>
        </w:rPr>
        <w:t xml:space="preserve">г) </w:t>
      </w:r>
      <w:r w:rsidRPr="009B3684">
        <w:rPr>
          <w:rFonts w:ascii="Times New Roman" w:hAnsi="Times New Roman"/>
          <w:color w:val="000000"/>
          <w:sz w:val="24"/>
          <w:szCs w:val="24"/>
        </w:rPr>
        <w:t>нарезания проволокой брусьев из сырой глины в производстве кирпича.</w:t>
      </w:r>
    </w:p>
    <w:p w:rsidR="004C2703" w:rsidRPr="00395A7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395A73">
        <w:rPr>
          <w:rFonts w:ascii="Times New Roman" w:hAnsi="Times New Roman"/>
          <w:sz w:val="24"/>
          <w:szCs w:val="24"/>
        </w:rPr>
        <w:t>12. Какие ионы являются потенциалопределяющими для реакции:</w:t>
      </w:r>
    </w:p>
    <w:p w:rsidR="004C2703" w:rsidRPr="00395A73" w:rsidRDefault="004C2703" w:rsidP="004C2703">
      <w:pPr>
        <w:ind w:left="-851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395A73">
        <w:rPr>
          <w:rFonts w:ascii="Times New Roman" w:hAnsi="Times New Roman"/>
          <w:sz w:val="24"/>
          <w:szCs w:val="24"/>
          <w:lang w:val="en-US"/>
        </w:rPr>
        <w:t>AgNO</w:t>
      </w:r>
      <w:proofErr w:type="spellEnd"/>
      <w:r w:rsidRPr="00395A73">
        <w:rPr>
          <w:rFonts w:ascii="Times New Roman" w:hAnsi="Times New Roman"/>
          <w:sz w:val="24"/>
          <w:szCs w:val="24"/>
          <w:vertAlign w:val="subscript"/>
        </w:rPr>
        <w:t>3</w:t>
      </w:r>
      <w:r w:rsidRPr="00395A73">
        <w:rPr>
          <w:rFonts w:ascii="Times New Roman" w:hAnsi="Times New Roman"/>
          <w:sz w:val="24"/>
          <w:szCs w:val="24"/>
        </w:rPr>
        <w:t xml:space="preserve"> + </w:t>
      </w:r>
      <w:r w:rsidRPr="00395A73">
        <w:rPr>
          <w:rFonts w:ascii="Times New Roman" w:hAnsi="Times New Roman"/>
          <w:sz w:val="24"/>
          <w:szCs w:val="24"/>
          <w:lang w:val="en-US"/>
        </w:rPr>
        <w:t>KCI</w:t>
      </w:r>
      <w:r w:rsidRPr="00395A73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395A73">
        <w:rPr>
          <w:rFonts w:ascii="Times New Roman" w:hAnsi="Times New Roman"/>
          <w:sz w:val="24"/>
          <w:szCs w:val="24"/>
          <w:lang w:val="en-US"/>
        </w:rPr>
        <w:t>AgCI</w:t>
      </w:r>
      <w:proofErr w:type="spellEnd"/>
      <w:r w:rsidRPr="00395A73">
        <w:rPr>
          <w:rFonts w:ascii="Times New Roman" w:hAnsi="Times New Roman"/>
          <w:sz w:val="24"/>
          <w:szCs w:val="24"/>
          <w:lang w:val="en-US"/>
        </w:rPr>
        <w:sym w:font="Symbol" w:char="F0AF"/>
      </w:r>
      <w:r w:rsidRPr="00395A73">
        <w:rPr>
          <w:rFonts w:ascii="Times New Roman" w:hAnsi="Times New Roman"/>
          <w:sz w:val="24"/>
          <w:szCs w:val="24"/>
        </w:rPr>
        <w:t xml:space="preserve"> + </w:t>
      </w:r>
      <w:r w:rsidRPr="00395A73">
        <w:rPr>
          <w:rFonts w:ascii="Times New Roman" w:hAnsi="Times New Roman"/>
          <w:sz w:val="24"/>
          <w:szCs w:val="24"/>
          <w:lang w:val="en-US"/>
        </w:rPr>
        <w:t>KNO</w:t>
      </w:r>
      <w:r w:rsidRPr="00395A73"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, </w:t>
      </w:r>
      <w:r w:rsidRPr="00395A73">
        <w:rPr>
          <w:rFonts w:ascii="Times New Roman" w:hAnsi="Times New Roman"/>
          <w:sz w:val="24"/>
          <w:szCs w:val="24"/>
        </w:rPr>
        <w:t xml:space="preserve">если в избытке </w:t>
      </w:r>
      <w:r w:rsidRPr="00395A73">
        <w:rPr>
          <w:rFonts w:ascii="Times New Roman" w:hAnsi="Times New Roman"/>
          <w:sz w:val="24"/>
          <w:szCs w:val="24"/>
          <w:lang w:val="en-US"/>
        </w:rPr>
        <w:t>KCI</w:t>
      </w:r>
    </w:p>
    <w:p w:rsidR="004C2703" w:rsidRPr="00395A7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395A73">
        <w:rPr>
          <w:rFonts w:ascii="Times New Roman" w:hAnsi="Times New Roman"/>
          <w:sz w:val="24"/>
          <w:szCs w:val="24"/>
        </w:rPr>
        <w:t xml:space="preserve">а) 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</w:rPr>
        <w:t>А</w:t>
      </w:r>
      <w:proofErr w:type="gramStart"/>
      <w:r w:rsidRPr="00395A73">
        <w:rPr>
          <w:rFonts w:ascii="Times New Roman" w:hAnsi="Times New Roman"/>
          <w:color w:val="000000"/>
          <w:spacing w:val="-13"/>
          <w:sz w:val="24"/>
          <w:szCs w:val="24"/>
          <w:lang w:val="en-US"/>
        </w:rPr>
        <w:t>g</w:t>
      </w:r>
      <w:proofErr w:type="gramEnd"/>
      <w:r w:rsidRPr="00395A73">
        <w:rPr>
          <w:rFonts w:ascii="Times New Roman" w:hAnsi="Times New Roman"/>
          <w:color w:val="000000"/>
          <w:spacing w:val="-2"/>
          <w:sz w:val="24"/>
          <w:szCs w:val="24"/>
          <w:vertAlign w:val="superscript"/>
        </w:rPr>
        <w:t xml:space="preserve">+ </w:t>
      </w:r>
      <w:r w:rsidRPr="00395A73">
        <w:rPr>
          <w:rFonts w:ascii="Times New Roman" w:hAnsi="Times New Roman"/>
          <w:sz w:val="24"/>
          <w:szCs w:val="24"/>
        </w:rPr>
        <w:t xml:space="preserve">б) 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  <w:lang w:val="en-US"/>
        </w:rPr>
        <w:t>I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  <w:vertAlign w:val="superscript"/>
        </w:rPr>
        <w:t xml:space="preserve">-  </w:t>
      </w:r>
      <w:r w:rsidRPr="00395A73">
        <w:rPr>
          <w:rFonts w:ascii="Times New Roman" w:hAnsi="Times New Roman"/>
          <w:sz w:val="24"/>
          <w:szCs w:val="24"/>
        </w:rPr>
        <w:t xml:space="preserve">в) 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  <w:lang w:val="en-US"/>
        </w:rPr>
        <w:t>NO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  <w:vertAlign w:val="subscript"/>
        </w:rPr>
        <w:t>3</w:t>
      </w:r>
      <w:r w:rsidRPr="00395A73">
        <w:rPr>
          <w:rFonts w:ascii="Times New Roman" w:hAnsi="Times New Roman"/>
          <w:color w:val="000000"/>
          <w:spacing w:val="-2"/>
          <w:sz w:val="24"/>
          <w:szCs w:val="24"/>
          <w:vertAlign w:val="superscript"/>
        </w:rPr>
        <w:t>-</w:t>
      </w:r>
      <w:r w:rsidRPr="00395A73">
        <w:rPr>
          <w:rFonts w:ascii="Times New Roman" w:hAnsi="Times New Roman"/>
          <w:sz w:val="24"/>
          <w:szCs w:val="24"/>
        </w:rPr>
        <w:t xml:space="preserve">г) 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</w:rPr>
        <w:t>К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  <w:vertAlign w:val="superscript"/>
        </w:rPr>
        <w:t>+</w:t>
      </w:r>
    </w:p>
    <w:p w:rsidR="004C2703" w:rsidRPr="006A18AB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6A18AB">
        <w:rPr>
          <w:rFonts w:ascii="Times New Roman" w:hAnsi="Times New Roman"/>
          <w:sz w:val="24"/>
          <w:szCs w:val="24"/>
        </w:rPr>
        <w:t xml:space="preserve">13. </w:t>
      </w:r>
      <w:r>
        <w:rPr>
          <w:rFonts w:ascii="Times New Roman" w:hAnsi="Times New Roman"/>
          <w:iCs/>
          <w:color w:val="000000"/>
          <w:spacing w:val="6"/>
          <w:sz w:val="24"/>
          <w:szCs w:val="24"/>
        </w:rPr>
        <w:t>Пептиза</w:t>
      </w:r>
      <w:r w:rsidRPr="006A18AB">
        <w:rPr>
          <w:rFonts w:ascii="Times New Roman" w:hAnsi="Times New Roman"/>
          <w:iCs/>
          <w:color w:val="000000"/>
          <w:spacing w:val="6"/>
          <w:sz w:val="24"/>
          <w:szCs w:val="24"/>
        </w:rPr>
        <w:t>ция- это:</w:t>
      </w:r>
    </w:p>
    <w:p w:rsidR="004C2703" w:rsidRPr="006A18AB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>а) явление необратимого, самопроизвольного выделения жидкости из эластичного студня</w:t>
      </w:r>
      <w:r>
        <w:rPr>
          <w:rFonts w:ascii="Times New Roman" w:hAnsi="Times New Roman"/>
          <w:sz w:val="24"/>
          <w:szCs w:val="24"/>
        </w:rPr>
        <w:t>;</w:t>
      </w:r>
    </w:p>
    <w:p w:rsidR="004C2703" w:rsidRPr="006A18AB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6A18AB">
        <w:rPr>
          <w:rFonts w:ascii="Times New Roman" w:hAnsi="Times New Roman"/>
          <w:sz w:val="24"/>
          <w:szCs w:val="24"/>
        </w:rPr>
        <w:t xml:space="preserve">б) процесс, в результате которого частицы осадка, приобретая в результате адсорбции тех или иных ионов одноименный заряд, взаимно отталкиваются друг от друга и переходят в раствор;  </w:t>
      </w:r>
    </w:p>
    <w:p w:rsidR="004C2703" w:rsidRPr="006A18AB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6A18AB"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п</w:t>
      </w:r>
      <w:r w:rsidRPr="006A18AB">
        <w:rPr>
          <w:rFonts w:ascii="Times New Roman" w:hAnsi="Times New Roman"/>
          <w:color w:val="000000"/>
          <w:spacing w:val="2"/>
          <w:sz w:val="24"/>
          <w:szCs w:val="24"/>
        </w:rPr>
        <w:t xml:space="preserve">роцесс </w:t>
      </w:r>
      <w:r w:rsidRPr="006A18AB">
        <w:rPr>
          <w:rFonts w:ascii="Times New Roman" w:hAnsi="Times New Roman"/>
          <w:color w:val="000000"/>
          <w:spacing w:val="7"/>
          <w:sz w:val="24"/>
          <w:szCs w:val="24"/>
        </w:rPr>
        <w:t xml:space="preserve">слипания коллоидных частиц, образование более </w:t>
      </w:r>
      <w:r w:rsidRPr="006A18AB">
        <w:rPr>
          <w:rFonts w:ascii="Times New Roman" w:hAnsi="Times New Roman"/>
          <w:color w:val="000000"/>
          <w:spacing w:val="4"/>
          <w:sz w:val="24"/>
          <w:szCs w:val="24"/>
        </w:rPr>
        <w:t>крупных агрегатов с последующей потерей коллоид</w:t>
      </w:r>
      <w:r w:rsidRPr="006A18AB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6A18AB">
        <w:rPr>
          <w:rFonts w:ascii="Times New Roman" w:hAnsi="Times New Roman"/>
          <w:color w:val="000000"/>
          <w:spacing w:val="-2"/>
          <w:sz w:val="24"/>
          <w:szCs w:val="24"/>
        </w:rPr>
        <w:t xml:space="preserve">ной системой </w:t>
      </w:r>
      <w:proofErr w:type="spellStart"/>
      <w:r w:rsidRPr="006A18AB">
        <w:rPr>
          <w:rFonts w:ascii="Times New Roman" w:hAnsi="Times New Roman"/>
          <w:color w:val="000000"/>
          <w:spacing w:val="-2"/>
          <w:sz w:val="24"/>
          <w:szCs w:val="24"/>
        </w:rPr>
        <w:t>седиментационной</w:t>
      </w:r>
      <w:proofErr w:type="spellEnd"/>
      <w:r w:rsidRPr="006A18AB">
        <w:rPr>
          <w:rFonts w:ascii="Times New Roman" w:hAnsi="Times New Roman"/>
          <w:color w:val="000000"/>
          <w:spacing w:val="-2"/>
          <w:sz w:val="24"/>
          <w:szCs w:val="24"/>
        </w:rPr>
        <w:t xml:space="preserve"> устойчивости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;</w:t>
      </w:r>
    </w:p>
    <w:p w:rsidR="004C2703" w:rsidRPr="006A18AB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A40698">
        <w:rPr>
          <w:rFonts w:ascii="Times New Roman" w:hAnsi="Times New Roman"/>
          <w:sz w:val="24"/>
          <w:szCs w:val="24"/>
        </w:rPr>
        <w:lastRenderedPageBreak/>
        <w:t xml:space="preserve">г) </w:t>
      </w:r>
      <w:r w:rsidRPr="00A40698">
        <w:rPr>
          <w:rFonts w:ascii="Times New Roman" w:hAnsi="Times New Roman"/>
          <w:color w:val="000000"/>
          <w:spacing w:val="-1"/>
          <w:sz w:val="24"/>
          <w:szCs w:val="24"/>
        </w:rPr>
        <w:t>са</w:t>
      </w:r>
      <w:r w:rsidRPr="00A40698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A40698">
        <w:rPr>
          <w:rFonts w:ascii="Times New Roman" w:hAnsi="Times New Roman"/>
          <w:color w:val="000000"/>
          <w:spacing w:val="5"/>
          <w:sz w:val="24"/>
          <w:szCs w:val="24"/>
        </w:rPr>
        <w:t xml:space="preserve">мопроизвольный перенос вещества из области с </w:t>
      </w:r>
      <w:r w:rsidRPr="00A40698">
        <w:rPr>
          <w:rFonts w:ascii="Times New Roman" w:hAnsi="Times New Roman"/>
          <w:color w:val="000000"/>
          <w:spacing w:val="-1"/>
          <w:sz w:val="24"/>
          <w:szCs w:val="24"/>
        </w:rPr>
        <w:t>большей концентрацией в область с меньшей кон</w:t>
      </w:r>
      <w:r w:rsidRPr="00A40698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A40698">
        <w:rPr>
          <w:rFonts w:ascii="Times New Roman" w:hAnsi="Times New Roman"/>
          <w:color w:val="000000"/>
          <w:spacing w:val="7"/>
          <w:sz w:val="24"/>
          <w:szCs w:val="24"/>
        </w:rPr>
        <w:t>центрацией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>.</w:t>
      </w:r>
    </w:p>
    <w:p w:rsidR="004C2703" w:rsidRPr="001B685C" w:rsidRDefault="004C2703" w:rsidP="004C2703">
      <w:pPr>
        <w:spacing w:after="0"/>
        <w:rPr>
          <w:rFonts w:ascii="Times New Roman" w:hAnsi="Times New Roman"/>
          <w:color w:val="000000"/>
          <w:spacing w:val="1"/>
          <w:sz w:val="24"/>
          <w:szCs w:val="24"/>
        </w:rPr>
      </w:pPr>
      <w:r w:rsidRPr="001B685C">
        <w:rPr>
          <w:rFonts w:ascii="Times New Roman" w:hAnsi="Times New Roman"/>
          <w:sz w:val="24"/>
          <w:szCs w:val="24"/>
        </w:rPr>
        <w:t xml:space="preserve">14. </w:t>
      </w:r>
      <w:proofErr w:type="gramStart"/>
      <w:r w:rsidRPr="001B685C">
        <w:rPr>
          <w:rFonts w:ascii="Times New Roman" w:hAnsi="Times New Roman"/>
          <w:color w:val="000000"/>
          <w:spacing w:val="2"/>
          <w:sz w:val="24"/>
          <w:szCs w:val="24"/>
        </w:rPr>
        <w:t>Дисперсные  системы</w:t>
      </w:r>
      <w:r w:rsidRPr="001B685C">
        <w:rPr>
          <w:rFonts w:ascii="Times New Roman" w:hAnsi="Times New Roman"/>
          <w:color w:val="000000"/>
          <w:sz w:val="24"/>
          <w:szCs w:val="24"/>
        </w:rPr>
        <w:t>, состоя</w:t>
      </w:r>
      <w:r w:rsidRPr="001B685C">
        <w:rPr>
          <w:rFonts w:ascii="Times New Roman" w:hAnsi="Times New Roman"/>
          <w:color w:val="000000"/>
          <w:sz w:val="24"/>
          <w:szCs w:val="24"/>
        </w:rPr>
        <w:softHyphen/>
        <w:t>щие из жидкой дисперсной фазы и жидкой дисперси</w:t>
      </w:r>
      <w:r w:rsidRPr="001B685C">
        <w:rPr>
          <w:rFonts w:ascii="Times New Roman" w:hAnsi="Times New Roman"/>
          <w:color w:val="000000"/>
          <w:sz w:val="24"/>
          <w:szCs w:val="24"/>
        </w:rPr>
        <w:softHyphen/>
      </w:r>
      <w:r w:rsidRPr="001B685C">
        <w:rPr>
          <w:rFonts w:ascii="Times New Roman" w:hAnsi="Times New Roman"/>
          <w:color w:val="000000"/>
          <w:spacing w:val="1"/>
          <w:sz w:val="24"/>
          <w:szCs w:val="24"/>
        </w:rPr>
        <w:t>онной среды называются</w:t>
      </w:r>
      <w:proofErr w:type="gramEnd"/>
      <w:r w:rsidRPr="001B685C">
        <w:rPr>
          <w:rFonts w:ascii="Times New Roman" w:hAnsi="Times New Roman"/>
          <w:color w:val="000000"/>
          <w:spacing w:val="1"/>
          <w:sz w:val="24"/>
          <w:szCs w:val="24"/>
        </w:rPr>
        <w:t>:</w:t>
      </w:r>
    </w:p>
    <w:p w:rsidR="004C2703" w:rsidRPr="001B685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1B685C">
        <w:rPr>
          <w:rFonts w:ascii="Times New Roman" w:hAnsi="Times New Roman"/>
          <w:sz w:val="24"/>
          <w:szCs w:val="24"/>
        </w:rPr>
        <w:t>а) аэрозоли    б) пены  в) суспензии  г) эмульсии</w:t>
      </w:r>
    </w:p>
    <w:p w:rsidR="004C2703" w:rsidRPr="00CE3EEC" w:rsidRDefault="004C2703" w:rsidP="004C2703">
      <w:pPr>
        <w:shd w:val="clear" w:color="auto" w:fill="FFFFFF"/>
        <w:spacing w:after="0"/>
        <w:ind w:right="346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15. </w:t>
      </w:r>
      <w:r w:rsidRPr="00CE3EEC">
        <w:rPr>
          <w:rFonts w:ascii="Times New Roman" w:hAnsi="Times New Roman"/>
          <w:color w:val="000000"/>
          <w:spacing w:val="3"/>
          <w:sz w:val="24"/>
          <w:szCs w:val="24"/>
        </w:rPr>
        <w:t>При некоторой температуре реакция омыления эфира</w:t>
      </w:r>
      <w:r w:rsidRPr="00CE3EEC">
        <w:rPr>
          <w:rFonts w:ascii="Times New Roman" w:hAnsi="Times New Roman"/>
          <w:color w:val="000000"/>
          <w:spacing w:val="3"/>
          <w:sz w:val="24"/>
          <w:szCs w:val="24"/>
        </w:rPr>
        <w:br/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>С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lang w:val="en-US"/>
        </w:rPr>
        <w:t>H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vertAlign w:val="subscript"/>
        </w:rPr>
        <w:t>3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 СООС</w:t>
      </w:r>
      <w:proofErr w:type="gramStart"/>
      <w:r w:rsidRPr="00CE3EEC">
        <w:rPr>
          <w:rFonts w:ascii="Times New Roman" w:hAnsi="Times New Roman"/>
          <w:color w:val="000000"/>
          <w:spacing w:val="-7"/>
          <w:sz w:val="24"/>
          <w:szCs w:val="24"/>
          <w:vertAlign w:val="subscript"/>
        </w:rPr>
        <w:t>2</w:t>
      </w:r>
      <w:proofErr w:type="gramEnd"/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 Н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vertAlign w:val="subscript"/>
        </w:rPr>
        <w:t>5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 + 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lang w:val="en-US"/>
        </w:rPr>
        <w:t>Na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ОН </w:t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→ 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>СН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vertAlign w:val="subscript"/>
        </w:rPr>
        <w:t>3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 СОО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lang w:val="en-US"/>
        </w:rPr>
        <w:t>Na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 + С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 Н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vertAlign w:val="subscript"/>
        </w:rPr>
        <w:t>5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>ОН</w:t>
      </w:r>
    </w:p>
    <w:p w:rsidR="004C2703" w:rsidRPr="00CE3EEC" w:rsidRDefault="004C2703" w:rsidP="004C2703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3"/>
          <w:sz w:val="24"/>
          <w:szCs w:val="24"/>
        </w:rPr>
        <w:t xml:space="preserve">заканчивается за 2 ч. Рассчитайте, сколько времени потребуется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для протекания реакции, если реакционную смесь разбавить во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CE3EEC">
        <w:rPr>
          <w:rFonts w:ascii="Times New Roman" w:hAnsi="Times New Roman"/>
          <w:color w:val="000000"/>
          <w:spacing w:val="9"/>
          <w:sz w:val="24"/>
          <w:szCs w:val="24"/>
        </w:rPr>
        <w:t>дой в 5 раз.</w:t>
      </w:r>
    </w:p>
    <w:p w:rsidR="004C2703" w:rsidRPr="006F5579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iCs/>
          <w:color w:val="000000"/>
          <w:sz w:val="24"/>
          <w:szCs w:val="24"/>
        </w:rPr>
        <w:t>0 часов</w:t>
      </w:r>
      <w:r w:rsidRPr="006F5579">
        <w:rPr>
          <w:rFonts w:ascii="Times New Roman" w:hAnsi="Times New Roman"/>
          <w:sz w:val="24"/>
          <w:szCs w:val="24"/>
        </w:rPr>
        <w:t xml:space="preserve">      б) </w:t>
      </w:r>
      <w:r>
        <w:rPr>
          <w:rFonts w:ascii="Times New Roman" w:hAnsi="Times New Roman"/>
          <w:iCs/>
          <w:color w:val="000000"/>
          <w:sz w:val="24"/>
          <w:szCs w:val="24"/>
        </w:rPr>
        <w:t>20 часов</w:t>
      </w:r>
      <w:r w:rsidRPr="006F5579">
        <w:rPr>
          <w:rFonts w:ascii="Times New Roman" w:hAnsi="Times New Roman"/>
          <w:sz w:val="24"/>
          <w:szCs w:val="24"/>
        </w:rPr>
        <w:t xml:space="preserve">       в) </w:t>
      </w:r>
      <w:r>
        <w:rPr>
          <w:rFonts w:ascii="Times New Roman" w:hAnsi="Times New Roman"/>
          <w:iCs/>
          <w:color w:val="000000"/>
          <w:sz w:val="24"/>
          <w:szCs w:val="24"/>
        </w:rPr>
        <w:t>50 часов</w:t>
      </w:r>
      <w:r w:rsidRPr="006F5579">
        <w:rPr>
          <w:rFonts w:ascii="Times New Roman" w:hAnsi="Times New Roman"/>
          <w:sz w:val="24"/>
          <w:szCs w:val="24"/>
        </w:rPr>
        <w:t xml:space="preserve">    г) </w:t>
      </w:r>
      <w:r>
        <w:rPr>
          <w:rFonts w:ascii="Times New Roman" w:hAnsi="Times New Roman"/>
          <w:iCs/>
          <w:color w:val="000000"/>
          <w:sz w:val="24"/>
          <w:szCs w:val="24"/>
        </w:rPr>
        <w:t>30 часов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bCs/>
          <w:sz w:val="24"/>
          <w:szCs w:val="24"/>
        </w:rPr>
        <w:t xml:space="preserve">16. </w:t>
      </w:r>
      <w:r w:rsidRPr="00CE3EEC">
        <w:rPr>
          <w:rFonts w:ascii="Times New Roman" w:hAnsi="Times New Roman"/>
          <w:sz w:val="24"/>
          <w:szCs w:val="24"/>
        </w:rPr>
        <w:t xml:space="preserve">Вычислить растворимость </w:t>
      </w:r>
      <w:proofErr w:type="spellStart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при 25</w:t>
      </w:r>
      <w:proofErr w:type="gramStart"/>
      <w:r w:rsidRPr="00CE3EEC">
        <w:rPr>
          <w:rFonts w:ascii="Times New Roman" w:hAnsi="Times New Roman"/>
          <w:sz w:val="24"/>
          <w:szCs w:val="24"/>
        </w:rPr>
        <w:t xml:space="preserve"> С</w:t>
      </w:r>
      <w:proofErr w:type="gramEnd"/>
      <w:r w:rsidRPr="00CE3EEC">
        <w:rPr>
          <w:rFonts w:ascii="Times New Roman" w:hAnsi="Times New Roman"/>
          <w:sz w:val="24"/>
          <w:szCs w:val="24"/>
        </w:rPr>
        <w:t xml:space="preserve"> (в моль), если ПР</w:t>
      </w:r>
      <w:proofErr w:type="spellStart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= 1,1·10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-10</w:t>
      </w:r>
      <w:r w:rsidRPr="00CE3EEC">
        <w:rPr>
          <w:rFonts w:ascii="Times New Roman" w:hAnsi="Times New Roman"/>
          <w:sz w:val="24"/>
          <w:szCs w:val="24"/>
        </w:rPr>
        <w:t>.</w:t>
      </w:r>
    </w:p>
    <w:p w:rsidR="004C2703" w:rsidRPr="006F5579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>а)</w:t>
      </w:r>
      <w:r w:rsidRPr="00CE3EEC">
        <w:rPr>
          <w:rFonts w:ascii="Times New Roman" w:hAnsi="Times New Roman"/>
          <w:sz w:val="24"/>
          <w:szCs w:val="24"/>
        </w:rPr>
        <w:t>2,45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-3</w:t>
      </w:r>
      <w:r>
        <w:rPr>
          <w:rFonts w:ascii="Times New Roman" w:hAnsi="Times New Roman"/>
          <w:sz w:val="24"/>
          <w:szCs w:val="24"/>
        </w:rPr>
        <w:t xml:space="preserve"> г/л </w:t>
      </w:r>
      <w:r w:rsidRPr="006F5579">
        <w:rPr>
          <w:rFonts w:ascii="Times New Roman" w:hAnsi="Times New Roman"/>
          <w:sz w:val="24"/>
          <w:szCs w:val="24"/>
        </w:rPr>
        <w:t xml:space="preserve">б) </w:t>
      </w:r>
      <w:r>
        <w:rPr>
          <w:rFonts w:ascii="Times New Roman" w:hAnsi="Times New Roman"/>
          <w:sz w:val="24"/>
          <w:szCs w:val="24"/>
        </w:rPr>
        <w:t>4,9</w:t>
      </w:r>
      <w:r w:rsidRPr="00CE3EEC">
        <w:rPr>
          <w:rFonts w:ascii="Times New Roman" w:hAnsi="Times New Roman"/>
          <w:sz w:val="24"/>
          <w:szCs w:val="24"/>
        </w:rPr>
        <w:t xml:space="preserve">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-3</w:t>
      </w:r>
      <w:r>
        <w:rPr>
          <w:rFonts w:ascii="Times New Roman" w:hAnsi="Times New Roman"/>
          <w:sz w:val="24"/>
          <w:szCs w:val="24"/>
        </w:rPr>
        <w:t xml:space="preserve"> г/л</w:t>
      </w:r>
      <w:r w:rsidRPr="006F5579">
        <w:rPr>
          <w:rFonts w:ascii="Times New Roman" w:hAnsi="Times New Roman"/>
          <w:sz w:val="24"/>
          <w:szCs w:val="24"/>
        </w:rPr>
        <w:t xml:space="preserve">  в) </w:t>
      </w:r>
      <w:r>
        <w:rPr>
          <w:rFonts w:ascii="Times New Roman" w:hAnsi="Times New Roman"/>
          <w:sz w:val="24"/>
          <w:szCs w:val="24"/>
        </w:rPr>
        <w:t>5</w:t>
      </w:r>
      <w:r w:rsidRPr="00CE3EEC">
        <w:rPr>
          <w:rFonts w:ascii="Times New Roman" w:hAnsi="Times New Roman"/>
          <w:sz w:val="24"/>
          <w:szCs w:val="24"/>
        </w:rPr>
        <w:t>,45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-3</w:t>
      </w:r>
      <w:r>
        <w:rPr>
          <w:rFonts w:ascii="Times New Roman" w:hAnsi="Times New Roman"/>
          <w:sz w:val="24"/>
          <w:szCs w:val="24"/>
        </w:rPr>
        <w:t xml:space="preserve"> г/л</w:t>
      </w:r>
      <w:r w:rsidRPr="006F5579">
        <w:rPr>
          <w:rFonts w:ascii="Times New Roman" w:hAnsi="Times New Roman"/>
          <w:sz w:val="24"/>
          <w:szCs w:val="24"/>
        </w:rPr>
        <w:t xml:space="preserve">   г) </w:t>
      </w:r>
      <w:r>
        <w:rPr>
          <w:rFonts w:ascii="Times New Roman" w:hAnsi="Times New Roman"/>
          <w:sz w:val="24"/>
          <w:szCs w:val="24"/>
        </w:rPr>
        <w:t>2</w:t>
      </w:r>
      <w:r w:rsidRPr="00CE3EEC">
        <w:rPr>
          <w:rFonts w:ascii="Times New Roman" w:hAnsi="Times New Roman"/>
          <w:sz w:val="24"/>
          <w:szCs w:val="24"/>
        </w:rPr>
        <w:t xml:space="preserve">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-3</w:t>
      </w:r>
      <w:r>
        <w:rPr>
          <w:rFonts w:ascii="Times New Roman" w:hAnsi="Times New Roman"/>
          <w:sz w:val="24"/>
          <w:szCs w:val="24"/>
        </w:rPr>
        <w:t xml:space="preserve"> г/л </w:t>
      </w:r>
      <w:r>
        <w:rPr>
          <w:rFonts w:ascii="Times New Roman" w:hAnsi="Times New Roman"/>
          <w:snapToGrid w:val="0"/>
          <w:sz w:val="24"/>
          <w:szCs w:val="24"/>
        </w:rPr>
        <w:t>с</w:t>
      </w:r>
      <w:r w:rsidRPr="006F5579">
        <w:rPr>
          <w:rFonts w:ascii="Times New Roman" w:hAnsi="Times New Roman"/>
          <w:snapToGrid w:val="0"/>
          <w:sz w:val="24"/>
          <w:szCs w:val="24"/>
        </w:rPr>
        <w:t>тудень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Чему равен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тепловой  эффект   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>д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ля данной реакции при температуре 25</w:t>
      </w:r>
      <w:proofErr w:type="gramStart"/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° С</w:t>
      </w:r>
      <w:proofErr w:type="gramEnd"/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 xml:space="preserve"> и нор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мальном  давлении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?</w:t>
      </w:r>
    </w:p>
    <w:p w:rsidR="004C2703" w:rsidRDefault="004C2703" w:rsidP="004C2703">
      <w:pPr>
        <w:spacing w:after="0"/>
        <w:rPr>
          <w:rFonts w:ascii="Times New Roman" w:hAnsi="Times New Roman"/>
          <w:color w:val="000000"/>
          <w:spacing w:val="1"/>
          <w:sz w:val="24"/>
          <w:szCs w:val="24"/>
          <w:vertAlign w:val="subscript"/>
        </w:rPr>
      </w:pP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>ЗС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 xml:space="preserve"> = С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  <w:vertAlign w:val="subscript"/>
        </w:rPr>
        <w:t>6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  <w:vertAlign w:val="subscript"/>
        </w:rPr>
        <w:t>6</w:t>
      </w:r>
    </w:p>
    <w:p w:rsidR="004C2703" w:rsidRDefault="004C2703" w:rsidP="004C2703">
      <w:pPr>
        <w:spacing w:after="0"/>
        <w:rPr>
          <w:rFonts w:ascii="Times New Roman" w:hAnsi="Times New Roman"/>
          <w:snapToGrid w:val="0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а) </w:t>
      </w:r>
      <w:r w:rsidRPr="00CE3EEC">
        <w:rPr>
          <w:rFonts w:ascii="Times New Roman" w:hAnsi="Times New Roman"/>
          <w:color w:val="000000"/>
          <w:spacing w:val="1"/>
          <w:w w:val="122"/>
          <w:sz w:val="24"/>
          <w:szCs w:val="24"/>
        </w:rPr>
        <w:t xml:space="preserve">- 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579,1 кДж/моль</w:t>
      </w:r>
      <w:r w:rsidRPr="006F5579">
        <w:rPr>
          <w:rFonts w:ascii="Times New Roman" w:hAnsi="Times New Roman"/>
          <w:sz w:val="24"/>
          <w:szCs w:val="24"/>
        </w:rPr>
        <w:t xml:space="preserve"> б) </w:t>
      </w:r>
      <w:r>
        <w:rPr>
          <w:rFonts w:ascii="Times New Roman" w:hAnsi="Times New Roman"/>
          <w:color w:val="000000"/>
          <w:spacing w:val="1"/>
          <w:w w:val="122"/>
          <w:sz w:val="24"/>
          <w:szCs w:val="24"/>
        </w:rPr>
        <w:t>+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579,1 кДж/моль</w:t>
      </w:r>
      <w:r w:rsidRPr="006F5579">
        <w:rPr>
          <w:rFonts w:ascii="Times New Roman" w:hAnsi="Times New Roman"/>
          <w:sz w:val="24"/>
          <w:szCs w:val="24"/>
        </w:rPr>
        <w:t xml:space="preserve"> в)  </w:t>
      </w:r>
      <w:r w:rsidRPr="00CE3EEC">
        <w:rPr>
          <w:rFonts w:ascii="Times New Roman" w:hAnsi="Times New Roman"/>
          <w:color w:val="000000"/>
          <w:spacing w:val="-5"/>
          <w:w w:val="118"/>
          <w:sz w:val="24"/>
          <w:szCs w:val="24"/>
        </w:rPr>
        <w:t xml:space="preserve">- 630,7 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кДж/моль</w:t>
      </w:r>
      <w:r w:rsidRPr="006F5579">
        <w:rPr>
          <w:rFonts w:ascii="Times New Roman" w:hAnsi="Times New Roman"/>
          <w:sz w:val="24"/>
          <w:szCs w:val="24"/>
        </w:rPr>
        <w:t xml:space="preserve"> г) </w:t>
      </w:r>
      <w:r>
        <w:rPr>
          <w:rFonts w:ascii="Times New Roman" w:hAnsi="Times New Roman"/>
          <w:color w:val="000000"/>
          <w:spacing w:val="1"/>
          <w:w w:val="122"/>
          <w:sz w:val="24"/>
          <w:szCs w:val="24"/>
        </w:rPr>
        <w:t xml:space="preserve">+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500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 xml:space="preserve"> кДж/моль</w:t>
      </w:r>
    </w:p>
    <w:p w:rsidR="004C2703" w:rsidRDefault="004C2703" w:rsidP="004C2703">
      <w:pPr>
        <w:shd w:val="clear" w:color="auto" w:fill="FFFFFF"/>
        <w:spacing w:after="0"/>
        <w:ind w:right="-58"/>
        <w:jc w:val="both"/>
        <w:rPr>
          <w:rFonts w:ascii="Times New Roman" w:hAnsi="Times New Roman"/>
          <w:color w:val="000000"/>
          <w:spacing w:val="3"/>
          <w:w w:val="94"/>
          <w:sz w:val="24"/>
          <w:szCs w:val="24"/>
        </w:rPr>
      </w:pPr>
      <w:r>
        <w:rPr>
          <w:rFonts w:ascii="Times New Roman" w:hAnsi="Times New Roman"/>
          <w:color w:val="000000"/>
          <w:spacing w:val="7"/>
          <w:w w:val="94"/>
          <w:sz w:val="24"/>
          <w:szCs w:val="24"/>
        </w:rPr>
        <w:t xml:space="preserve">18. </w:t>
      </w:r>
      <w:r w:rsidRPr="0013492E">
        <w:rPr>
          <w:rFonts w:ascii="Times New Roman" w:hAnsi="Times New Roman"/>
          <w:color w:val="000000"/>
          <w:spacing w:val="7"/>
          <w:w w:val="94"/>
          <w:sz w:val="24"/>
          <w:szCs w:val="24"/>
        </w:rPr>
        <w:t>Определите, сколько глицерина СзН</w:t>
      </w:r>
      <w:r w:rsidRPr="0013492E">
        <w:rPr>
          <w:rFonts w:ascii="Times New Roman" w:hAnsi="Times New Roman"/>
          <w:color w:val="000000"/>
          <w:spacing w:val="7"/>
          <w:w w:val="94"/>
          <w:sz w:val="24"/>
          <w:szCs w:val="24"/>
          <w:vertAlign w:val="subscript"/>
        </w:rPr>
        <w:t>8</w:t>
      </w:r>
      <w:r w:rsidRPr="0013492E">
        <w:rPr>
          <w:rFonts w:ascii="Times New Roman" w:hAnsi="Times New Roman"/>
          <w:color w:val="000000"/>
          <w:spacing w:val="7"/>
          <w:w w:val="94"/>
          <w:sz w:val="24"/>
          <w:szCs w:val="24"/>
        </w:rPr>
        <w:t>О</w:t>
      </w:r>
      <w:r w:rsidRPr="0013492E">
        <w:rPr>
          <w:rFonts w:ascii="Times New Roman" w:hAnsi="Times New Roman"/>
          <w:color w:val="000000"/>
          <w:spacing w:val="7"/>
          <w:w w:val="94"/>
          <w:sz w:val="24"/>
          <w:szCs w:val="24"/>
          <w:vertAlign w:val="subscript"/>
        </w:rPr>
        <w:t>3</w:t>
      </w:r>
      <w:r w:rsidRPr="0013492E">
        <w:rPr>
          <w:rFonts w:ascii="Times New Roman" w:hAnsi="Times New Roman"/>
          <w:color w:val="000000"/>
          <w:spacing w:val="7"/>
          <w:w w:val="94"/>
          <w:sz w:val="24"/>
          <w:szCs w:val="24"/>
        </w:rPr>
        <w:t xml:space="preserve"> надо прибавить </w:t>
      </w:r>
      <w:r w:rsidRPr="0013492E">
        <w:rPr>
          <w:rFonts w:ascii="Times New Roman" w:hAnsi="Times New Roman"/>
          <w:color w:val="000000"/>
          <w:spacing w:val="6"/>
          <w:w w:val="94"/>
          <w:sz w:val="24"/>
          <w:szCs w:val="24"/>
        </w:rPr>
        <w:t xml:space="preserve">к </w:t>
      </w:r>
      <w:smartTag w:uri="urn:schemas-microsoft-com:office:smarttags" w:element="metricconverter">
        <w:smartTagPr>
          <w:attr w:name="ProductID" w:val="0,5 л"/>
        </w:smartTagPr>
        <w:r w:rsidRPr="0013492E">
          <w:rPr>
            <w:rFonts w:ascii="Times New Roman" w:hAnsi="Times New Roman"/>
            <w:color w:val="000000"/>
            <w:spacing w:val="6"/>
            <w:w w:val="94"/>
            <w:sz w:val="24"/>
            <w:szCs w:val="24"/>
          </w:rPr>
          <w:t xml:space="preserve">0,5 </w:t>
        </w:r>
        <w:proofErr w:type="spellStart"/>
        <w:r w:rsidRPr="0013492E">
          <w:rPr>
            <w:rFonts w:ascii="Times New Roman" w:hAnsi="Times New Roman"/>
            <w:i/>
            <w:iCs/>
            <w:color w:val="000000"/>
            <w:spacing w:val="6"/>
            <w:w w:val="94"/>
            <w:sz w:val="24"/>
            <w:szCs w:val="24"/>
          </w:rPr>
          <w:t>л</w:t>
        </w:r>
      </w:smartTag>
      <w:r w:rsidRPr="0013492E">
        <w:rPr>
          <w:rFonts w:ascii="Times New Roman" w:hAnsi="Times New Roman"/>
          <w:color w:val="000000"/>
          <w:spacing w:val="6"/>
          <w:w w:val="94"/>
          <w:sz w:val="24"/>
          <w:szCs w:val="24"/>
        </w:rPr>
        <w:t>воды</w:t>
      </w:r>
      <w:proofErr w:type="spellEnd"/>
      <w:r w:rsidRPr="0013492E">
        <w:rPr>
          <w:rFonts w:ascii="Times New Roman" w:hAnsi="Times New Roman"/>
          <w:color w:val="000000"/>
          <w:spacing w:val="6"/>
          <w:w w:val="94"/>
          <w:sz w:val="24"/>
          <w:szCs w:val="24"/>
        </w:rPr>
        <w:t>, чтобы температура замерзания полученного рас</w:t>
      </w:r>
      <w:r w:rsidRPr="0013492E">
        <w:rPr>
          <w:rFonts w:ascii="Times New Roman" w:hAnsi="Times New Roman"/>
          <w:color w:val="000000"/>
          <w:spacing w:val="6"/>
          <w:w w:val="94"/>
          <w:sz w:val="24"/>
          <w:szCs w:val="24"/>
        </w:rPr>
        <w:softHyphen/>
      </w:r>
      <w:r w:rsidRPr="0013492E">
        <w:rPr>
          <w:rFonts w:ascii="Times New Roman" w:hAnsi="Times New Roman"/>
          <w:color w:val="000000"/>
          <w:spacing w:val="3"/>
          <w:w w:val="94"/>
          <w:sz w:val="24"/>
          <w:szCs w:val="24"/>
        </w:rPr>
        <w:t>твора составила —6 °С.</w:t>
      </w:r>
    </w:p>
    <w:p w:rsidR="004C2703" w:rsidRDefault="004C2703" w:rsidP="004C2703">
      <w:pPr>
        <w:spacing w:after="0"/>
        <w:rPr>
          <w:rFonts w:ascii="Times New Roman" w:hAnsi="Times New Roman"/>
          <w:snapToGrid w:val="0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а) </w:t>
      </w:r>
      <w:smartTag w:uri="urn:schemas-microsoft-com:office:smarttags" w:element="metricconverter">
        <w:smartTagPr>
          <w:attr w:name="ProductID" w:val="0,4 г"/>
        </w:smartTagPr>
        <w:r>
          <w:rPr>
            <w:rFonts w:ascii="Times New Roman" w:hAnsi="Times New Roman"/>
            <w:sz w:val="24"/>
            <w:szCs w:val="24"/>
          </w:rPr>
          <w:t>0</w:t>
        </w:r>
        <w:r w:rsidRPr="0013492E">
          <w:rPr>
            <w:rFonts w:ascii="Times New Roman" w:hAnsi="Times New Roman"/>
            <w:sz w:val="24"/>
            <w:szCs w:val="24"/>
          </w:rPr>
          <w:t xml:space="preserve">,4 </w:t>
        </w:r>
        <w:proofErr w:type="spellStart"/>
        <w:r w:rsidRPr="0013492E">
          <w:rPr>
            <w:rFonts w:ascii="Times New Roman" w:hAnsi="Times New Roman"/>
            <w:sz w:val="24"/>
            <w:szCs w:val="24"/>
          </w:rPr>
          <w:t>г</w:t>
        </w:r>
      </w:smartTag>
      <w:r w:rsidRPr="006F5579">
        <w:rPr>
          <w:rFonts w:ascii="Times New Roman" w:hAnsi="Times New Roman"/>
          <w:sz w:val="24"/>
          <w:szCs w:val="24"/>
        </w:rPr>
        <w:t>б</w:t>
      </w:r>
      <w:proofErr w:type="spellEnd"/>
      <w:r w:rsidRPr="006F5579">
        <w:rPr>
          <w:rFonts w:ascii="Times New Roman" w:hAnsi="Times New Roman"/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48,4 г"/>
        </w:smartTagPr>
        <w:r w:rsidRPr="0013492E">
          <w:rPr>
            <w:rFonts w:ascii="Times New Roman" w:hAnsi="Times New Roman"/>
            <w:sz w:val="24"/>
            <w:szCs w:val="24"/>
          </w:rPr>
          <w:t xml:space="preserve">148,4 </w:t>
        </w:r>
        <w:proofErr w:type="spellStart"/>
        <w:r w:rsidRPr="0013492E">
          <w:rPr>
            <w:rFonts w:ascii="Times New Roman" w:hAnsi="Times New Roman"/>
            <w:sz w:val="24"/>
            <w:szCs w:val="24"/>
          </w:rPr>
          <w:t>г</w:t>
        </w:r>
      </w:smartTag>
      <w:r w:rsidRPr="006F5579">
        <w:rPr>
          <w:rFonts w:ascii="Times New Roman" w:hAnsi="Times New Roman"/>
          <w:sz w:val="24"/>
          <w:szCs w:val="24"/>
        </w:rPr>
        <w:t>в</w:t>
      </w:r>
      <w:proofErr w:type="spellEnd"/>
      <w:r w:rsidRPr="006F5579">
        <w:rPr>
          <w:rFonts w:ascii="Times New Roman" w:hAnsi="Times New Roman"/>
          <w:sz w:val="24"/>
          <w:szCs w:val="24"/>
        </w:rPr>
        <w:t xml:space="preserve">)  </w:t>
      </w:r>
      <w:r>
        <w:rPr>
          <w:rFonts w:ascii="Times New Roman" w:hAnsi="Times New Roman"/>
          <w:sz w:val="24"/>
          <w:szCs w:val="24"/>
        </w:rPr>
        <w:t xml:space="preserve">8 </w:t>
      </w:r>
      <w:proofErr w:type="spellStart"/>
      <w:proofErr w:type="gramStart"/>
      <w:r w:rsidRPr="0013492E">
        <w:rPr>
          <w:rFonts w:ascii="Times New Roman" w:hAnsi="Times New Roman"/>
          <w:sz w:val="24"/>
          <w:szCs w:val="24"/>
        </w:rPr>
        <w:t>г</w:t>
      </w:r>
      <w:r w:rsidRPr="006F5579">
        <w:rPr>
          <w:rFonts w:ascii="Times New Roman" w:hAnsi="Times New Roman"/>
          <w:sz w:val="24"/>
          <w:szCs w:val="24"/>
        </w:rPr>
        <w:t>г</w:t>
      </w:r>
      <w:proofErr w:type="spellEnd"/>
      <w:proofErr w:type="gramEnd"/>
      <w:r w:rsidRPr="006F5579">
        <w:rPr>
          <w:rFonts w:ascii="Times New Roman" w:hAnsi="Times New Roman"/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 г"/>
        </w:smartTagPr>
        <w:r>
          <w:rPr>
            <w:rFonts w:ascii="Times New Roman" w:hAnsi="Times New Roman"/>
            <w:sz w:val="24"/>
            <w:szCs w:val="24"/>
          </w:rPr>
          <w:t>1</w:t>
        </w:r>
        <w:r w:rsidRPr="0013492E">
          <w:rPr>
            <w:rFonts w:ascii="Times New Roman" w:hAnsi="Times New Roman"/>
            <w:sz w:val="24"/>
            <w:szCs w:val="24"/>
          </w:rPr>
          <w:t xml:space="preserve"> г</w:t>
        </w:r>
      </w:smartTag>
    </w:p>
    <w:p w:rsidR="004C2703" w:rsidRDefault="004C2703" w:rsidP="004C2703">
      <w:pPr>
        <w:shd w:val="clear" w:color="auto" w:fill="FFFFFF"/>
        <w:spacing w:after="0"/>
        <w:ind w:right="-58"/>
        <w:outlineLvl w:val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-12"/>
          <w:sz w:val="24"/>
          <w:szCs w:val="24"/>
        </w:rPr>
        <w:t>19</w:t>
      </w:r>
      <w:r w:rsidRPr="00CE3EEC">
        <w:rPr>
          <w:rFonts w:ascii="Times New Roman" w:hAnsi="Times New Roman"/>
          <w:color w:val="000000"/>
          <w:spacing w:val="-12"/>
          <w:sz w:val="24"/>
          <w:szCs w:val="24"/>
        </w:rPr>
        <w:t xml:space="preserve">. 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</w:rPr>
        <w:t xml:space="preserve">Определите,   сколько   карбамида   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  <w:lang w:val="en-US"/>
        </w:rPr>
        <w:t>N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</w:rPr>
        <w:t>Н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</w:rPr>
        <w:t>СО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  <w:lang w:val="en-US"/>
        </w:rPr>
        <w:t>N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</w:rPr>
        <w:t>Н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</w:rPr>
        <w:t xml:space="preserve">  растворен </w:t>
      </w:r>
      <w:r w:rsidRPr="00CE3EEC">
        <w:rPr>
          <w:rFonts w:ascii="Times New Roman" w:hAnsi="Times New Roman"/>
          <w:color w:val="000000"/>
          <w:sz w:val="24"/>
          <w:szCs w:val="24"/>
        </w:rPr>
        <w:t>в 100 см</w:t>
      </w:r>
      <w:r w:rsidRPr="00CE3EEC">
        <w:rPr>
          <w:rFonts w:ascii="Times New Roman" w:hAnsi="Times New Roman"/>
          <w:color w:val="000000"/>
          <w:sz w:val="24"/>
          <w:szCs w:val="24"/>
          <w:vertAlign w:val="superscript"/>
        </w:rPr>
        <w:t>3</w:t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 воды, если осмотическое давление раствора при 25</w:t>
      </w:r>
      <w:proofErr w:type="gramStart"/>
      <w:r w:rsidRPr="00CE3EEC">
        <w:rPr>
          <w:rFonts w:ascii="Times New Roman" w:hAnsi="Times New Roman"/>
          <w:color w:val="000000"/>
          <w:sz w:val="24"/>
          <w:szCs w:val="24"/>
        </w:rPr>
        <w:t xml:space="preserve"> ° С</w:t>
      </w:r>
      <w:proofErr w:type="gramEnd"/>
      <w:r w:rsidRPr="00CE3EEC">
        <w:rPr>
          <w:rFonts w:ascii="Times New Roman" w:hAnsi="Times New Roman"/>
          <w:color w:val="000000"/>
          <w:sz w:val="24"/>
          <w:szCs w:val="24"/>
        </w:rPr>
        <w:t xml:space="preserve"> равно 1,28 ∙ 10</w:t>
      </w:r>
      <w:r w:rsidRPr="00CE3EEC">
        <w:rPr>
          <w:rFonts w:ascii="Times New Roman" w:hAnsi="Times New Roman"/>
          <w:color w:val="000000"/>
          <w:sz w:val="24"/>
          <w:szCs w:val="24"/>
          <w:vertAlign w:val="superscript"/>
        </w:rPr>
        <w:t>5</w:t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 Па. Мольная масса карбамида М = 60 кг/</w:t>
      </w:r>
      <w:proofErr w:type="spellStart"/>
      <w:r w:rsidRPr="00CE3EEC">
        <w:rPr>
          <w:rFonts w:ascii="Times New Roman" w:hAnsi="Times New Roman"/>
          <w:color w:val="000000"/>
          <w:sz w:val="24"/>
          <w:szCs w:val="24"/>
        </w:rPr>
        <w:t>кмоль</w:t>
      </w:r>
      <w:proofErr w:type="spellEnd"/>
      <w:r w:rsidRPr="00CE3EEC">
        <w:rPr>
          <w:rFonts w:ascii="Times New Roman" w:hAnsi="Times New Roman"/>
          <w:color w:val="000000"/>
          <w:sz w:val="24"/>
          <w:szCs w:val="24"/>
        </w:rPr>
        <w:t>.</w:t>
      </w:r>
    </w:p>
    <w:p w:rsidR="004C2703" w:rsidRDefault="004C2703" w:rsidP="004C2703">
      <w:pPr>
        <w:spacing w:after="0"/>
        <w:rPr>
          <w:rFonts w:ascii="Times New Roman" w:hAnsi="Times New Roman"/>
          <w:snapToGrid w:val="0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а) </w:t>
      </w:r>
      <w:smartTag w:uri="urn:schemas-microsoft-com:office:smarttags" w:element="metricconverter">
        <w:smartTagPr>
          <w:attr w:name="ProductID" w:val="0,31 г"/>
        </w:smartTagPr>
        <w:r>
          <w:rPr>
            <w:rFonts w:ascii="Times New Roman" w:hAnsi="Times New Roman"/>
            <w:color w:val="000000"/>
            <w:spacing w:val="27"/>
            <w:sz w:val="24"/>
            <w:szCs w:val="24"/>
          </w:rPr>
          <w:t>0,</w:t>
        </w:r>
        <w:r w:rsidRPr="00CE3EEC">
          <w:rPr>
            <w:rFonts w:ascii="Times New Roman" w:hAnsi="Times New Roman"/>
            <w:color w:val="000000"/>
            <w:spacing w:val="27"/>
            <w:sz w:val="24"/>
            <w:szCs w:val="24"/>
          </w:rPr>
          <w:t xml:space="preserve">31 </w:t>
        </w:r>
        <w:proofErr w:type="spellStart"/>
        <w:r w:rsidRPr="00CE3EEC">
          <w:rPr>
            <w:rFonts w:ascii="Times New Roman" w:hAnsi="Times New Roman"/>
            <w:color w:val="000000"/>
            <w:spacing w:val="27"/>
            <w:sz w:val="24"/>
            <w:szCs w:val="24"/>
          </w:rPr>
          <w:t>г</w:t>
        </w:r>
      </w:smartTag>
      <w:r w:rsidRPr="006F5579">
        <w:rPr>
          <w:rFonts w:ascii="Times New Roman" w:hAnsi="Times New Roman"/>
          <w:sz w:val="24"/>
          <w:szCs w:val="24"/>
        </w:rPr>
        <w:t>б</w:t>
      </w:r>
      <w:proofErr w:type="spellEnd"/>
      <w:r w:rsidRPr="006F5579">
        <w:rPr>
          <w:rFonts w:ascii="Times New Roman" w:hAnsi="Times New Roman"/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3,1 г"/>
        </w:smartTagPr>
        <w:r w:rsidRPr="00CE3EEC">
          <w:rPr>
            <w:rFonts w:ascii="Times New Roman" w:hAnsi="Times New Roman"/>
            <w:color w:val="000000"/>
            <w:spacing w:val="27"/>
            <w:sz w:val="24"/>
            <w:szCs w:val="24"/>
          </w:rPr>
          <w:t>3</w:t>
        </w:r>
        <w:r>
          <w:rPr>
            <w:rFonts w:ascii="Times New Roman" w:hAnsi="Times New Roman"/>
            <w:color w:val="000000"/>
            <w:spacing w:val="27"/>
            <w:sz w:val="24"/>
            <w:szCs w:val="24"/>
          </w:rPr>
          <w:t>,</w:t>
        </w:r>
        <w:r w:rsidRPr="00CE3EEC">
          <w:rPr>
            <w:rFonts w:ascii="Times New Roman" w:hAnsi="Times New Roman"/>
            <w:color w:val="000000"/>
            <w:spacing w:val="27"/>
            <w:sz w:val="24"/>
            <w:szCs w:val="24"/>
          </w:rPr>
          <w:t xml:space="preserve">1 </w:t>
        </w:r>
        <w:proofErr w:type="spellStart"/>
        <w:r w:rsidRPr="00CE3EEC">
          <w:rPr>
            <w:rFonts w:ascii="Times New Roman" w:hAnsi="Times New Roman"/>
            <w:color w:val="000000"/>
            <w:spacing w:val="27"/>
            <w:sz w:val="24"/>
            <w:szCs w:val="24"/>
          </w:rPr>
          <w:t>г</w:t>
        </w:r>
      </w:smartTag>
      <w:r w:rsidRPr="006F5579">
        <w:rPr>
          <w:rFonts w:ascii="Times New Roman" w:hAnsi="Times New Roman"/>
          <w:sz w:val="24"/>
          <w:szCs w:val="24"/>
        </w:rPr>
        <w:t>в</w:t>
      </w:r>
      <w:proofErr w:type="spellEnd"/>
      <w:r w:rsidRPr="006F5579">
        <w:rPr>
          <w:rFonts w:ascii="Times New Roman" w:hAnsi="Times New Roman"/>
          <w:sz w:val="24"/>
          <w:szCs w:val="24"/>
        </w:rPr>
        <w:t xml:space="preserve">)  </w:t>
      </w:r>
      <w:smartTag w:uri="urn:schemas-microsoft-com:office:smarttags" w:element="metricconverter">
        <w:smartTagPr>
          <w:attr w:name="ProductID" w:val="31 г"/>
        </w:smartTagPr>
        <w:r w:rsidRPr="00CE3EEC">
          <w:rPr>
            <w:rFonts w:ascii="Times New Roman" w:hAnsi="Times New Roman"/>
            <w:color w:val="000000"/>
            <w:spacing w:val="27"/>
            <w:sz w:val="24"/>
            <w:szCs w:val="24"/>
          </w:rPr>
          <w:t xml:space="preserve">31 </w:t>
        </w:r>
        <w:proofErr w:type="spellStart"/>
        <w:proofErr w:type="gramStart"/>
        <w:r w:rsidRPr="00CE3EEC">
          <w:rPr>
            <w:rFonts w:ascii="Times New Roman" w:hAnsi="Times New Roman"/>
            <w:color w:val="000000"/>
            <w:spacing w:val="27"/>
            <w:sz w:val="24"/>
            <w:szCs w:val="24"/>
          </w:rPr>
          <w:t>г</w:t>
        </w:r>
      </w:smartTag>
      <w:r w:rsidRPr="006F5579">
        <w:rPr>
          <w:rFonts w:ascii="Times New Roman" w:hAnsi="Times New Roman"/>
          <w:sz w:val="24"/>
          <w:szCs w:val="24"/>
        </w:rPr>
        <w:t>г</w:t>
      </w:r>
      <w:proofErr w:type="spellEnd"/>
      <w:proofErr w:type="gramEnd"/>
      <w:r w:rsidRPr="006F5579">
        <w:rPr>
          <w:rFonts w:ascii="Times New Roman" w:hAnsi="Times New Roman"/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310 г"/>
        </w:smartTagPr>
        <w:r w:rsidRPr="00CE3EEC">
          <w:rPr>
            <w:rFonts w:ascii="Times New Roman" w:hAnsi="Times New Roman"/>
            <w:color w:val="000000"/>
            <w:spacing w:val="27"/>
            <w:sz w:val="24"/>
            <w:szCs w:val="24"/>
          </w:rPr>
          <w:t>31</w:t>
        </w:r>
        <w:r>
          <w:rPr>
            <w:rFonts w:ascii="Times New Roman" w:hAnsi="Times New Roman"/>
            <w:color w:val="000000"/>
            <w:spacing w:val="27"/>
            <w:sz w:val="24"/>
            <w:szCs w:val="24"/>
          </w:rPr>
          <w:t>0</w:t>
        </w:r>
        <w:r w:rsidRPr="00CE3EEC">
          <w:rPr>
            <w:rFonts w:ascii="Times New Roman" w:hAnsi="Times New Roman"/>
            <w:color w:val="000000"/>
            <w:spacing w:val="27"/>
            <w:sz w:val="24"/>
            <w:szCs w:val="24"/>
          </w:rPr>
          <w:t xml:space="preserve"> г</w:t>
        </w:r>
      </w:smartTag>
    </w:p>
    <w:p w:rsidR="004C2703" w:rsidRDefault="004C2703" w:rsidP="004C2703">
      <w:pPr>
        <w:shd w:val="clear" w:color="auto" w:fill="FFFFFF"/>
        <w:spacing w:after="0"/>
        <w:ind w:right="-58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/>
          <w:color w:val="000000"/>
          <w:spacing w:val="4"/>
          <w:sz w:val="24"/>
          <w:szCs w:val="24"/>
        </w:rPr>
        <w:t>20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. В </w:t>
      </w:r>
      <w:smartTag w:uri="urn:schemas-microsoft-com:office:smarttags" w:element="metricconverter">
        <w:smartTagPr>
          <w:attr w:name="ProductID" w:val="100 г"/>
        </w:smartTagPr>
        <w:r w:rsidRPr="00CE3EEC">
          <w:rPr>
            <w:rFonts w:ascii="Times New Roman" w:hAnsi="Times New Roman"/>
            <w:color w:val="000000"/>
            <w:spacing w:val="4"/>
            <w:sz w:val="24"/>
            <w:szCs w:val="24"/>
          </w:rPr>
          <w:t>100 г</w:t>
        </w:r>
      </w:smartTag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 бензола растворено </w:t>
      </w:r>
      <w:smartTag w:uri="urn:schemas-microsoft-com:office:smarttags" w:element="metricconverter">
        <w:smartTagPr>
          <w:attr w:name="ProductID" w:val="0,853 г"/>
        </w:smartTagPr>
        <w:r w:rsidRPr="00CE3EEC">
          <w:rPr>
            <w:rFonts w:ascii="Times New Roman" w:hAnsi="Times New Roman"/>
            <w:color w:val="000000"/>
            <w:spacing w:val="4"/>
            <w:sz w:val="24"/>
            <w:szCs w:val="24"/>
          </w:rPr>
          <w:t>0,853 г</w:t>
        </w:r>
      </w:smartTag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 нафталина. Темпера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тура замерзания бензола 5,42</w:t>
      </w:r>
      <w:proofErr w:type="gramStart"/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 xml:space="preserve"> ° С</w:t>
      </w:r>
      <w:proofErr w:type="gramEnd"/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 xml:space="preserve">, раствора нафталина в бензоле </w:t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5,08° С. </w:t>
      </w:r>
      <w:proofErr w:type="spellStart"/>
      <w:r w:rsidRPr="00CE3EEC">
        <w:rPr>
          <w:rFonts w:ascii="Times New Roman" w:hAnsi="Times New Roman"/>
          <w:color w:val="000000"/>
          <w:sz w:val="24"/>
          <w:szCs w:val="24"/>
        </w:rPr>
        <w:t>Криоскопическая</w:t>
      </w:r>
      <w:proofErr w:type="spellEnd"/>
      <w:r w:rsidRPr="00CE3EEC">
        <w:rPr>
          <w:rFonts w:ascii="Times New Roman" w:hAnsi="Times New Roman"/>
          <w:color w:val="000000"/>
          <w:sz w:val="24"/>
          <w:szCs w:val="24"/>
        </w:rPr>
        <w:t xml:space="preserve"> постоянная бензола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K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vertAlign w:val="subscript"/>
        </w:rPr>
        <w:t>зам.</w:t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 =5,1. Опре</w:t>
      </w:r>
      <w:r w:rsidRPr="00CE3EEC">
        <w:rPr>
          <w:rFonts w:ascii="Times New Roman" w:hAnsi="Times New Roman"/>
          <w:color w:val="000000"/>
          <w:sz w:val="24"/>
          <w:szCs w:val="24"/>
        </w:rPr>
        <w:softHyphen/>
      </w:r>
      <w:r w:rsidRPr="00CE3EEC">
        <w:rPr>
          <w:rFonts w:ascii="Times New Roman" w:hAnsi="Times New Roman"/>
          <w:color w:val="000000"/>
          <w:spacing w:val="3"/>
          <w:sz w:val="24"/>
          <w:szCs w:val="24"/>
        </w:rPr>
        <w:t>делите мольную массу нафталина.</w:t>
      </w:r>
    </w:p>
    <w:p w:rsidR="004C2703" w:rsidRDefault="004C2703" w:rsidP="004C2703">
      <w:pPr>
        <w:spacing w:after="0"/>
        <w:rPr>
          <w:rFonts w:ascii="Times New Roman" w:hAnsi="Times New Roman"/>
          <w:snapToGrid w:val="0"/>
          <w:sz w:val="24"/>
          <w:szCs w:val="24"/>
        </w:rPr>
      </w:pPr>
      <w:proofErr w:type="gramStart"/>
      <w:r w:rsidRPr="006F5579">
        <w:rPr>
          <w:rFonts w:ascii="Times New Roman" w:hAnsi="Times New Roman"/>
          <w:sz w:val="24"/>
          <w:szCs w:val="24"/>
        </w:rPr>
        <w:t xml:space="preserve">а) </w:t>
      </w:r>
      <w:r w:rsidRPr="00CE3EEC">
        <w:rPr>
          <w:rFonts w:ascii="Times New Roman" w:hAnsi="Times New Roman"/>
          <w:color w:val="000000"/>
          <w:spacing w:val="1"/>
          <w:w w:val="94"/>
          <w:sz w:val="24"/>
          <w:szCs w:val="24"/>
        </w:rPr>
        <w:t>128 г/</w:t>
      </w:r>
      <w:proofErr w:type="spellStart"/>
      <w:r w:rsidRPr="00CE3EEC">
        <w:rPr>
          <w:rFonts w:ascii="Times New Roman" w:hAnsi="Times New Roman"/>
          <w:color w:val="000000"/>
          <w:spacing w:val="1"/>
          <w:w w:val="94"/>
          <w:sz w:val="24"/>
          <w:szCs w:val="24"/>
        </w:rPr>
        <w:t>моль</w:t>
      </w:r>
      <w:r w:rsidRPr="006F5579">
        <w:rPr>
          <w:rFonts w:ascii="Times New Roman" w:hAnsi="Times New Roman"/>
          <w:sz w:val="24"/>
          <w:szCs w:val="24"/>
        </w:rPr>
        <w:t>б</w:t>
      </w:r>
      <w:proofErr w:type="spellEnd"/>
      <w:r w:rsidRPr="006F5579">
        <w:rPr>
          <w:rFonts w:ascii="Times New Roman" w:hAnsi="Times New Roman"/>
          <w:sz w:val="24"/>
          <w:szCs w:val="24"/>
        </w:rPr>
        <w:t xml:space="preserve">) </w:t>
      </w:r>
      <w:r w:rsidRPr="00CE3EEC">
        <w:rPr>
          <w:rFonts w:ascii="Times New Roman" w:hAnsi="Times New Roman"/>
          <w:color w:val="000000"/>
          <w:spacing w:val="1"/>
          <w:w w:val="94"/>
          <w:sz w:val="24"/>
          <w:szCs w:val="24"/>
        </w:rPr>
        <w:t>28 г/моль</w:t>
      </w:r>
      <w:r w:rsidRPr="006F5579">
        <w:rPr>
          <w:rFonts w:ascii="Times New Roman" w:hAnsi="Times New Roman"/>
          <w:sz w:val="24"/>
          <w:szCs w:val="24"/>
        </w:rPr>
        <w:t xml:space="preserve">в)  </w:t>
      </w:r>
      <w:r w:rsidRPr="00CE3EEC">
        <w:rPr>
          <w:rFonts w:ascii="Times New Roman" w:hAnsi="Times New Roman"/>
          <w:color w:val="000000"/>
          <w:spacing w:val="1"/>
          <w:w w:val="94"/>
          <w:sz w:val="24"/>
          <w:szCs w:val="24"/>
        </w:rPr>
        <w:t>8 г/</w:t>
      </w:r>
      <w:proofErr w:type="spellStart"/>
      <w:r w:rsidRPr="00CE3EEC">
        <w:rPr>
          <w:rFonts w:ascii="Times New Roman" w:hAnsi="Times New Roman"/>
          <w:color w:val="000000"/>
          <w:spacing w:val="1"/>
          <w:w w:val="94"/>
          <w:sz w:val="24"/>
          <w:szCs w:val="24"/>
        </w:rPr>
        <w:t>моль</w:t>
      </w:r>
      <w:r w:rsidRPr="006F5579">
        <w:rPr>
          <w:rFonts w:ascii="Times New Roman" w:hAnsi="Times New Roman"/>
          <w:sz w:val="24"/>
          <w:szCs w:val="24"/>
        </w:rPr>
        <w:t>г</w:t>
      </w:r>
      <w:proofErr w:type="spellEnd"/>
      <w:r w:rsidRPr="006F5579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color w:val="000000"/>
          <w:spacing w:val="1"/>
          <w:w w:val="94"/>
          <w:sz w:val="24"/>
          <w:szCs w:val="24"/>
        </w:rPr>
        <w:t>12</w:t>
      </w:r>
      <w:r w:rsidRPr="00CE3EEC">
        <w:rPr>
          <w:rFonts w:ascii="Times New Roman" w:hAnsi="Times New Roman"/>
          <w:color w:val="000000"/>
          <w:spacing w:val="1"/>
          <w:w w:val="94"/>
          <w:sz w:val="24"/>
          <w:szCs w:val="24"/>
        </w:rPr>
        <w:t xml:space="preserve"> г/моль</w:t>
      </w:r>
      <w:proofErr w:type="gramEnd"/>
    </w:p>
    <w:p w:rsidR="004C2703" w:rsidRPr="00ED0FFA" w:rsidRDefault="004C2703" w:rsidP="004C270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D0FFA">
        <w:rPr>
          <w:rFonts w:ascii="Times New Roman" w:hAnsi="Times New Roman"/>
          <w:b/>
          <w:sz w:val="28"/>
          <w:szCs w:val="28"/>
        </w:rPr>
        <w:t xml:space="preserve">Тест по химии </w:t>
      </w:r>
    </w:p>
    <w:p w:rsidR="004C2703" w:rsidRPr="006115FE" w:rsidRDefault="004C2703" w:rsidP="006115FE">
      <w:pPr>
        <w:pStyle w:val="a7"/>
        <w:numPr>
          <w:ilvl w:val="0"/>
          <w:numId w:val="32"/>
        </w:num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6115FE">
        <w:rPr>
          <w:rFonts w:ascii="Times New Roman" w:hAnsi="Times New Roman"/>
          <w:b/>
          <w:sz w:val="24"/>
          <w:szCs w:val="24"/>
        </w:rPr>
        <w:t>вариант</w:t>
      </w:r>
    </w:p>
    <w:p w:rsidR="004C2703" w:rsidRPr="004D44E1" w:rsidRDefault="004C2703" w:rsidP="004C2703">
      <w:pPr>
        <w:pStyle w:val="a7"/>
        <w:spacing w:line="264" w:lineRule="auto"/>
        <w:ind w:left="0"/>
        <w:jc w:val="left"/>
      </w:pPr>
      <w:r>
        <w:rPr>
          <w:color w:val="000000"/>
          <w:spacing w:val="3"/>
          <w:szCs w:val="24"/>
        </w:rPr>
        <w:t xml:space="preserve">1. </w:t>
      </w:r>
      <w:r w:rsidRPr="008506E6">
        <w:rPr>
          <w:color w:val="000000"/>
          <w:spacing w:val="1"/>
          <w:szCs w:val="24"/>
        </w:rPr>
        <w:t xml:space="preserve">Измельчение вещества одной </w:t>
      </w:r>
      <w:r w:rsidRPr="008506E6">
        <w:rPr>
          <w:color w:val="000000"/>
          <w:spacing w:val="4"/>
          <w:szCs w:val="24"/>
        </w:rPr>
        <w:t xml:space="preserve">фазы в другой </w:t>
      </w:r>
      <w:r w:rsidRPr="004D44E1">
        <w:rPr>
          <w:color w:val="000000"/>
          <w:spacing w:val="9"/>
        </w:rPr>
        <w:t>называется</w:t>
      </w:r>
      <w:r>
        <w:t>:</w:t>
      </w:r>
    </w:p>
    <w:p w:rsidR="004C2703" w:rsidRPr="00CA4946" w:rsidRDefault="004C2703" w:rsidP="004C2703">
      <w:pPr>
        <w:pStyle w:val="a7"/>
        <w:spacing w:line="264" w:lineRule="auto"/>
        <w:ind w:left="0"/>
        <w:rPr>
          <w:szCs w:val="24"/>
        </w:rPr>
      </w:pPr>
      <w:r w:rsidRPr="00CA4946">
        <w:rPr>
          <w:szCs w:val="24"/>
        </w:rPr>
        <w:t xml:space="preserve">а) </w:t>
      </w:r>
      <w:r w:rsidRPr="00CA4946">
        <w:rPr>
          <w:iCs/>
          <w:color w:val="000000"/>
          <w:spacing w:val="3"/>
          <w:szCs w:val="24"/>
        </w:rPr>
        <w:t>дисперсными система</w:t>
      </w:r>
      <w:r w:rsidRPr="00CA4946">
        <w:rPr>
          <w:iCs/>
          <w:color w:val="000000"/>
          <w:spacing w:val="4"/>
          <w:szCs w:val="24"/>
        </w:rPr>
        <w:t xml:space="preserve">ми </w:t>
      </w:r>
      <w:r w:rsidRPr="00CA4946">
        <w:rPr>
          <w:szCs w:val="24"/>
        </w:rPr>
        <w:t xml:space="preserve">  б) </w:t>
      </w:r>
      <w:r w:rsidRPr="00CA4946">
        <w:rPr>
          <w:iCs/>
          <w:color w:val="000000"/>
          <w:spacing w:val="8"/>
          <w:szCs w:val="24"/>
        </w:rPr>
        <w:t xml:space="preserve">дисперсионной </w:t>
      </w:r>
      <w:r w:rsidRPr="00CA4946">
        <w:rPr>
          <w:iCs/>
          <w:color w:val="000000"/>
          <w:szCs w:val="24"/>
        </w:rPr>
        <w:t>средой</w:t>
      </w:r>
    </w:p>
    <w:p w:rsidR="004C2703" w:rsidRPr="00CA4946" w:rsidRDefault="004C2703" w:rsidP="004C2703">
      <w:pPr>
        <w:pStyle w:val="a7"/>
        <w:spacing w:line="264" w:lineRule="auto"/>
        <w:ind w:left="0"/>
        <w:rPr>
          <w:szCs w:val="24"/>
        </w:rPr>
      </w:pPr>
      <w:r>
        <w:rPr>
          <w:szCs w:val="24"/>
        </w:rPr>
        <w:t xml:space="preserve">в) </w:t>
      </w:r>
      <w:r w:rsidRPr="00CA4946">
        <w:rPr>
          <w:iCs/>
          <w:color w:val="000000"/>
          <w:spacing w:val="4"/>
          <w:szCs w:val="24"/>
        </w:rPr>
        <w:t>дисперсной фазой</w:t>
      </w:r>
      <w:r w:rsidRPr="00CA4946">
        <w:rPr>
          <w:szCs w:val="24"/>
        </w:rPr>
        <w:t xml:space="preserve">  г) </w:t>
      </w:r>
      <w:r w:rsidRPr="00CA4946">
        <w:rPr>
          <w:iCs/>
          <w:color w:val="000000"/>
          <w:spacing w:val="4"/>
          <w:szCs w:val="24"/>
        </w:rPr>
        <w:t>диспергированием</w:t>
      </w:r>
      <w:r w:rsidRPr="00CA4946">
        <w:rPr>
          <w:iCs/>
          <w:color w:val="000000"/>
          <w:spacing w:val="-7"/>
          <w:szCs w:val="24"/>
        </w:rPr>
        <w:t>.</w:t>
      </w:r>
    </w:p>
    <w:p w:rsidR="004C2703" w:rsidRPr="004D44E1" w:rsidRDefault="004C2703" w:rsidP="004C2703">
      <w:pPr>
        <w:pStyle w:val="a7"/>
        <w:spacing w:line="264" w:lineRule="auto"/>
        <w:ind w:left="0"/>
        <w:jc w:val="left"/>
      </w:pPr>
      <w:r w:rsidRPr="00CA4946">
        <w:rPr>
          <w:sz w:val="28"/>
          <w:szCs w:val="28"/>
        </w:rPr>
        <w:t>2.</w:t>
      </w:r>
      <w:r>
        <w:rPr>
          <w:color w:val="000000"/>
          <w:spacing w:val="3"/>
          <w:szCs w:val="24"/>
        </w:rPr>
        <w:t>В</w:t>
      </w:r>
      <w:r w:rsidRPr="00AB2E29">
        <w:rPr>
          <w:color w:val="000000"/>
          <w:spacing w:val="3"/>
          <w:szCs w:val="24"/>
        </w:rPr>
        <w:t>ещество, на поверхности которого идет адсорбция</w:t>
      </w:r>
      <w:r w:rsidRPr="004D44E1">
        <w:rPr>
          <w:color w:val="000000"/>
          <w:spacing w:val="9"/>
        </w:rPr>
        <w:t xml:space="preserve"> называется</w:t>
      </w:r>
      <w:r>
        <w:t>:</w:t>
      </w:r>
    </w:p>
    <w:p w:rsidR="004C2703" w:rsidRPr="00F82E12" w:rsidRDefault="004C2703" w:rsidP="004C2703">
      <w:pPr>
        <w:pStyle w:val="a7"/>
        <w:spacing w:line="264" w:lineRule="auto"/>
        <w:ind w:left="0"/>
      </w:pPr>
      <w:r w:rsidRPr="00F82E12">
        <w:lastRenderedPageBreak/>
        <w:t xml:space="preserve">а) </w:t>
      </w:r>
      <w:r>
        <w:rPr>
          <w:iCs/>
          <w:color w:val="000000"/>
          <w:spacing w:val="4"/>
          <w:szCs w:val="24"/>
        </w:rPr>
        <w:t>абсорбцией</w:t>
      </w:r>
      <w:r w:rsidRPr="00F82E12">
        <w:t xml:space="preserve">  б) </w:t>
      </w:r>
      <w:r w:rsidRPr="00F82E12">
        <w:rPr>
          <w:iCs/>
          <w:color w:val="000000"/>
          <w:spacing w:val="3"/>
          <w:szCs w:val="24"/>
        </w:rPr>
        <w:t>адсор</w:t>
      </w:r>
      <w:r w:rsidRPr="00F82E12">
        <w:rPr>
          <w:iCs/>
          <w:color w:val="000000"/>
          <w:spacing w:val="3"/>
          <w:szCs w:val="24"/>
        </w:rPr>
        <w:softHyphen/>
      </w:r>
      <w:r w:rsidRPr="00F82E12">
        <w:rPr>
          <w:iCs/>
          <w:color w:val="000000"/>
          <w:spacing w:val="-2"/>
          <w:szCs w:val="24"/>
        </w:rPr>
        <w:t>бентом</w:t>
      </w:r>
      <w:r w:rsidRPr="00F82E12">
        <w:t xml:space="preserve">     в)  </w:t>
      </w:r>
      <w:r w:rsidRPr="00F82E12">
        <w:rPr>
          <w:iCs/>
          <w:color w:val="000000"/>
          <w:spacing w:val="9"/>
          <w:szCs w:val="24"/>
        </w:rPr>
        <w:t>адсорбцией</w:t>
      </w:r>
      <w:r w:rsidRPr="00F82E12">
        <w:t xml:space="preserve">  г) </w:t>
      </w:r>
      <w:proofErr w:type="spellStart"/>
      <w:r w:rsidRPr="00F82E12">
        <w:rPr>
          <w:iCs/>
          <w:color w:val="000000"/>
          <w:spacing w:val="-2"/>
          <w:szCs w:val="24"/>
        </w:rPr>
        <w:t>ад</w:t>
      </w:r>
      <w:r w:rsidRPr="00F82E12">
        <w:rPr>
          <w:iCs/>
          <w:color w:val="000000"/>
          <w:spacing w:val="-7"/>
          <w:szCs w:val="24"/>
        </w:rPr>
        <w:t>сорбтивом</w:t>
      </w:r>
      <w:proofErr w:type="spellEnd"/>
      <w:r w:rsidRPr="00F82E12">
        <w:rPr>
          <w:iCs/>
          <w:color w:val="000000"/>
          <w:spacing w:val="-7"/>
          <w:szCs w:val="24"/>
        </w:rPr>
        <w:t>.</w:t>
      </w:r>
    </w:p>
    <w:p w:rsidR="004C2703" w:rsidRPr="009F7DDF" w:rsidRDefault="004C2703" w:rsidP="004C2703">
      <w:pPr>
        <w:pStyle w:val="a7"/>
        <w:spacing w:line="264" w:lineRule="auto"/>
        <w:ind w:left="0"/>
        <w:rPr>
          <w:szCs w:val="24"/>
        </w:rPr>
      </w:pPr>
      <w:r w:rsidRPr="00CA4946">
        <w:t xml:space="preserve">3.   </w:t>
      </w:r>
      <w:r>
        <w:rPr>
          <w:spacing w:val="9"/>
          <w:w w:val="90"/>
        </w:rPr>
        <w:t>Вещества, которые уменьш</w:t>
      </w:r>
      <w:r w:rsidRPr="00CA4946">
        <w:rPr>
          <w:spacing w:val="9"/>
          <w:w w:val="90"/>
        </w:rPr>
        <w:t>ают поверхностное на</w:t>
      </w:r>
      <w:r w:rsidRPr="00CA4946">
        <w:rPr>
          <w:spacing w:val="9"/>
          <w:w w:val="90"/>
        </w:rPr>
        <w:softHyphen/>
      </w:r>
      <w:r w:rsidRPr="00CA4946">
        <w:rPr>
          <w:spacing w:val="10"/>
          <w:w w:val="90"/>
        </w:rPr>
        <w:t>тяжение растворителя, называются</w:t>
      </w:r>
      <w:r w:rsidRPr="00CA4946">
        <w:t>?</w:t>
      </w:r>
    </w:p>
    <w:p w:rsidR="004C2703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CA4946">
        <w:rPr>
          <w:rFonts w:ascii="Times New Roman" w:hAnsi="Times New Roman"/>
          <w:sz w:val="24"/>
          <w:szCs w:val="24"/>
        </w:rPr>
        <w:t>а)</w:t>
      </w:r>
      <w:r w:rsidRPr="00CA4946">
        <w:rPr>
          <w:rFonts w:ascii="Times New Roman" w:hAnsi="Times New Roman"/>
          <w:iCs/>
          <w:color w:val="000000"/>
          <w:spacing w:val="-2"/>
          <w:sz w:val="24"/>
          <w:szCs w:val="24"/>
        </w:rPr>
        <w:t xml:space="preserve"> поверхностно-неактивными</w:t>
      </w:r>
      <w:r w:rsidRPr="00CA4946">
        <w:rPr>
          <w:rFonts w:ascii="Times New Roman" w:hAnsi="Times New Roman"/>
          <w:sz w:val="24"/>
          <w:szCs w:val="24"/>
        </w:rPr>
        <w:t xml:space="preserve">б) </w:t>
      </w:r>
      <w:r w:rsidRPr="00CA4946">
        <w:rPr>
          <w:rFonts w:ascii="Times New Roman" w:hAnsi="Times New Roman"/>
          <w:iCs/>
          <w:color w:val="000000"/>
          <w:spacing w:val="10"/>
          <w:w w:val="90"/>
          <w:sz w:val="24"/>
          <w:szCs w:val="24"/>
        </w:rPr>
        <w:t>поверхностно-ак</w:t>
      </w:r>
      <w:r w:rsidRPr="00CA4946">
        <w:rPr>
          <w:rFonts w:ascii="Times New Roman" w:hAnsi="Times New Roman"/>
          <w:iCs/>
          <w:color w:val="000000"/>
          <w:spacing w:val="10"/>
          <w:w w:val="90"/>
          <w:sz w:val="24"/>
          <w:szCs w:val="24"/>
        </w:rPr>
        <w:softHyphen/>
      </w:r>
      <w:r w:rsidRPr="00CA4946">
        <w:rPr>
          <w:rFonts w:ascii="Times New Roman" w:hAnsi="Times New Roman"/>
          <w:iCs/>
          <w:color w:val="000000"/>
          <w:spacing w:val="13"/>
          <w:w w:val="90"/>
          <w:sz w:val="24"/>
          <w:szCs w:val="24"/>
        </w:rPr>
        <w:t>тивными веществами</w:t>
      </w:r>
    </w:p>
    <w:p w:rsidR="004C2703" w:rsidRPr="00CA4946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CA4946">
        <w:rPr>
          <w:rFonts w:ascii="Times New Roman" w:hAnsi="Times New Roman"/>
          <w:sz w:val="24"/>
          <w:szCs w:val="24"/>
        </w:rPr>
        <w:t xml:space="preserve">в) </w:t>
      </w:r>
      <w:r w:rsidRPr="00CA4946">
        <w:rPr>
          <w:rFonts w:ascii="Times New Roman" w:hAnsi="Times New Roman"/>
          <w:iCs/>
          <w:color w:val="000000"/>
          <w:spacing w:val="10"/>
          <w:w w:val="90"/>
          <w:sz w:val="24"/>
          <w:szCs w:val="24"/>
        </w:rPr>
        <w:t>ак</w:t>
      </w:r>
      <w:r w:rsidRPr="00CA4946">
        <w:rPr>
          <w:rFonts w:ascii="Times New Roman" w:hAnsi="Times New Roman"/>
          <w:iCs/>
          <w:color w:val="000000"/>
          <w:spacing w:val="10"/>
          <w:w w:val="90"/>
          <w:sz w:val="24"/>
          <w:szCs w:val="24"/>
        </w:rPr>
        <w:softHyphen/>
      </w:r>
      <w:r w:rsidRPr="00CA4946">
        <w:rPr>
          <w:rFonts w:ascii="Times New Roman" w:hAnsi="Times New Roman"/>
          <w:iCs/>
          <w:color w:val="000000"/>
          <w:spacing w:val="13"/>
          <w:w w:val="90"/>
          <w:sz w:val="24"/>
          <w:szCs w:val="24"/>
        </w:rPr>
        <w:t>тивными веществами</w:t>
      </w:r>
      <w:r w:rsidRPr="00CA4946">
        <w:rPr>
          <w:rFonts w:ascii="Times New Roman" w:hAnsi="Times New Roman"/>
          <w:sz w:val="24"/>
          <w:szCs w:val="24"/>
        </w:rPr>
        <w:t xml:space="preserve"> г) не</w:t>
      </w:r>
      <w:r w:rsidRPr="00CA4946">
        <w:rPr>
          <w:rFonts w:ascii="Times New Roman" w:hAnsi="Times New Roman"/>
          <w:iCs/>
          <w:color w:val="000000"/>
          <w:spacing w:val="10"/>
          <w:w w:val="90"/>
          <w:sz w:val="24"/>
          <w:szCs w:val="24"/>
        </w:rPr>
        <w:t>ак</w:t>
      </w:r>
      <w:r w:rsidRPr="00CA4946">
        <w:rPr>
          <w:rFonts w:ascii="Times New Roman" w:hAnsi="Times New Roman"/>
          <w:iCs/>
          <w:color w:val="000000"/>
          <w:spacing w:val="10"/>
          <w:w w:val="90"/>
          <w:sz w:val="24"/>
          <w:szCs w:val="24"/>
        </w:rPr>
        <w:softHyphen/>
      </w:r>
      <w:r w:rsidRPr="00CA4946">
        <w:rPr>
          <w:rFonts w:ascii="Times New Roman" w:hAnsi="Times New Roman"/>
          <w:iCs/>
          <w:color w:val="000000"/>
          <w:spacing w:val="13"/>
          <w:w w:val="90"/>
          <w:sz w:val="24"/>
          <w:szCs w:val="24"/>
        </w:rPr>
        <w:t>тивными веществами</w:t>
      </w:r>
      <w:r>
        <w:rPr>
          <w:rFonts w:ascii="Times New Roman" w:hAnsi="Times New Roman"/>
          <w:iCs/>
          <w:color w:val="000000"/>
          <w:spacing w:val="13"/>
          <w:w w:val="90"/>
          <w:sz w:val="24"/>
          <w:szCs w:val="24"/>
        </w:rPr>
        <w:t>.</w:t>
      </w:r>
    </w:p>
    <w:p w:rsidR="004C2703" w:rsidRPr="00CC1580" w:rsidRDefault="00802C38" w:rsidP="004C2703">
      <w:pPr>
        <w:spacing w:after="0" w:line="264" w:lineRule="auto"/>
        <w:rPr>
          <w:rFonts w:ascii="Times New Roman" w:hAnsi="Times New Roman"/>
          <w:sz w:val="24"/>
          <w:szCs w:val="24"/>
          <w:vertAlign w:val="subscript"/>
        </w:rPr>
      </w:pPr>
      <w:r w:rsidRPr="00802C38">
        <w:rPr>
          <w:rFonts w:ascii="Times New Roman" w:hAnsi="Times New Roman"/>
          <w:noProof/>
          <w:sz w:val="24"/>
          <w:szCs w:val="24"/>
          <w:lang w:eastAsia="ru-RU"/>
        </w:rPr>
        <w:pict>
          <v:shape id="Прямая со стрелкой 1" o:spid="_x0000_s1027" type="#_x0000_t32" style="position:absolute;margin-left:326.45pt;margin-top:18.35pt;width:0;height:1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"/>
        </w:pict>
      </w:r>
      <w:r w:rsidR="004C2703" w:rsidRPr="00CC1580">
        <w:rPr>
          <w:rFonts w:ascii="Times New Roman" w:hAnsi="Times New Roman"/>
          <w:sz w:val="24"/>
          <w:szCs w:val="24"/>
        </w:rPr>
        <w:t xml:space="preserve">4.   </w:t>
      </w:r>
      <w:r w:rsidR="004C2703">
        <w:rPr>
          <w:rFonts w:ascii="Times New Roman" w:hAnsi="Times New Roman"/>
          <w:color w:val="000000"/>
          <w:spacing w:val="9"/>
          <w:sz w:val="24"/>
          <w:szCs w:val="24"/>
        </w:rPr>
        <w:t>Адсорбцию</w:t>
      </w:r>
      <w:r w:rsidR="004C2703" w:rsidRPr="00CC1580">
        <w:rPr>
          <w:rFonts w:ascii="Times New Roman" w:hAnsi="Times New Roman"/>
          <w:color w:val="000000"/>
          <w:spacing w:val="9"/>
          <w:sz w:val="24"/>
          <w:szCs w:val="24"/>
        </w:rPr>
        <w:t xml:space="preserve"> газов и паров твердыми адсорбентами изучал:</w:t>
      </w:r>
    </w:p>
    <w:p w:rsidR="004C2703" w:rsidRPr="00CC1580" w:rsidRDefault="004C2703" w:rsidP="004C2703">
      <w:pPr>
        <w:spacing w:after="0" w:line="264" w:lineRule="auto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CC1580">
        <w:rPr>
          <w:rFonts w:ascii="Times New Roman" w:hAnsi="Times New Roman"/>
          <w:sz w:val="24"/>
          <w:szCs w:val="24"/>
        </w:rPr>
        <w:t xml:space="preserve">а) </w:t>
      </w:r>
      <w:r w:rsidRPr="00306B24">
        <w:rPr>
          <w:rFonts w:ascii="Times New Roman" w:hAnsi="Times New Roman"/>
          <w:color w:val="000000"/>
          <w:spacing w:val="2"/>
          <w:sz w:val="24"/>
          <w:szCs w:val="24"/>
        </w:rPr>
        <w:t xml:space="preserve">итальянский химик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Ф. </w:t>
      </w:r>
      <w:r w:rsidRPr="00306B24">
        <w:rPr>
          <w:rFonts w:ascii="Times New Roman" w:hAnsi="Times New Roman"/>
          <w:color w:val="000000"/>
          <w:spacing w:val="2"/>
          <w:sz w:val="24"/>
          <w:szCs w:val="24"/>
        </w:rPr>
        <w:t>Фонтан и шведский хи</w:t>
      </w:r>
      <w:r w:rsidRPr="00306B24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306B24">
        <w:rPr>
          <w:rFonts w:ascii="Times New Roman" w:hAnsi="Times New Roman"/>
          <w:color w:val="000000"/>
          <w:spacing w:val="-1"/>
          <w:sz w:val="24"/>
          <w:szCs w:val="24"/>
        </w:rPr>
        <w:t xml:space="preserve">мик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К. </w:t>
      </w:r>
      <w:proofErr w:type="spellStart"/>
      <w:r w:rsidRPr="00306B24">
        <w:rPr>
          <w:rFonts w:ascii="Times New Roman" w:hAnsi="Times New Roman"/>
          <w:color w:val="000000"/>
          <w:spacing w:val="-1"/>
          <w:sz w:val="24"/>
          <w:szCs w:val="24"/>
        </w:rPr>
        <w:t>Шееле</w:t>
      </w:r>
      <w:proofErr w:type="spellEnd"/>
      <w:r w:rsidRPr="00306B24">
        <w:rPr>
          <w:rFonts w:ascii="Times New Roman" w:hAnsi="Times New Roman"/>
          <w:color w:val="000000"/>
          <w:spacing w:val="-1"/>
          <w:sz w:val="24"/>
          <w:szCs w:val="24"/>
        </w:rPr>
        <w:t>;</w:t>
      </w:r>
    </w:p>
    <w:p w:rsidR="004C2703" w:rsidRPr="00CC1580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proofErr w:type="gramStart"/>
      <w:r w:rsidRPr="00CC1580">
        <w:rPr>
          <w:rFonts w:ascii="Times New Roman" w:hAnsi="Times New Roman"/>
          <w:sz w:val="24"/>
          <w:szCs w:val="24"/>
        </w:rPr>
        <w:t xml:space="preserve">б) </w:t>
      </w:r>
      <w:r w:rsidRPr="00CC1580">
        <w:rPr>
          <w:rFonts w:ascii="Times New Roman" w:hAnsi="Times New Roman"/>
          <w:color w:val="000000"/>
          <w:spacing w:val="23"/>
          <w:w w:val="90"/>
          <w:sz w:val="24"/>
          <w:szCs w:val="24"/>
        </w:rPr>
        <w:t xml:space="preserve">Т. Е. </w:t>
      </w:r>
      <w:proofErr w:type="spellStart"/>
      <w:r w:rsidRPr="00CC1580">
        <w:rPr>
          <w:rFonts w:ascii="Times New Roman" w:hAnsi="Times New Roman"/>
          <w:color w:val="000000"/>
          <w:spacing w:val="23"/>
          <w:w w:val="90"/>
          <w:sz w:val="24"/>
          <w:szCs w:val="24"/>
        </w:rPr>
        <w:t>Ловиц</w:t>
      </w:r>
      <w:r w:rsidRPr="00CC1580">
        <w:rPr>
          <w:rFonts w:ascii="Times New Roman" w:hAnsi="Times New Roman"/>
          <w:sz w:val="24"/>
          <w:szCs w:val="24"/>
        </w:rPr>
        <w:t>в</w:t>
      </w:r>
      <w:proofErr w:type="spellEnd"/>
      <w:r w:rsidRPr="00CC1580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К. </w:t>
      </w:r>
      <w:r w:rsidRPr="00306B24">
        <w:rPr>
          <w:rFonts w:ascii="Times New Roman" w:hAnsi="Times New Roman"/>
          <w:iCs/>
          <w:color w:val="000000"/>
          <w:spacing w:val="8"/>
          <w:sz w:val="24"/>
          <w:szCs w:val="24"/>
        </w:rPr>
        <w:t xml:space="preserve">Фаянс — </w:t>
      </w:r>
      <w:r>
        <w:rPr>
          <w:rFonts w:ascii="Times New Roman" w:hAnsi="Times New Roman"/>
          <w:iCs/>
          <w:color w:val="000000"/>
          <w:spacing w:val="8"/>
          <w:sz w:val="24"/>
          <w:szCs w:val="24"/>
        </w:rPr>
        <w:t xml:space="preserve">Ф. </w:t>
      </w:r>
      <w:proofErr w:type="spellStart"/>
      <w:r w:rsidRPr="00306B24">
        <w:rPr>
          <w:rFonts w:ascii="Times New Roman" w:hAnsi="Times New Roman"/>
          <w:iCs/>
          <w:color w:val="000000"/>
          <w:spacing w:val="14"/>
          <w:sz w:val="24"/>
          <w:szCs w:val="24"/>
        </w:rPr>
        <w:t>Панет</w:t>
      </w:r>
      <w:r w:rsidRPr="00CC1580">
        <w:rPr>
          <w:rFonts w:ascii="Times New Roman" w:hAnsi="Times New Roman"/>
          <w:sz w:val="24"/>
          <w:szCs w:val="24"/>
        </w:rPr>
        <w:t>г</w:t>
      </w:r>
      <w:proofErr w:type="spellEnd"/>
      <w:r w:rsidRPr="00CC1580">
        <w:rPr>
          <w:rFonts w:ascii="Times New Roman" w:hAnsi="Times New Roman"/>
          <w:sz w:val="24"/>
          <w:szCs w:val="24"/>
        </w:rPr>
        <w:t xml:space="preserve">)  </w:t>
      </w:r>
      <w:r w:rsidRPr="00CC1580">
        <w:rPr>
          <w:rFonts w:ascii="Times New Roman" w:hAnsi="Times New Roman"/>
          <w:color w:val="000000"/>
          <w:spacing w:val="13"/>
          <w:sz w:val="24"/>
          <w:szCs w:val="24"/>
        </w:rPr>
        <w:t>М. С. Цвет</w:t>
      </w:r>
      <w:proofErr w:type="gramEnd"/>
    </w:p>
    <w:p w:rsidR="004C2703" w:rsidRPr="0021503D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21503D">
        <w:rPr>
          <w:rFonts w:ascii="Times New Roman" w:hAnsi="Times New Roman"/>
          <w:sz w:val="24"/>
          <w:szCs w:val="24"/>
        </w:rPr>
        <w:t xml:space="preserve"> 5.  </w:t>
      </w:r>
      <w:r w:rsidRPr="0021503D">
        <w:rPr>
          <w:rFonts w:ascii="Times New Roman" w:hAnsi="Times New Roman"/>
          <w:color w:val="000000"/>
          <w:spacing w:val="8"/>
          <w:sz w:val="24"/>
          <w:szCs w:val="24"/>
        </w:rPr>
        <w:t xml:space="preserve">Правило </w:t>
      </w:r>
      <w:r w:rsidRPr="0021503D">
        <w:rPr>
          <w:rFonts w:ascii="Times New Roman" w:hAnsi="Times New Roman"/>
          <w:iCs/>
          <w:color w:val="000000"/>
          <w:spacing w:val="8"/>
          <w:sz w:val="24"/>
          <w:szCs w:val="24"/>
        </w:rPr>
        <w:t xml:space="preserve">Фаянса — </w:t>
      </w:r>
      <w:proofErr w:type="spellStart"/>
      <w:r w:rsidRPr="0021503D">
        <w:rPr>
          <w:rFonts w:ascii="Times New Roman" w:hAnsi="Times New Roman"/>
          <w:iCs/>
          <w:color w:val="000000"/>
          <w:spacing w:val="14"/>
          <w:sz w:val="24"/>
          <w:szCs w:val="24"/>
        </w:rPr>
        <w:t>Панета</w:t>
      </w:r>
      <w:proofErr w:type="spellEnd"/>
      <w:r w:rsidRPr="0021503D">
        <w:rPr>
          <w:rFonts w:ascii="Times New Roman" w:hAnsi="Times New Roman"/>
          <w:color w:val="000000"/>
          <w:spacing w:val="6"/>
          <w:sz w:val="24"/>
          <w:szCs w:val="24"/>
        </w:rPr>
        <w:t>:</w:t>
      </w:r>
    </w:p>
    <w:p w:rsidR="004C2703" w:rsidRPr="0021503D" w:rsidRDefault="004C2703" w:rsidP="004C2703">
      <w:pPr>
        <w:spacing w:after="0" w:line="264" w:lineRule="auto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21503D">
        <w:rPr>
          <w:rFonts w:ascii="Times New Roman" w:hAnsi="Times New Roman"/>
          <w:sz w:val="24"/>
          <w:szCs w:val="24"/>
        </w:rPr>
        <w:t xml:space="preserve">а) </w:t>
      </w:r>
      <w:r w:rsidRPr="0021503D">
        <w:rPr>
          <w:rFonts w:ascii="Times New Roman" w:hAnsi="Times New Roman"/>
          <w:color w:val="000000"/>
          <w:spacing w:val="14"/>
          <w:sz w:val="24"/>
          <w:szCs w:val="24"/>
        </w:rPr>
        <w:t xml:space="preserve">из раствора адсорбируется </w:t>
      </w:r>
      <w:r w:rsidRPr="0021503D">
        <w:rPr>
          <w:rFonts w:ascii="Times New Roman" w:hAnsi="Times New Roman"/>
          <w:color w:val="000000"/>
          <w:spacing w:val="9"/>
          <w:sz w:val="24"/>
          <w:szCs w:val="24"/>
        </w:rPr>
        <w:t>тот из ионов, который входит в состав кристалличе</w:t>
      </w:r>
      <w:r w:rsidRPr="0021503D">
        <w:rPr>
          <w:rFonts w:ascii="Times New Roman" w:hAnsi="Times New Roman"/>
          <w:color w:val="000000"/>
          <w:spacing w:val="9"/>
          <w:sz w:val="24"/>
          <w:szCs w:val="24"/>
        </w:rPr>
        <w:softHyphen/>
      </w:r>
      <w:r w:rsidRPr="0021503D">
        <w:rPr>
          <w:rFonts w:ascii="Times New Roman" w:hAnsi="Times New Roman"/>
          <w:color w:val="000000"/>
          <w:spacing w:val="16"/>
          <w:sz w:val="24"/>
          <w:szCs w:val="24"/>
        </w:rPr>
        <w:t xml:space="preserve">ской решетки адсорбента или может образовывать </w:t>
      </w:r>
      <w:r w:rsidRPr="0021503D">
        <w:rPr>
          <w:rFonts w:ascii="Times New Roman" w:hAnsi="Times New Roman"/>
          <w:color w:val="000000"/>
          <w:spacing w:val="9"/>
          <w:sz w:val="24"/>
          <w:szCs w:val="24"/>
        </w:rPr>
        <w:t>с одним из ионов решетки малорастворимое соеди</w:t>
      </w:r>
      <w:r w:rsidRPr="0021503D">
        <w:rPr>
          <w:rFonts w:ascii="Times New Roman" w:hAnsi="Times New Roman"/>
          <w:color w:val="000000"/>
          <w:spacing w:val="9"/>
          <w:sz w:val="24"/>
          <w:szCs w:val="24"/>
        </w:rPr>
        <w:softHyphen/>
      </w:r>
      <w:r w:rsidRPr="0021503D">
        <w:rPr>
          <w:rFonts w:ascii="Times New Roman" w:hAnsi="Times New Roman"/>
          <w:color w:val="000000"/>
          <w:spacing w:val="-2"/>
          <w:sz w:val="24"/>
          <w:szCs w:val="24"/>
        </w:rPr>
        <w:t>нение;</w:t>
      </w:r>
    </w:p>
    <w:p w:rsidR="004C2703" w:rsidRPr="0021503D" w:rsidRDefault="004C2703" w:rsidP="004C2703">
      <w:pPr>
        <w:spacing w:after="0" w:line="264" w:lineRule="auto"/>
        <w:rPr>
          <w:rFonts w:ascii="Times New Roman" w:hAnsi="Times New Roman"/>
          <w:color w:val="000000"/>
          <w:spacing w:val="11"/>
          <w:sz w:val="24"/>
          <w:szCs w:val="24"/>
        </w:rPr>
      </w:pPr>
      <w:r w:rsidRPr="0021503D">
        <w:rPr>
          <w:rFonts w:ascii="Times New Roman" w:hAnsi="Times New Roman"/>
          <w:sz w:val="24"/>
          <w:szCs w:val="24"/>
        </w:rPr>
        <w:t xml:space="preserve">б) </w:t>
      </w:r>
      <w:r w:rsidRPr="0021503D">
        <w:rPr>
          <w:rFonts w:ascii="Times New Roman" w:hAnsi="Times New Roman"/>
          <w:color w:val="000000"/>
          <w:spacing w:val="5"/>
          <w:sz w:val="24"/>
          <w:szCs w:val="24"/>
        </w:rPr>
        <w:t>при освещении коллоидного раство</w:t>
      </w:r>
      <w:r w:rsidRPr="0021503D">
        <w:rPr>
          <w:rFonts w:ascii="Times New Roman" w:hAnsi="Times New Roman"/>
          <w:color w:val="000000"/>
          <w:spacing w:val="5"/>
          <w:sz w:val="24"/>
          <w:szCs w:val="24"/>
        </w:rPr>
        <w:softHyphen/>
      </w:r>
      <w:r w:rsidRPr="0021503D">
        <w:rPr>
          <w:rFonts w:ascii="Times New Roman" w:hAnsi="Times New Roman"/>
          <w:color w:val="000000"/>
          <w:spacing w:val="3"/>
          <w:sz w:val="24"/>
          <w:szCs w:val="24"/>
        </w:rPr>
        <w:t>ра ярким световым пучком путь его виден при на</w:t>
      </w:r>
      <w:r w:rsidRPr="0021503D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21503D">
        <w:rPr>
          <w:rFonts w:ascii="Times New Roman" w:hAnsi="Times New Roman"/>
          <w:color w:val="000000"/>
          <w:spacing w:val="-1"/>
          <w:sz w:val="24"/>
          <w:szCs w:val="24"/>
        </w:rPr>
        <w:t>блюдении сбоку в виде светящегося конуса;</w:t>
      </w:r>
    </w:p>
    <w:p w:rsidR="004C2703" w:rsidRPr="00A40698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A40698">
        <w:rPr>
          <w:rFonts w:ascii="Times New Roman" w:hAnsi="Times New Roman"/>
          <w:sz w:val="24"/>
          <w:szCs w:val="24"/>
        </w:rPr>
        <w:t xml:space="preserve"> в) </w:t>
      </w:r>
      <w:r w:rsidRPr="00A40698">
        <w:rPr>
          <w:rFonts w:ascii="Times New Roman" w:hAnsi="Times New Roman"/>
          <w:color w:val="000000"/>
          <w:spacing w:val="1"/>
          <w:sz w:val="24"/>
          <w:szCs w:val="24"/>
        </w:rPr>
        <w:t>из разбавленного раствора растворенное вещество переходит в слой добавленного растворителя и кон</w:t>
      </w:r>
      <w:r w:rsidRPr="00A40698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A40698">
        <w:rPr>
          <w:rFonts w:ascii="Times New Roman" w:hAnsi="Times New Roman"/>
          <w:color w:val="000000"/>
          <w:spacing w:val="5"/>
          <w:sz w:val="24"/>
          <w:szCs w:val="24"/>
        </w:rPr>
        <w:t>центрируется в нем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;</w:t>
      </w:r>
    </w:p>
    <w:p w:rsidR="004C2703" w:rsidRPr="006F5579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 г) </w:t>
      </w:r>
      <w:r w:rsidRPr="006F5579">
        <w:rPr>
          <w:rFonts w:ascii="Times New Roman" w:hAnsi="Times New Roman"/>
          <w:color w:val="000000"/>
          <w:spacing w:val="8"/>
          <w:sz w:val="24"/>
          <w:szCs w:val="24"/>
        </w:rPr>
        <w:t>тепловой эффект ре</w:t>
      </w:r>
      <w:r w:rsidRPr="006F5579">
        <w:rPr>
          <w:rFonts w:ascii="Times New Roman" w:hAnsi="Times New Roman"/>
          <w:color w:val="000000"/>
          <w:spacing w:val="9"/>
          <w:sz w:val="24"/>
          <w:szCs w:val="24"/>
        </w:rPr>
        <w:t xml:space="preserve">акции зависит только от вида </w:t>
      </w:r>
      <w:r w:rsidRPr="006F5579">
        <w:rPr>
          <w:rFonts w:ascii="Times New Roman" w:hAnsi="Times New Roman"/>
          <w:color w:val="000000"/>
          <w:spacing w:val="4"/>
          <w:sz w:val="24"/>
          <w:szCs w:val="24"/>
        </w:rPr>
        <w:t>и состояния исходных   веществ и конечных продук</w:t>
      </w:r>
      <w:r w:rsidRPr="006F5579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6F5579">
        <w:rPr>
          <w:rFonts w:ascii="Times New Roman" w:hAnsi="Times New Roman"/>
          <w:color w:val="000000"/>
          <w:spacing w:val="6"/>
          <w:sz w:val="24"/>
          <w:szCs w:val="24"/>
        </w:rPr>
        <w:t xml:space="preserve">тов, но не зависит от   промежуточных   состояний и </w:t>
      </w:r>
      <w:r w:rsidRPr="006F5579">
        <w:rPr>
          <w:rFonts w:ascii="Times New Roman" w:hAnsi="Times New Roman"/>
          <w:color w:val="000000"/>
          <w:spacing w:val="5"/>
          <w:sz w:val="24"/>
          <w:szCs w:val="24"/>
        </w:rPr>
        <w:t xml:space="preserve">пути перехода исходных веществ к </w:t>
      </w:r>
      <w:proofErr w:type="gramStart"/>
      <w:r w:rsidRPr="006F5579">
        <w:rPr>
          <w:rFonts w:ascii="Times New Roman" w:hAnsi="Times New Roman"/>
          <w:color w:val="000000"/>
          <w:spacing w:val="5"/>
          <w:sz w:val="24"/>
          <w:szCs w:val="24"/>
        </w:rPr>
        <w:t>конечным</w:t>
      </w:r>
      <w:proofErr w:type="gramEnd"/>
      <w:r w:rsidRPr="006F5579">
        <w:rPr>
          <w:rFonts w:ascii="Times New Roman" w:hAnsi="Times New Roman"/>
          <w:color w:val="000000"/>
          <w:spacing w:val="5"/>
          <w:sz w:val="24"/>
          <w:szCs w:val="24"/>
        </w:rPr>
        <w:t>.</w:t>
      </w:r>
    </w:p>
    <w:p w:rsidR="004C2703" w:rsidRPr="00893468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893468">
        <w:rPr>
          <w:rFonts w:ascii="Times New Roman" w:hAnsi="Times New Roman"/>
          <w:sz w:val="24"/>
          <w:szCs w:val="24"/>
        </w:rPr>
        <w:t xml:space="preserve">6. </w:t>
      </w:r>
      <w:r w:rsidRPr="00893468">
        <w:rPr>
          <w:rFonts w:ascii="Times New Roman" w:hAnsi="Times New Roman"/>
          <w:color w:val="000000"/>
          <w:spacing w:val="10"/>
          <w:sz w:val="24"/>
          <w:szCs w:val="24"/>
        </w:rPr>
        <w:t>Хромато</w:t>
      </w:r>
      <w:r w:rsidRPr="00893468">
        <w:rPr>
          <w:rFonts w:ascii="Times New Roman" w:hAnsi="Times New Roman"/>
          <w:color w:val="000000"/>
          <w:spacing w:val="10"/>
          <w:sz w:val="24"/>
          <w:szCs w:val="24"/>
        </w:rPr>
        <w:softHyphen/>
      </w:r>
      <w:r w:rsidRPr="00893468">
        <w:rPr>
          <w:rFonts w:ascii="Times New Roman" w:hAnsi="Times New Roman"/>
          <w:color w:val="000000"/>
          <w:spacing w:val="6"/>
          <w:sz w:val="24"/>
          <w:szCs w:val="24"/>
        </w:rPr>
        <w:t>графия – это:</w:t>
      </w:r>
    </w:p>
    <w:p w:rsidR="004C2703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893468">
        <w:rPr>
          <w:rFonts w:ascii="Times New Roman" w:hAnsi="Times New Roman"/>
          <w:sz w:val="24"/>
          <w:szCs w:val="24"/>
        </w:rPr>
        <w:t xml:space="preserve">а) </w:t>
      </w:r>
      <w:r w:rsidRPr="00893468">
        <w:rPr>
          <w:rFonts w:ascii="Times New Roman" w:hAnsi="Times New Roman"/>
          <w:color w:val="000000"/>
          <w:spacing w:val="11"/>
          <w:sz w:val="24"/>
          <w:szCs w:val="24"/>
        </w:rPr>
        <w:t>про</w:t>
      </w:r>
      <w:r w:rsidRPr="00893468">
        <w:rPr>
          <w:rFonts w:ascii="Times New Roman" w:hAnsi="Times New Roman"/>
          <w:color w:val="000000"/>
          <w:spacing w:val="11"/>
          <w:sz w:val="24"/>
          <w:szCs w:val="24"/>
        </w:rPr>
        <w:softHyphen/>
      </w:r>
      <w:r w:rsidRPr="00893468">
        <w:rPr>
          <w:rFonts w:ascii="Times New Roman" w:hAnsi="Times New Roman"/>
          <w:color w:val="000000"/>
          <w:spacing w:val="12"/>
          <w:sz w:val="24"/>
          <w:szCs w:val="24"/>
        </w:rPr>
        <w:t>цесс обмена ионов между раствором и твердой фа</w:t>
      </w:r>
      <w:r w:rsidRPr="00893468">
        <w:rPr>
          <w:rFonts w:ascii="Times New Roman" w:hAnsi="Times New Roman"/>
          <w:color w:val="000000"/>
          <w:spacing w:val="12"/>
          <w:sz w:val="24"/>
          <w:szCs w:val="24"/>
        </w:rPr>
        <w:softHyphen/>
      </w:r>
      <w:r w:rsidRPr="00893468">
        <w:rPr>
          <w:rFonts w:ascii="Times New Roman" w:hAnsi="Times New Roman"/>
          <w:color w:val="000000"/>
          <w:spacing w:val="3"/>
          <w:sz w:val="24"/>
          <w:szCs w:val="24"/>
        </w:rPr>
        <w:t>зой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;</w:t>
      </w:r>
    </w:p>
    <w:p w:rsidR="004C2703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893468">
        <w:rPr>
          <w:rFonts w:ascii="Times New Roman" w:hAnsi="Times New Roman"/>
          <w:sz w:val="24"/>
          <w:szCs w:val="24"/>
        </w:rPr>
        <w:t xml:space="preserve">б) </w:t>
      </w:r>
      <w:r w:rsidRPr="00893468">
        <w:rPr>
          <w:rFonts w:ascii="Times New Roman" w:hAnsi="Times New Roman"/>
          <w:color w:val="000000"/>
          <w:spacing w:val="6"/>
          <w:sz w:val="24"/>
          <w:szCs w:val="24"/>
        </w:rPr>
        <w:t>метод разделения и анализа многокомпо</w:t>
      </w:r>
      <w:r w:rsidRPr="00893468">
        <w:rPr>
          <w:rFonts w:ascii="Times New Roman" w:hAnsi="Times New Roman"/>
          <w:color w:val="000000"/>
          <w:spacing w:val="6"/>
          <w:sz w:val="24"/>
          <w:szCs w:val="24"/>
        </w:rPr>
        <w:softHyphen/>
      </w:r>
      <w:r w:rsidRPr="00893468">
        <w:rPr>
          <w:rFonts w:ascii="Times New Roman" w:hAnsi="Times New Roman"/>
          <w:color w:val="000000"/>
          <w:spacing w:val="11"/>
          <w:sz w:val="24"/>
          <w:szCs w:val="24"/>
        </w:rPr>
        <w:t>нентных смесей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>;</w:t>
      </w:r>
    </w:p>
    <w:p w:rsidR="004C2703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893468">
        <w:rPr>
          <w:rFonts w:ascii="Times New Roman" w:hAnsi="Times New Roman"/>
          <w:sz w:val="24"/>
          <w:szCs w:val="24"/>
        </w:rPr>
        <w:t xml:space="preserve">в) </w:t>
      </w:r>
      <w:r w:rsidRPr="00893468">
        <w:rPr>
          <w:rFonts w:ascii="Times New Roman" w:hAnsi="Times New Roman"/>
          <w:color w:val="000000"/>
          <w:spacing w:val="-1"/>
          <w:sz w:val="24"/>
          <w:szCs w:val="24"/>
        </w:rPr>
        <w:t>адсорбция из растворов на твердом адсорбенте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;</w:t>
      </w:r>
    </w:p>
    <w:p w:rsidR="004C2703" w:rsidRPr="00893468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893468">
        <w:rPr>
          <w:rFonts w:ascii="Times New Roman" w:hAnsi="Times New Roman"/>
          <w:sz w:val="24"/>
          <w:szCs w:val="24"/>
        </w:rPr>
        <w:t xml:space="preserve">г) </w:t>
      </w:r>
      <w:r w:rsidRPr="00893468">
        <w:rPr>
          <w:rFonts w:ascii="Times New Roman" w:hAnsi="Times New Roman"/>
          <w:color w:val="000000"/>
          <w:spacing w:val="4"/>
          <w:sz w:val="24"/>
          <w:szCs w:val="24"/>
        </w:rPr>
        <w:t xml:space="preserve">адсорбция </w:t>
      </w:r>
      <w:proofErr w:type="spellStart"/>
      <w:r w:rsidRPr="00893468">
        <w:rPr>
          <w:rFonts w:ascii="Times New Roman" w:hAnsi="Times New Roman"/>
          <w:color w:val="000000"/>
          <w:spacing w:val="4"/>
          <w:sz w:val="24"/>
          <w:szCs w:val="24"/>
        </w:rPr>
        <w:t>газов</w:t>
      </w:r>
      <w:r w:rsidRPr="00893468">
        <w:rPr>
          <w:rFonts w:ascii="Times New Roman" w:hAnsi="Times New Roman"/>
          <w:color w:val="000000"/>
          <w:spacing w:val="-1"/>
          <w:sz w:val="24"/>
          <w:szCs w:val="24"/>
        </w:rPr>
        <w:t>на</w:t>
      </w:r>
      <w:proofErr w:type="spellEnd"/>
      <w:r w:rsidRPr="00893468">
        <w:rPr>
          <w:rFonts w:ascii="Times New Roman" w:hAnsi="Times New Roman"/>
          <w:color w:val="000000"/>
          <w:spacing w:val="-1"/>
          <w:sz w:val="24"/>
          <w:szCs w:val="24"/>
        </w:rPr>
        <w:t xml:space="preserve"> твердом </w:t>
      </w:r>
      <w:proofErr w:type="gramStart"/>
      <w:r w:rsidRPr="00893468">
        <w:rPr>
          <w:rFonts w:ascii="Times New Roman" w:hAnsi="Times New Roman"/>
          <w:color w:val="000000"/>
          <w:spacing w:val="-1"/>
          <w:sz w:val="24"/>
          <w:szCs w:val="24"/>
        </w:rPr>
        <w:t>адсорбенте</w:t>
      </w:r>
      <w:proofErr w:type="gramEnd"/>
      <w:r>
        <w:rPr>
          <w:rFonts w:ascii="Times New Roman" w:hAnsi="Times New Roman"/>
          <w:color w:val="000000"/>
          <w:spacing w:val="-1"/>
          <w:sz w:val="24"/>
          <w:szCs w:val="24"/>
        </w:rPr>
        <w:t>.</w:t>
      </w:r>
    </w:p>
    <w:p w:rsidR="004C2703" w:rsidRPr="00EE38B3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EE38B3">
        <w:rPr>
          <w:rFonts w:ascii="Times New Roman" w:hAnsi="Times New Roman"/>
          <w:sz w:val="24"/>
          <w:szCs w:val="24"/>
        </w:rPr>
        <w:t xml:space="preserve">7. Ионообменная адсорбция применяется </w:t>
      </w:r>
      <w:proofErr w:type="gramStart"/>
      <w:r w:rsidRPr="00EE38B3">
        <w:rPr>
          <w:rFonts w:ascii="Times New Roman" w:hAnsi="Times New Roman"/>
          <w:sz w:val="24"/>
          <w:szCs w:val="24"/>
        </w:rPr>
        <w:t>для</w:t>
      </w:r>
      <w:proofErr w:type="gramEnd"/>
      <w:r w:rsidRPr="00EE38B3">
        <w:rPr>
          <w:rFonts w:ascii="Times New Roman" w:hAnsi="Times New Roman"/>
          <w:sz w:val="24"/>
          <w:szCs w:val="24"/>
        </w:rPr>
        <w:t>:</w:t>
      </w:r>
    </w:p>
    <w:p w:rsidR="004C2703" w:rsidRPr="00EE38B3" w:rsidRDefault="004C2703" w:rsidP="004C2703">
      <w:pPr>
        <w:shd w:val="clear" w:color="auto" w:fill="FFFFFF"/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EE38B3">
        <w:rPr>
          <w:rFonts w:ascii="Times New Roman" w:hAnsi="Times New Roman"/>
          <w:sz w:val="24"/>
          <w:szCs w:val="24"/>
        </w:rPr>
        <w:t xml:space="preserve">а) </w:t>
      </w:r>
      <w:r w:rsidRPr="00EE38B3">
        <w:rPr>
          <w:rFonts w:ascii="Times New Roman" w:hAnsi="Times New Roman"/>
          <w:color w:val="000000"/>
          <w:spacing w:val="8"/>
          <w:sz w:val="24"/>
          <w:szCs w:val="24"/>
        </w:rPr>
        <w:t>удале</w:t>
      </w:r>
      <w:r w:rsidRPr="00EE38B3">
        <w:rPr>
          <w:rFonts w:ascii="Times New Roman" w:hAnsi="Times New Roman"/>
          <w:color w:val="000000"/>
          <w:spacing w:val="8"/>
          <w:sz w:val="24"/>
          <w:szCs w:val="24"/>
        </w:rPr>
        <w:softHyphen/>
      </w:r>
      <w:r w:rsidRPr="00EE38B3">
        <w:rPr>
          <w:rFonts w:ascii="Times New Roman" w:hAnsi="Times New Roman"/>
          <w:color w:val="000000"/>
          <w:spacing w:val="4"/>
          <w:sz w:val="24"/>
          <w:szCs w:val="24"/>
        </w:rPr>
        <w:t>ния из молока радиоактивных веществ;</w:t>
      </w:r>
    </w:p>
    <w:p w:rsidR="004C2703" w:rsidRPr="00EE38B3" w:rsidRDefault="004C2703" w:rsidP="004C2703">
      <w:pPr>
        <w:shd w:val="clear" w:color="auto" w:fill="FFFFFF"/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EE38B3">
        <w:rPr>
          <w:rFonts w:ascii="Times New Roman" w:hAnsi="Times New Roman"/>
          <w:sz w:val="24"/>
          <w:szCs w:val="24"/>
        </w:rPr>
        <w:t xml:space="preserve">б) </w:t>
      </w:r>
      <w:r w:rsidRPr="00EE38B3">
        <w:rPr>
          <w:rFonts w:ascii="Times New Roman" w:hAnsi="Times New Roman"/>
          <w:color w:val="000000"/>
          <w:sz w:val="24"/>
          <w:szCs w:val="24"/>
        </w:rPr>
        <w:t>обесцве</w:t>
      </w:r>
      <w:r w:rsidRPr="00EE38B3">
        <w:rPr>
          <w:rFonts w:ascii="Times New Roman" w:hAnsi="Times New Roman"/>
          <w:color w:val="000000"/>
          <w:spacing w:val="3"/>
          <w:sz w:val="24"/>
          <w:szCs w:val="24"/>
        </w:rPr>
        <w:t>чивания сахарных и глюкозных сиропов;</w:t>
      </w:r>
    </w:p>
    <w:p w:rsidR="004C2703" w:rsidRPr="00EE38B3" w:rsidRDefault="004C2703" w:rsidP="004C2703">
      <w:pPr>
        <w:shd w:val="clear" w:color="auto" w:fill="FFFFFF"/>
        <w:spacing w:after="0" w:line="264" w:lineRule="auto"/>
        <w:jc w:val="both"/>
        <w:rPr>
          <w:rFonts w:ascii="Times New Roman" w:hAnsi="Times New Roman"/>
          <w:color w:val="000000"/>
          <w:spacing w:val="7"/>
          <w:sz w:val="24"/>
          <w:szCs w:val="24"/>
        </w:rPr>
      </w:pPr>
      <w:r w:rsidRPr="00EE38B3">
        <w:rPr>
          <w:rFonts w:ascii="Times New Roman" w:hAnsi="Times New Roman"/>
          <w:sz w:val="24"/>
          <w:szCs w:val="24"/>
        </w:rPr>
        <w:t>в)</w:t>
      </w:r>
      <w:r w:rsidRPr="00EE38B3">
        <w:rPr>
          <w:rFonts w:ascii="Times New Roman" w:hAnsi="Times New Roman"/>
          <w:color w:val="000000"/>
          <w:spacing w:val="4"/>
          <w:sz w:val="24"/>
          <w:szCs w:val="24"/>
        </w:rPr>
        <w:t xml:space="preserve"> разделения витаминов, аминокислот, ферментов, ле</w:t>
      </w:r>
      <w:r w:rsidRPr="00EE38B3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EE38B3">
        <w:rPr>
          <w:rFonts w:ascii="Times New Roman" w:hAnsi="Times New Roman"/>
          <w:color w:val="000000"/>
          <w:spacing w:val="7"/>
          <w:sz w:val="24"/>
          <w:szCs w:val="24"/>
        </w:rPr>
        <w:t>карственных и других веществ;</w:t>
      </w:r>
    </w:p>
    <w:p w:rsidR="004C2703" w:rsidRPr="00EE38B3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EE38B3">
        <w:rPr>
          <w:rFonts w:ascii="Times New Roman" w:hAnsi="Times New Roman"/>
          <w:sz w:val="24"/>
          <w:szCs w:val="24"/>
        </w:rPr>
        <w:t xml:space="preserve">г) </w:t>
      </w:r>
      <w:r w:rsidRPr="00EE38B3">
        <w:rPr>
          <w:rFonts w:ascii="Times New Roman" w:hAnsi="Times New Roman"/>
          <w:color w:val="000000"/>
          <w:spacing w:val="8"/>
          <w:sz w:val="24"/>
          <w:szCs w:val="24"/>
        </w:rPr>
        <w:t>удале</w:t>
      </w:r>
      <w:r w:rsidRPr="00EE38B3">
        <w:rPr>
          <w:rFonts w:ascii="Times New Roman" w:hAnsi="Times New Roman"/>
          <w:color w:val="000000"/>
          <w:spacing w:val="8"/>
          <w:sz w:val="24"/>
          <w:szCs w:val="24"/>
        </w:rPr>
        <w:softHyphen/>
      </w:r>
      <w:r w:rsidRPr="00EE38B3">
        <w:rPr>
          <w:rFonts w:ascii="Times New Roman" w:hAnsi="Times New Roman"/>
          <w:color w:val="000000"/>
          <w:spacing w:val="4"/>
          <w:sz w:val="24"/>
          <w:szCs w:val="24"/>
        </w:rPr>
        <w:t>ния из молока радиоактивных веществ.</w:t>
      </w:r>
    </w:p>
    <w:p w:rsidR="004C2703" w:rsidRPr="00157F1D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157F1D">
        <w:rPr>
          <w:rFonts w:ascii="Times New Roman" w:hAnsi="Times New Roman"/>
          <w:sz w:val="24"/>
          <w:szCs w:val="24"/>
        </w:rPr>
        <w:t xml:space="preserve">8.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Конденсация -</w:t>
      </w:r>
      <w:r w:rsidRPr="00157F1D">
        <w:rPr>
          <w:rFonts w:ascii="Times New Roman" w:hAnsi="Times New Roman"/>
          <w:color w:val="000000"/>
          <w:spacing w:val="-3"/>
          <w:sz w:val="24"/>
          <w:szCs w:val="24"/>
        </w:rPr>
        <w:t xml:space="preserve"> это:</w:t>
      </w:r>
    </w:p>
    <w:p w:rsidR="004C2703" w:rsidRPr="00157F1D" w:rsidRDefault="004C2703" w:rsidP="004C2703">
      <w:pPr>
        <w:spacing w:after="0" w:line="264" w:lineRule="auto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157F1D">
        <w:rPr>
          <w:rFonts w:ascii="Times New Roman" w:hAnsi="Times New Roman"/>
          <w:sz w:val="24"/>
          <w:szCs w:val="24"/>
        </w:rPr>
        <w:t xml:space="preserve">а) </w:t>
      </w:r>
      <w:r w:rsidRPr="00157F1D">
        <w:rPr>
          <w:rFonts w:ascii="Times New Roman" w:hAnsi="Times New Roman"/>
          <w:color w:val="000000"/>
          <w:spacing w:val="-3"/>
          <w:sz w:val="24"/>
          <w:szCs w:val="24"/>
        </w:rPr>
        <w:t xml:space="preserve">дробление крупных частиц </w:t>
      </w:r>
      <w:r w:rsidRPr="00157F1D">
        <w:rPr>
          <w:rFonts w:ascii="Times New Roman" w:hAnsi="Times New Roman"/>
          <w:color w:val="000000"/>
          <w:spacing w:val="3"/>
          <w:sz w:val="24"/>
          <w:szCs w:val="24"/>
        </w:rPr>
        <w:t>грубодисперсных систем до коллоидной дисперсно</w:t>
      </w:r>
      <w:r w:rsidRPr="00157F1D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157F1D">
        <w:rPr>
          <w:rFonts w:ascii="Times New Roman" w:hAnsi="Times New Roman"/>
          <w:color w:val="000000"/>
          <w:spacing w:val="-1"/>
          <w:sz w:val="24"/>
          <w:szCs w:val="24"/>
        </w:rPr>
        <w:t xml:space="preserve">сти; </w:t>
      </w:r>
    </w:p>
    <w:p w:rsidR="004C2703" w:rsidRPr="00157F1D" w:rsidRDefault="004C2703" w:rsidP="004C2703">
      <w:pPr>
        <w:spacing w:after="0" w:line="264" w:lineRule="auto"/>
        <w:rPr>
          <w:rFonts w:ascii="Times New Roman" w:hAnsi="Times New Roman"/>
          <w:color w:val="000000"/>
          <w:spacing w:val="2"/>
          <w:sz w:val="24"/>
          <w:szCs w:val="24"/>
        </w:rPr>
      </w:pPr>
      <w:r w:rsidRPr="00157F1D">
        <w:rPr>
          <w:rFonts w:ascii="Times New Roman" w:hAnsi="Times New Roman"/>
          <w:sz w:val="24"/>
          <w:szCs w:val="24"/>
        </w:rPr>
        <w:t xml:space="preserve">б) </w:t>
      </w:r>
      <w:r w:rsidRPr="00157F1D">
        <w:rPr>
          <w:rFonts w:ascii="Times New Roman" w:hAnsi="Times New Roman"/>
          <w:color w:val="000000"/>
          <w:spacing w:val="-1"/>
          <w:sz w:val="24"/>
          <w:szCs w:val="24"/>
        </w:rPr>
        <w:t xml:space="preserve">соединение атомов, ионов или </w:t>
      </w:r>
      <w:r w:rsidRPr="00157F1D">
        <w:rPr>
          <w:rFonts w:ascii="Times New Roman" w:hAnsi="Times New Roman"/>
          <w:color w:val="000000"/>
          <w:spacing w:val="1"/>
          <w:sz w:val="24"/>
          <w:szCs w:val="24"/>
        </w:rPr>
        <w:t>молекул в более крупные частицы (агрегаты) колло</w:t>
      </w:r>
      <w:r w:rsidRPr="00157F1D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157F1D">
        <w:rPr>
          <w:rFonts w:ascii="Times New Roman" w:hAnsi="Times New Roman"/>
          <w:color w:val="000000"/>
          <w:spacing w:val="2"/>
          <w:sz w:val="24"/>
          <w:szCs w:val="24"/>
        </w:rPr>
        <w:t>идных размеров;</w:t>
      </w:r>
    </w:p>
    <w:p w:rsidR="004C2703" w:rsidRPr="004E39BF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4E39BF">
        <w:rPr>
          <w:rFonts w:ascii="Times New Roman" w:hAnsi="Times New Roman"/>
          <w:sz w:val="24"/>
          <w:szCs w:val="24"/>
        </w:rPr>
        <w:t xml:space="preserve">в) </w:t>
      </w:r>
      <w:r w:rsidRPr="004E39BF">
        <w:rPr>
          <w:rFonts w:ascii="Times New Roman" w:hAnsi="Times New Roman"/>
          <w:color w:val="000000"/>
          <w:spacing w:val="3"/>
          <w:sz w:val="24"/>
          <w:szCs w:val="24"/>
        </w:rPr>
        <w:t>крупные частицы суспензий, эмульсий или по</w:t>
      </w:r>
      <w:r w:rsidRPr="004E39BF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4E39BF">
        <w:rPr>
          <w:rFonts w:ascii="Times New Roman" w:hAnsi="Times New Roman"/>
          <w:color w:val="000000"/>
          <w:spacing w:val="2"/>
          <w:sz w:val="24"/>
          <w:szCs w:val="24"/>
        </w:rPr>
        <w:t>рошков раздавливают или растирают;</w:t>
      </w:r>
    </w:p>
    <w:p w:rsidR="004C2703" w:rsidRPr="004E39BF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4E39BF">
        <w:rPr>
          <w:rFonts w:ascii="Times New Roman" w:hAnsi="Times New Roman"/>
          <w:sz w:val="24"/>
          <w:szCs w:val="24"/>
        </w:rPr>
        <w:t xml:space="preserve">г) </w:t>
      </w:r>
      <w:r w:rsidRPr="004E39BF">
        <w:rPr>
          <w:rFonts w:ascii="Times New Roman" w:hAnsi="Times New Roman"/>
          <w:color w:val="000000"/>
          <w:spacing w:val="6"/>
          <w:sz w:val="24"/>
          <w:szCs w:val="24"/>
        </w:rPr>
        <w:t>образова</w:t>
      </w:r>
      <w:r w:rsidRPr="004E39BF">
        <w:rPr>
          <w:rFonts w:ascii="Times New Roman" w:hAnsi="Times New Roman"/>
          <w:color w:val="000000"/>
          <w:spacing w:val="6"/>
          <w:sz w:val="24"/>
          <w:szCs w:val="24"/>
        </w:rPr>
        <w:softHyphen/>
      </w:r>
      <w:r w:rsidRPr="004E39BF">
        <w:rPr>
          <w:rFonts w:ascii="Times New Roman" w:hAnsi="Times New Roman"/>
          <w:color w:val="000000"/>
          <w:spacing w:val="4"/>
          <w:sz w:val="24"/>
          <w:szCs w:val="24"/>
        </w:rPr>
        <w:t>ние вольтовой дуги между электродами из распы</w:t>
      </w:r>
      <w:r w:rsidRPr="004E39BF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4E39BF">
        <w:rPr>
          <w:rFonts w:ascii="Times New Roman" w:hAnsi="Times New Roman"/>
          <w:color w:val="000000"/>
          <w:spacing w:val="1"/>
          <w:sz w:val="24"/>
          <w:szCs w:val="24"/>
        </w:rPr>
        <w:t>ляемого металла, помешенными в охлаждаемую воду</w:t>
      </w:r>
      <w:r w:rsidRPr="004E39BF">
        <w:rPr>
          <w:rFonts w:ascii="Times New Roman" w:hAnsi="Times New Roman"/>
          <w:color w:val="000000"/>
          <w:spacing w:val="5"/>
          <w:sz w:val="24"/>
          <w:szCs w:val="24"/>
        </w:rPr>
        <w:t>.</w:t>
      </w:r>
    </w:p>
    <w:p w:rsidR="004C2703" w:rsidRPr="0021503D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21503D">
        <w:rPr>
          <w:rFonts w:ascii="Times New Roman" w:hAnsi="Times New Roman"/>
          <w:sz w:val="24"/>
          <w:szCs w:val="24"/>
        </w:rPr>
        <w:t>9. К методу очистки коллоидных систем относится:</w:t>
      </w:r>
    </w:p>
    <w:p w:rsidR="004C2703" w:rsidRPr="0021503D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21503D">
        <w:rPr>
          <w:rFonts w:ascii="Times New Roman" w:hAnsi="Times New Roman"/>
          <w:sz w:val="24"/>
          <w:szCs w:val="24"/>
        </w:rPr>
        <w:lastRenderedPageBreak/>
        <w:t xml:space="preserve">а)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21503D">
        <w:rPr>
          <w:rFonts w:ascii="Times New Roman" w:hAnsi="Times New Roman"/>
          <w:color w:val="000000"/>
          <w:spacing w:val="-1"/>
          <w:sz w:val="24"/>
          <w:szCs w:val="24"/>
        </w:rPr>
        <w:t>оглощение света</w:t>
      </w:r>
      <w:r w:rsidRPr="0021503D">
        <w:rPr>
          <w:rFonts w:ascii="Times New Roman" w:hAnsi="Times New Roman"/>
          <w:sz w:val="24"/>
          <w:szCs w:val="24"/>
        </w:rPr>
        <w:t xml:space="preserve">  б) </w:t>
      </w:r>
      <w:r>
        <w:rPr>
          <w:rFonts w:ascii="Times New Roman" w:hAnsi="Times New Roman"/>
          <w:sz w:val="24"/>
          <w:szCs w:val="24"/>
        </w:rPr>
        <w:t>о</w:t>
      </w:r>
      <w:r w:rsidRPr="0021503D">
        <w:rPr>
          <w:rFonts w:ascii="Times New Roman" w:hAnsi="Times New Roman"/>
          <w:color w:val="000000"/>
          <w:spacing w:val="1"/>
          <w:sz w:val="24"/>
          <w:szCs w:val="24"/>
        </w:rPr>
        <w:t>тражение света</w:t>
      </w:r>
      <w:r w:rsidRPr="0021503D">
        <w:rPr>
          <w:rFonts w:ascii="Times New Roman" w:hAnsi="Times New Roman"/>
          <w:sz w:val="24"/>
          <w:szCs w:val="24"/>
        </w:rPr>
        <w:t xml:space="preserve">  в)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 w:rsidRPr="0021503D">
        <w:rPr>
          <w:rFonts w:ascii="Times New Roman" w:hAnsi="Times New Roman"/>
          <w:color w:val="000000"/>
          <w:spacing w:val="1"/>
          <w:sz w:val="24"/>
          <w:szCs w:val="24"/>
        </w:rPr>
        <w:t>льтрафильтрация</w:t>
      </w:r>
      <w:r w:rsidRPr="0021503D">
        <w:rPr>
          <w:rFonts w:ascii="Times New Roman" w:hAnsi="Times New Roman"/>
          <w:sz w:val="24"/>
          <w:szCs w:val="24"/>
        </w:rPr>
        <w:t xml:space="preserve">  г) </w:t>
      </w:r>
      <w:r w:rsidRPr="0021503D">
        <w:rPr>
          <w:rFonts w:ascii="Times New Roman" w:hAnsi="Times New Roman"/>
          <w:color w:val="000000"/>
          <w:spacing w:val="8"/>
          <w:sz w:val="24"/>
          <w:szCs w:val="24"/>
        </w:rPr>
        <w:t xml:space="preserve">рассеяние </w:t>
      </w:r>
      <w:r w:rsidRPr="0021503D">
        <w:rPr>
          <w:rFonts w:ascii="Times New Roman" w:hAnsi="Times New Roman"/>
          <w:color w:val="000000"/>
          <w:sz w:val="24"/>
          <w:szCs w:val="24"/>
        </w:rPr>
        <w:t>света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4C2703" w:rsidRPr="000C3E69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0C3E69">
        <w:rPr>
          <w:rFonts w:ascii="Times New Roman" w:hAnsi="Times New Roman"/>
          <w:sz w:val="24"/>
          <w:szCs w:val="24"/>
        </w:rPr>
        <w:t xml:space="preserve">10. </w:t>
      </w:r>
      <w:r w:rsidRPr="000C3E69">
        <w:rPr>
          <w:rFonts w:ascii="Times New Roman" w:hAnsi="Times New Roman"/>
          <w:iCs/>
          <w:color w:val="000000"/>
          <w:spacing w:val="-1"/>
          <w:sz w:val="24"/>
          <w:szCs w:val="24"/>
        </w:rPr>
        <w:t>Электро</w:t>
      </w:r>
      <w:r w:rsidRPr="000C3E69">
        <w:rPr>
          <w:rFonts w:ascii="Times New Roman" w:hAnsi="Times New Roman"/>
          <w:iCs/>
          <w:color w:val="000000"/>
          <w:spacing w:val="-1"/>
          <w:sz w:val="24"/>
          <w:szCs w:val="24"/>
        </w:rPr>
        <w:softHyphen/>
        <w:t>форез – это:</w:t>
      </w:r>
    </w:p>
    <w:p w:rsidR="004C2703" w:rsidRPr="000C3E69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0C3E69">
        <w:rPr>
          <w:rFonts w:ascii="Times New Roman" w:hAnsi="Times New Roman"/>
          <w:sz w:val="24"/>
          <w:szCs w:val="24"/>
        </w:rPr>
        <w:t xml:space="preserve">а) </w:t>
      </w:r>
      <w:r w:rsidRPr="000C3E69">
        <w:rPr>
          <w:rFonts w:ascii="Times New Roman" w:hAnsi="Times New Roman"/>
          <w:color w:val="000000"/>
          <w:spacing w:val="6"/>
          <w:sz w:val="24"/>
          <w:szCs w:val="24"/>
        </w:rPr>
        <w:t>движение жидкой  дисперсионной среды в электрическом поле;</w:t>
      </w:r>
    </w:p>
    <w:p w:rsidR="004C2703" w:rsidRPr="000C3E69" w:rsidRDefault="004C2703" w:rsidP="004C2703">
      <w:pPr>
        <w:spacing w:after="0" w:line="264" w:lineRule="auto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0C3E69">
        <w:rPr>
          <w:rFonts w:ascii="Times New Roman" w:hAnsi="Times New Roman"/>
          <w:sz w:val="24"/>
          <w:szCs w:val="24"/>
        </w:rPr>
        <w:t xml:space="preserve">б) </w:t>
      </w:r>
      <w:r w:rsidRPr="000C3E69">
        <w:rPr>
          <w:rFonts w:ascii="Times New Roman" w:hAnsi="Times New Roman"/>
          <w:color w:val="000000"/>
          <w:spacing w:val="12"/>
          <w:sz w:val="24"/>
          <w:szCs w:val="24"/>
        </w:rPr>
        <w:t xml:space="preserve">явление переноса частиц дисперсной фазы </w:t>
      </w:r>
      <w:r w:rsidRPr="000C3E69">
        <w:rPr>
          <w:rFonts w:ascii="Times New Roman" w:hAnsi="Times New Roman"/>
          <w:color w:val="000000"/>
          <w:spacing w:val="-1"/>
          <w:sz w:val="24"/>
          <w:szCs w:val="24"/>
        </w:rPr>
        <w:t>в электрическом поле;</w:t>
      </w:r>
    </w:p>
    <w:p w:rsidR="004C2703" w:rsidRPr="000C3E69" w:rsidRDefault="004C2703" w:rsidP="004C2703">
      <w:pPr>
        <w:spacing w:after="0" w:line="264" w:lineRule="auto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0C3E69">
        <w:rPr>
          <w:rFonts w:ascii="Times New Roman" w:hAnsi="Times New Roman"/>
          <w:sz w:val="24"/>
          <w:szCs w:val="24"/>
        </w:rPr>
        <w:t xml:space="preserve">в) </w:t>
      </w:r>
      <w:r w:rsidRPr="000C3E69">
        <w:rPr>
          <w:rFonts w:ascii="Times New Roman" w:hAnsi="Times New Roman"/>
          <w:color w:val="000000"/>
          <w:spacing w:val="8"/>
          <w:sz w:val="24"/>
          <w:szCs w:val="24"/>
        </w:rPr>
        <w:t xml:space="preserve">стремление коллоидных </w:t>
      </w:r>
      <w:r w:rsidRPr="000C3E69">
        <w:rPr>
          <w:rFonts w:ascii="Times New Roman" w:hAnsi="Times New Roman"/>
          <w:color w:val="000000"/>
          <w:spacing w:val="3"/>
          <w:sz w:val="24"/>
          <w:szCs w:val="24"/>
        </w:rPr>
        <w:t>ча</w:t>
      </w:r>
      <w:r w:rsidRPr="000C3E69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0C3E69">
        <w:rPr>
          <w:rFonts w:ascii="Times New Roman" w:hAnsi="Times New Roman"/>
          <w:color w:val="000000"/>
          <w:spacing w:val="8"/>
          <w:sz w:val="24"/>
          <w:szCs w:val="24"/>
        </w:rPr>
        <w:t xml:space="preserve">стиц осесть на дно — </w:t>
      </w:r>
      <w:proofErr w:type="spellStart"/>
      <w:r w:rsidRPr="000C3E69">
        <w:rPr>
          <w:rFonts w:ascii="Times New Roman" w:hAnsi="Times New Roman"/>
          <w:color w:val="000000"/>
          <w:spacing w:val="8"/>
          <w:sz w:val="24"/>
          <w:szCs w:val="24"/>
        </w:rPr>
        <w:t>седиментировать</w:t>
      </w:r>
      <w:proofErr w:type="spellEnd"/>
      <w:r w:rsidRPr="000C3E69">
        <w:rPr>
          <w:rFonts w:ascii="Times New Roman" w:hAnsi="Times New Roman"/>
          <w:color w:val="000000"/>
          <w:spacing w:val="-2"/>
          <w:sz w:val="24"/>
          <w:szCs w:val="24"/>
        </w:rPr>
        <w:t>;</w:t>
      </w:r>
    </w:p>
    <w:p w:rsidR="004C2703" w:rsidRPr="000C3E69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0C3E69">
        <w:rPr>
          <w:rFonts w:ascii="Times New Roman" w:hAnsi="Times New Roman"/>
          <w:sz w:val="24"/>
          <w:szCs w:val="24"/>
        </w:rPr>
        <w:t xml:space="preserve">г) </w:t>
      </w:r>
      <w:r w:rsidRPr="000C3E69">
        <w:rPr>
          <w:rFonts w:ascii="Times New Roman" w:hAnsi="Times New Roman"/>
          <w:color w:val="000000"/>
          <w:spacing w:val="8"/>
          <w:sz w:val="24"/>
          <w:szCs w:val="24"/>
        </w:rPr>
        <w:t xml:space="preserve">стремление коллоидных </w:t>
      </w:r>
      <w:r w:rsidRPr="000C3E69">
        <w:rPr>
          <w:rFonts w:ascii="Times New Roman" w:hAnsi="Times New Roman"/>
          <w:color w:val="000000"/>
          <w:spacing w:val="3"/>
          <w:sz w:val="24"/>
          <w:szCs w:val="24"/>
        </w:rPr>
        <w:t>ча</w:t>
      </w:r>
      <w:r w:rsidRPr="000C3E69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0C3E69">
        <w:rPr>
          <w:rFonts w:ascii="Times New Roman" w:hAnsi="Times New Roman"/>
          <w:color w:val="000000"/>
          <w:spacing w:val="8"/>
          <w:sz w:val="24"/>
          <w:szCs w:val="24"/>
        </w:rPr>
        <w:t xml:space="preserve">стиц </w:t>
      </w:r>
      <w:r w:rsidRPr="000C3E69">
        <w:rPr>
          <w:rFonts w:ascii="Times New Roman" w:hAnsi="Times New Roman"/>
          <w:color w:val="000000"/>
          <w:spacing w:val="7"/>
          <w:sz w:val="24"/>
          <w:szCs w:val="24"/>
        </w:rPr>
        <w:t>равномер</w:t>
      </w:r>
      <w:r w:rsidRPr="000C3E69">
        <w:rPr>
          <w:rFonts w:ascii="Times New Roman" w:hAnsi="Times New Roman"/>
          <w:color w:val="000000"/>
          <w:spacing w:val="7"/>
          <w:sz w:val="24"/>
          <w:szCs w:val="24"/>
        </w:rPr>
        <w:softHyphen/>
      </w:r>
      <w:r w:rsidRPr="000C3E69">
        <w:rPr>
          <w:rFonts w:ascii="Times New Roman" w:hAnsi="Times New Roman"/>
          <w:color w:val="000000"/>
          <w:spacing w:val="-2"/>
          <w:sz w:val="24"/>
          <w:szCs w:val="24"/>
        </w:rPr>
        <w:t xml:space="preserve">но </w:t>
      </w:r>
      <w:r w:rsidRPr="000C3E69">
        <w:rPr>
          <w:rFonts w:ascii="Times New Roman" w:hAnsi="Times New Roman"/>
          <w:color w:val="000000"/>
          <w:spacing w:val="7"/>
          <w:sz w:val="24"/>
          <w:szCs w:val="24"/>
        </w:rPr>
        <w:t xml:space="preserve">распределиться </w:t>
      </w:r>
      <w:r w:rsidRPr="000C3E69">
        <w:rPr>
          <w:rFonts w:ascii="Times New Roman" w:hAnsi="Times New Roman"/>
          <w:color w:val="000000"/>
          <w:spacing w:val="-2"/>
          <w:sz w:val="24"/>
          <w:szCs w:val="24"/>
        </w:rPr>
        <w:t>по всему объему системы.</w:t>
      </w:r>
    </w:p>
    <w:p w:rsidR="004C2703" w:rsidRPr="009B3684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9B3684">
        <w:rPr>
          <w:rFonts w:ascii="Times New Roman" w:hAnsi="Times New Roman"/>
          <w:sz w:val="24"/>
          <w:szCs w:val="24"/>
        </w:rPr>
        <w:t xml:space="preserve">11. </w:t>
      </w:r>
      <w:proofErr w:type="spellStart"/>
      <w:r w:rsidRPr="009B3684">
        <w:rPr>
          <w:rFonts w:ascii="Times New Roman" w:hAnsi="Times New Roman"/>
          <w:color w:val="000000"/>
          <w:sz w:val="24"/>
          <w:szCs w:val="24"/>
        </w:rPr>
        <w:t>Электро</w:t>
      </w:r>
      <w:r>
        <w:rPr>
          <w:rFonts w:ascii="Times New Roman" w:hAnsi="Times New Roman"/>
          <w:color w:val="000000"/>
          <w:sz w:val="24"/>
          <w:szCs w:val="24"/>
        </w:rPr>
        <w:t>осмос</w:t>
      </w:r>
      <w:proofErr w:type="spellEnd"/>
      <w:r w:rsidRPr="009B3684">
        <w:rPr>
          <w:rFonts w:ascii="Times New Roman" w:hAnsi="Times New Roman"/>
          <w:color w:val="000000"/>
          <w:sz w:val="24"/>
          <w:szCs w:val="24"/>
        </w:rPr>
        <w:t xml:space="preserve"> используется для:</w:t>
      </w:r>
    </w:p>
    <w:p w:rsidR="004C2703" w:rsidRPr="009B3684" w:rsidRDefault="004C2703" w:rsidP="004C2703">
      <w:pPr>
        <w:spacing w:after="0" w:line="264" w:lineRule="auto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9B3684">
        <w:rPr>
          <w:rFonts w:ascii="Times New Roman" w:hAnsi="Times New Roman"/>
          <w:sz w:val="24"/>
          <w:szCs w:val="24"/>
        </w:rPr>
        <w:t>а)</w:t>
      </w:r>
      <w:r w:rsidRPr="009B3684">
        <w:rPr>
          <w:rFonts w:ascii="Times New Roman" w:hAnsi="Times New Roman"/>
          <w:color w:val="000000"/>
          <w:spacing w:val="-1"/>
          <w:sz w:val="24"/>
          <w:szCs w:val="24"/>
        </w:rPr>
        <w:t xml:space="preserve"> анализа и разделения белков;</w:t>
      </w:r>
    </w:p>
    <w:p w:rsidR="004C2703" w:rsidRPr="009B3684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9B3684">
        <w:rPr>
          <w:rFonts w:ascii="Times New Roman" w:hAnsi="Times New Roman"/>
          <w:sz w:val="24"/>
          <w:szCs w:val="24"/>
        </w:rPr>
        <w:t xml:space="preserve">б) </w:t>
      </w:r>
      <w:r w:rsidRPr="009B3684">
        <w:rPr>
          <w:rFonts w:ascii="Times New Roman" w:hAnsi="Times New Roman"/>
          <w:color w:val="000000"/>
          <w:sz w:val="24"/>
          <w:szCs w:val="24"/>
        </w:rPr>
        <w:t>нанесения за</w:t>
      </w:r>
      <w:r w:rsidRPr="009B3684">
        <w:rPr>
          <w:rFonts w:ascii="Times New Roman" w:hAnsi="Times New Roman"/>
          <w:color w:val="000000"/>
          <w:sz w:val="24"/>
          <w:szCs w:val="24"/>
        </w:rPr>
        <w:softHyphen/>
      </w:r>
      <w:r w:rsidRPr="009B3684">
        <w:rPr>
          <w:rFonts w:ascii="Times New Roman" w:hAnsi="Times New Roman"/>
          <w:color w:val="000000"/>
          <w:spacing w:val="9"/>
          <w:sz w:val="24"/>
          <w:szCs w:val="24"/>
        </w:rPr>
        <w:t>щитных и декоративных покрытий</w:t>
      </w:r>
      <w:proofErr w:type="gramStart"/>
      <w:r w:rsidRPr="009B3684">
        <w:rPr>
          <w:rFonts w:ascii="Times New Roman" w:hAnsi="Times New Roman"/>
          <w:color w:val="000000"/>
          <w:spacing w:val="9"/>
          <w:sz w:val="24"/>
          <w:szCs w:val="24"/>
        </w:rPr>
        <w:t>.</w:t>
      </w:r>
      <w:r w:rsidRPr="009B3684">
        <w:rPr>
          <w:rFonts w:ascii="Times New Roman" w:hAnsi="Times New Roman"/>
          <w:color w:val="000000"/>
          <w:spacing w:val="-1"/>
          <w:sz w:val="24"/>
          <w:szCs w:val="24"/>
        </w:rPr>
        <w:t>;</w:t>
      </w:r>
      <w:proofErr w:type="gramEnd"/>
    </w:p>
    <w:p w:rsidR="004C2703" w:rsidRPr="009B3684" w:rsidRDefault="004C2703" w:rsidP="004C2703">
      <w:pPr>
        <w:spacing w:after="0" w:line="264" w:lineRule="auto"/>
        <w:rPr>
          <w:rFonts w:ascii="Times New Roman" w:hAnsi="Times New Roman"/>
          <w:color w:val="000000"/>
          <w:sz w:val="24"/>
          <w:szCs w:val="24"/>
        </w:rPr>
      </w:pPr>
      <w:r w:rsidRPr="009B3684">
        <w:rPr>
          <w:rFonts w:ascii="Times New Roman" w:hAnsi="Times New Roman"/>
          <w:sz w:val="24"/>
          <w:szCs w:val="24"/>
        </w:rPr>
        <w:t xml:space="preserve">в) </w:t>
      </w:r>
      <w:r w:rsidRPr="009B3684">
        <w:rPr>
          <w:rFonts w:ascii="Times New Roman" w:hAnsi="Times New Roman"/>
          <w:color w:val="000000"/>
          <w:spacing w:val="-1"/>
          <w:sz w:val="24"/>
          <w:szCs w:val="24"/>
        </w:rPr>
        <w:t>получения полупроводниковых материалов путем эле</w:t>
      </w:r>
      <w:r w:rsidRPr="009B3684">
        <w:rPr>
          <w:rFonts w:ascii="Times New Roman" w:hAnsi="Times New Roman"/>
          <w:color w:val="000000"/>
          <w:spacing w:val="7"/>
          <w:sz w:val="24"/>
          <w:szCs w:val="24"/>
        </w:rPr>
        <w:t xml:space="preserve">ктрофоретического осаждения тонких пленок на </w:t>
      </w:r>
      <w:r w:rsidRPr="009B3684">
        <w:rPr>
          <w:rFonts w:ascii="Times New Roman" w:hAnsi="Times New Roman"/>
          <w:color w:val="000000"/>
          <w:spacing w:val="1"/>
          <w:sz w:val="24"/>
          <w:szCs w:val="24"/>
        </w:rPr>
        <w:t>твердую основу</w:t>
      </w:r>
      <w:r w:rsidRPr="009B3684">
        <w:rPr>
          <w:rFonts w:ascii="Times New Roman" w:hAnsi="Times New Roman"/>
          <w:color w:val="000000"/>
          <w:sz w:val="24"/>
          <w:szCs w:val="24"/>
        </w:rPr>
        <w:t>;</w:t>
      </w:r>
    </w:p>
    <w:p w:rsidR="004C2703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9B3684">
        <w:rPr>
          <w:rFonts w:ascii="Times New Roman" w:hAnsi="Times New Roman"/>
          <w:sz w:val="24"/>
          <w:szCs w:val="24"/>
        </w:rPr>
        <w:t xml:space="preserve">г) </w:t>
      </w:r>
      <w:r w:rsidRPr="009B3684">
        <w:rPr>
          <w:rFonts w:ascii="Times New Roman" w:hAnsi="Times New Roman"/>
          <w:color w:val="000000"/>
          <w:sz w:val="24"/>
          <w:szCs w:val="24"/>
        </w:rPr>
        <w:t>нарезания проволокой брусьев из сырой глины в производстве кирпича.</w:t>
      </w:r>
    </w:p>
    <w:p w:rsidR="004C2703" w:rsidRPr="00395A73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395A73">
        <w:rPr>
          <w:rFonts w:ascii="Times New Roman" w:hAnsi="Times New Roman"/>
          <w:sz w:val="24"/>
          <w:szCs w:val="24"/>
        </w:rPr>
        <w:t xml:space="preserve">12. Какие ионы являются </w:t>
      </w:r>
      <w:proofErr w:type="spellStart"/>
      <w:r w:rsidRPr="00395A73">
        <w:rPr>
          <w:rFonts w:ascii="Times New Roman" w:hAnsi="Times New Roman"/>
          <w:sz w:val="24"/>
          <w:szCs w:val="24"/>
        </w:rPr>
        <w:t>потенциалооределяющими</w:t>
      </w:r>
      <w:proofErr w:type="spellEnd"/>
      <w:r w:rsidRPr="00395A73">
        <w:rPr>
          <w:rFonts w:ascii="Times New Roman" w:hAnsi="Times New Roman"/>
          <w:sz w:val="24"/>
          <w:szCs w:val="24"/>
        </w:rPr>
        <w:t xml:space="preserve"> для реакции:</w:t>
      </w:r>
    </w:p>
    <w:p w:rsidR="004C2703" w:rsidRPr="00395A73" w:rsidRDefault="004C2703" w:rsidP="004C2703">
      <w:pPr>
        <w:spacing w:line="240" w:lineRule="auto"/>
        <w:rPr>
          <w:rFonts w:ascii="Times New Roman" w:hAnsi="Times New Roman"/>
          <w:sz w:val="24"/>
          <w:szCs w:val="24"/>
          <w:highlight w:val="yellow"/>
        </w:rPr>
      </w:pPr>
      <w:proofErr w:type="spellStart"/>
      <w:r w:rsidRPr="00395A73">
        <w:rPr>
          <w:rFonts w:ascii="Times New Roman" w:hAnsi="Times New Roman"/>
          <w:sz w:val="24"/>
          <w:szCs w:val="24"/>
          <w:lang w:val="en-US"/>
        </w:rPr>
        <w:t>AgNO</w:t>
      </w:r>
      <w:proofErr w:type="spellEnd"/>
      <w:r w:rsidRPr="00395A73">
        <w:rPr>
          <w:rFonts w:ascii="Times New Roman" w:hAnsi="Times New Roman"/>
          <w:sz w:val="24"/>
          <w:szCs w:val="24"/>
          <w:vertAlign w:val="subscript"/>
        </w:rPr>
        <w:t>3</w:t>
      </w:r>
      <w:r w:rsidRPr="00395A73">
        <w:rPr>
          <w:rFonts w:ascii="Times New Roman" w:hAnsi="Times New Roman"/>
          <w:sz w:val="24"/>
          <w:szCs w:val="24"/>
        </w:rPr>
        <w:t xml:space="preserve"> + </w:t>
      </w:r>
      <w:r w:rsidRPr="00395A73">
        <w:rPr>
          <w:rFonts w:ascii="Times New Roman" w:hAnsi="Times New Roman"/>
          <w:sz w:val="24"/>
          <w:szCs w:val="24"/>
          <w:lang w:val="en-US"/>
        </w:rPr>
        <w:t>KCI</w:t>
      </w:r>
      <w:r w:rsidRPr="00395A73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395A73">
        <w:rPr>
          <w:rFonts w:ascii="Times New Roman" w:hAnsi="Times New Roman"/>
          <w:sz w:val="24"/>
          <w:szCs w:val="24"/>
          <w:lang w:val="en-US"/>
        </w:rPr>
        <w:t>AgCI</w:t>
      </w:r>
      <w:proofErr w:type="spellEnd"/>
      <w:r w:rsidRPr="00395A73">
        <w:rPr>
          <w:rFonts w:ascii="Times New Roman" w:hAnsi="Times New Roman"/>
          <w:sz w:val="24"/>
          <w:szCs w:val="24"/>
          <w:lang w:val="en-US"/>
        </w:rPr>
        <w:sym w:font="Symbol" w:char="F0AF"/>
      </w:r>
      <w:r w:rsidRPr="00395A73">
        <w:rPr>
          <w:rFonts w:ascii="Times New Roman" w:hAnsi="Times New Roman"/>
          <w:sz w:val="24"/>
          <w:szCs w:val="24"/>
        </w:rPr>
        <w:t xml:space="preserve"> + </w:t>
      </w:r>
      <w:r w:rsidRPr="00395A73">
        <w:rPr>
          <w:rFonts w:ascii="Times New Roman" w:hAnsi="Times New Roman"/>
          <w:sz w:val="24"/>
          <w:szCs w:val="24"/>
          <w:lang w:val="en-US"/>
        </w:rPr>
        <w:t>KNO</w:t>
      </w:r>
      <w:r w:rsidRPr="00395A73"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, </w:t>
      </w:r>
      <w:r w:rsidRPr="00395A73">
        <w:rPr>
          <w:rFonts w:ascii="Times New Roman" w:hAnsi="Times New Roman"/>
          <w:sz w:val="24"/>
          <w:szCs w:val="24"/>
        </w:rPr>
        <w:t xml:space="preserve">если в избытке </w:t>
      </w:r>
      <w:proofErr w:type="spellStart"/>
      <w:r w:rsidRPr="00395A73">
        <w:rPr>
          <w:rFonts w:ascii="Times New Roman" w:hAnsi="Times New Roman"/>
          <w:sz w:val="24"/>
          <w:szCs w:val="24"/>
          <w:lang w:val="en-US"/>
        </w:rPr>
        <w:t>AgNO</w:t>
      </w:r>
      <w:proofErr w:type="spellEnd"/>
      <w:r w:rsidRPr="00395A73">
        <w:rPr>
          <w:rFonts w:ascii="Times New Roman" w:hAnsi="Times New Roman"/>
          <w:sz w:val="24"/>
          <w:szCs w:val="24"/>
          <w:vertAlign w:val="subscript"/>
        </w:rPr>
        <w:t>3</w:t>
      </w:r>
    </w:p>
    <w:p w:rsidR="004C2703" w:rsidRPr="00395A73" w:rsidRDefault="004C2703" w:rsidP="004C270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95A73">
        <w:rPr>
          <w:rFonts w:ascii="Times New Roman" w:hAnsi="Times New Roman"/>
          <w:sz w:val="24"/>
          <w:szCs w:val="24"/>
        </w:rPr>
        <w:t xml:space="preserve">а) 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</w:rPr>
        <w:t>А</w:t>
      </w:r>
      <w:proofErr w:type="gramStart"/>
      <w:r w:rsidRPr="00395A73">
        <w:rPr>
          <w:rFonts w:ascii="Times New Roman" w:hAnsi="Times New Roman"/>
          <w:color w:val="000000"/>
          <w:spacing w:val="-13"/>
          <w:sz w:val="24"/>
          <w:szCs w:val="24"/>
          <w:lang w:val="en-US"/>
        </w:rPr>
        <w:t>g</w:t>
      </w:r>
      <w:proofErr w:type="gramEnd"/>
      <w:r w:rsidRPr="00395A73">
        <w:rPr>
          <w:rFonts w:ascii="Times New Roman" w:hAnsi="Times New Roman"/>
          <w:color w:val="000000"/>
          <w:spacing w:val="-2"/>
          <w:sz w:val="24"/>
          <w:szCs w:val="24"/>
          <w:vertAlign w:val="superscript"/>
        </w:rPr>
        <w:t xml:space="preserve">+ </w:t>
      </w:r>
      <w:r w:rsidRPr="00395A73">
        <w:rPr>
          <w:rFonts w:ascii="Times New Roman" w:hAnsi="Times New Roman"/>
          <w:sz w:val="24"/>
          <w:szCs w:val="24"/>
        </w:rPr>
        <w:t xml:space="preserve">б) 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  <w:lang w:val="en-US"/>
        </w:rPr>
        <w:t>I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  <w:vertAlign w:val="superscript"/>
        </w:rPr>
        <w:t xml:space="preserve">-  </w:t>
      </w:r>
      <w:r w:rsidRPr="00395A73">
        <w:rPr>
          <w:rFonts w:ascii="Times New Roman" w:hAnsi="Times New Roman"/>
          <w:sz w:val="24"/>
          <w:szCs w:val="24"/>
        </w:rPr>
        <w:t xml:space="preserve">в) 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  <w:lang w:val="en-US"/>
        </w:rPr>
        <w:t>NO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  <w:vertAlign w:val="subscript"/>
        </w:rPr>
        <w:t>3</w:t>
      </w:r>
      <w:r w:rsidRPr="00395A73">
        <w:rPr>
          <w:rFonts w:ascii="Times New Roman" w:hAnsi="Times New Roman"/>
          <w:color w:val="000000"/>
          <w:spacing w:val="-2"/>
          <w:sz w:val="24"/>
          <w:szCs w:val="24"/>
          <w:vertAlign w:val="superscript"/>
        </w:rPr>
        <w:t>-</w:t>
      </w:r>
      <w:r w:rsidRPr="00395A73">
        <w:rPr>
          <w:rFonts w:ascii="Times New Roman" w:hAnsi="Times New Roman"/>
          <w:sz w:val="24"/>
          <w:szCs w:val="24"/>
        </w:rPr>
        <w:t xml:space="preserve">г) 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</w:rPr>
        <w:t>К</w:t>
      </w:r>
      <w:r w:rsidRPr="00395A73">
        <w:rPr>
          <w:rFonts w:ascii="Times New Roman" w:hAnsi="Times New Roman"/>
          <w:color w:val="000000"/>
          <w:spacing w:val="-13"/>
          <w:sz w:val="24"/>
          <w:szCs w:val="24"/>
          <w:vertAlign w:val="superscript"/>
        </w:rPr>
        <w:t>+</w:t>
      </w:r>
    </w:p>
    <w:p w:rsidR="004C2703" w:rsidRPr="006A18AB" w:rsidRDefault="004C2703" w:rsidP="004C270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A18AB">
        <w:rPr>
          <w:rFonts w:ascii="Times New Roman" w:hAnsi="Times New Roman"/>
          <w:sz w:val="24"/>
          <w:szCs w:val="24"/>
        </w:rPr>
        <w:t xml:space="preserve">13. </w:t>
      </w:r>
      <w:r w:rsidRPr="006A18AB">
        <w:rPr>
          <w:rFonts w:ascii="Times New Roman" w:hAnsi="Times New Roman"/>
          <w:iCs/>
          <w:color w:val="000000"/>
          <w:spacing w:val="6"/>
          <w:sz w:val="24"/>
          <w:szCs w:val="24"/>
        </w:rPr>
        <w:t>Коагуляция- это:</w:t>
      </w:r>
    </w:p>
    <w:p w:rsidR="004C2703" w:rsidRPr="006A18AB" w:rsidRDefault="004C2703" w:rsidP="004C270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а) </w:t>
      </w:r>
      <w:r w:rsidRPr="006F5579">
        <w:rPr>
          <w:rFonts w:ascii="Times New Roman" w:hAnsi="Times New Roman"/>
          <w:color w:val="000000"/>
          <w:sz w:val="24"/>
          <w:szCs w:val="24"/>
        </w:rPr>
        <w:t>самопроиз</w:t>
      </w:r>
      <w:r w:rsidRPr="006F5579">
        <w:rPr>
          <w:rFonts w:ascii="Times New Roman" w:hAnsi="Times New Roman"/>
          <w:color w:val="000000"/>
          <w:sz w:val="24"/>
          <w:szCs w:val="24"/>
        </w:rPr>
        <w:softHyphen/>
        <w:t>вольный процесс поглощения низкомолекулярного растворителя высокомолекулярным веществом, со</w:t>
      </w:r>
      <w:r w:rsidRPr="006F5579">
        <w:rPr>
          <w:rFonts w:ascii="Times New Roman" w:hAnsi="Times New Roman"/>
          <w:color w:val="000000"/>
          <w:sz w:val="24"/>
          <w:szCs w:val="24"/>
        </w:rPr>
        <w:softHyphen/>
        <w:t>провождающийся увеличением массы и объема поли</w:t>
      </w:r>
      <w:r w:rsidRPr="006F5579">
        <w:rPr>
          <w:rFonts w:ascii="Times New Roman" w:hAnsi="Times New Roman"/>
          <w:color w:val="000000"/>
          <w:sz w:val="24"/>
          <w:szCs w:val="24"/>
        </w:rPr>
        <w:softHyphen/>
      </w:r>
      <w:r w:rsidRPr="006F5579">
        <w:rPr>
          <w:rFonts w:ascii="Times New Roman" w:hAnsi="Times New Roman"/>
          <w:color w:val="000000"/>
          <w:spacing w:val="1"/>
          <w:sz w:val="24"/>
          <w:szCs w:val="24"/>
        </w:rPr>
        <w:t>мера</w:t>
      </w:r>
    </w:p>
    <w:p w:rsidR="004C2703" w:rsidRPr="006A18AB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6A18AB">
        <w:rPr>
          <w:rFonts w:ascii="Times New Roman" w:hAnsi="Times New Roman"/>
          <w:sz w:val="24"/>
          <w:szCs w:val="24"/>
        </w:rPr>
        <w:t xml:space="preserve">б) процесс, в результате которого частицы осадка, приобретая в результате адсорбции тех или иных ионов одноименный заряд, взаимно отталкиваются друг от друга и переходят в раствор;  </w:t>
      </w:r>
    </w:p>
    <w:p w:rsidR="004C2703" w:rsidRPr="006A18AB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6A18AB"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п</w:t>
      </w:r>
      <w:r w:rsidRPr="006A18AB">
        <w:rPr>
          <w:rFonts w:ascii="Times New Roman" w:hAnsi="Times New Roman"/>
          <w:color w:val="000000"/>
          <w:spacing w:val="2"/>
          <w:sz w:val="24"/>
          <w:szCs w:val="24"/>
        </w:rPr>
        <w:t xml:space="preserve">роцесс </w:t>
      </w:r>
      <w:r w:rsidRPr="006A18AB">
        <w:rPr>
          <w:rFonts w:ascii="Times New Roman" w:hAnsi="Times New Roman"/>
          <w:color w:val="000000"/>
          <w:spacing w:val="7"/>
          <w:sz w:val="24"/>
          <w:szCs w:val="24"/>
        </w:rPr>
        <w:t xml:space="preserve">слипания коллоидных частиц, образование более </w:t>
      </w:r>
      <w:r w:rsidRPr="006A18AB">
        <w:rPr>
          <w:rFonts w:ascii="Times New Roman" w:hAnsi="Times New Roman"/>
          <w:color w:val="000000"/>
          <w:spacing w:val="4"/>
          <w:sz w:val="24"/>
          <w:szCs w:val="24"/>
        </w:rPr>
        <w:t>крупных агрегатов с последующей потерей коллоид</w:t>
      </w:r>
      <w:r w:rsidRPr="006A18AB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6A18AB">
        <w:rPr>
          <w:rFonts w:ascii="Times New Roman" w:hAnsi="Times New Roman"/>
          <w:color w:val="000000"/>
          <w:spacing w:val="-2"/>
          <w:sz w:val="24"/>
          <w:szCs w:val="24"/>
        </w:rPr>
        <w:t xml:space="preserve">ной системой </w:t>
      </w:r>
      <w:proofErr w:type="spellStart"/>
      <w:r w:rsidRPr="006A18AB">
        <w:rPr>
          <w:rFonts w:ascii="Times New Roman" w:hAnsi="Times New Roman"/>
          <w:color w:val="000000"/>
          <w:spacing w:val="-2"/>
          <w:sz w:val="24"/>
          <w:szCs w:val="24"/>
        </w:rPr>
        <w:t>седиментационной</w:t>
      </w:r>
      <w:proofErr w:type="spellEnd"/>
      <w:r w:rsidRPr="006A18AB">
        <w:rPr>
          <w:rFonts w:ascii="Times New Roman" w:hAnsi="Times New Roman"/>
          <w:color w:val="000000"/>
          <w:spacing w:val="-2"/>
          <w:sz w:val="24"/>
          <w:szCs w:val="24"/>
        </w:rPr>
        <w:t xml:space="preserve"> устойчивости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;</w:t>
      </w:r>
    </w:p>
    <w:p w:rsidR="004C2703" w:rsidRPr="00A40698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A40698">
        <w:rPr>
          <w:rFonts w:ascii="Times New Roman" w:hAnsi="Times New Roman"/>
          <w:sz w:val="24"/>
          <w:szCs w:val="24"/>
        </w:rPr>
        <w:t xml:space="preserve">г) </w:t>
      </w:r>
      <w:r w:rsidRPr="00A40698">
        <w:rPr>
          <w:rFonts w:ascii="Times New Roman" w:hAnsi="Times New Roman"/>
          <w:color w:val="000000"/>
          <w:spacing w:val="-1"/>
          <w:sz w:val="24"/>
          <w:szCs w:val="24"/>
        </w:rPr>
        <w:t>са</w:t>
      </w:r>
      <w:r w:rsidRPr="00A40698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A40698">
        <w:rPr>
          <w:rFonts w:ascii="Times New Roman" w:hAnsi="Times New Roman"/>
          <w:color w:val="000000"/>
          <w:spacing w:val="5"/>
          <w:sz w:val="24"/>
          <w:szCs w:val="24"/>
        </w:rPr>
        <w:t xml:space="preserve">мопроизвольный перенос вещества из области с </w:t>
      </w:r>
      <w:r w:rsidRPr="00A40698">
        <w:rPr>
          <w:rFonts w:ascii="Times New Roman" w:hAnsi="Times New Roman"/>
          <w:color w:val="000000"/>
          <w:spacing w:val="-1"/>
          <w:sz w:val="24"/>
          <w:szCs w:val="24"/>
        </w:rPr>
        <w:t>большей концентрацией в область с меньшей кон</w:t>
      </w:r>
      <w:r w:rsidRPr="00A40698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A40698">
        <w:rPr>
          <w:rFonts w:ascii="Times New Roman" w:hAnsi="Times New Roman"/>
          <w:color w:val="000000"/>
          <w:spacing w:val="7"/>
          <w:sz w:val="24"/>
          <w:szCs w:val="24"/>
        </w:rPr>
        <w:t>центрацией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>.</w:t>
      </w:r>
    </w:p>
    <w:p w:rsidR="004C2703" w:rsidRPr="001B685C" w:rsidRDefault="004C2703" w:rsidP="004C2703">
      <w:pPr>
        <w:spacing w:after="0" w:line="264" w:lineRule="auto"/>
        <w:rPr>
          <w:rFonts w:ascii="Times New Roman" w:hAnsi="Times New Roman"/>
          <w:color w:val="000000"/>
          <w:spacing w:val="1"/>
          <w:sz w:val="24"/>
          <w:szCs w:val="24"/>
        </w:rPr>
      </w:pPr>
      <w:r w:rsidRPr="001B685C">
        <w:rPr>
          <w:rFonts w:ascii="Times New Roman" w:hAnsi="Times New Roman"/>
          <w:sz w:val="24"/>
          <w:szCs w:val="24"/>
        </w:rPr>
        <w:t xml:space="preserve">14. </w:t>
      </w:r>
      <w:r w:rsidRPr="001B685C">
        <w:rPr>
          <w:rFonts w:ascii="Times New Roman" w:hAnsi="Times New Roman"/>
          <w:color w:val="000000"/>
          <w:spacing w:val="2"/>
          <w:sz w:val="24"/>
          <w:szCs w:val="24"/>
        </w:rPr>
        <w:t>Дисперсные  системы с твердой дисперсной фазой  и жидкой дисперсион</w:t>
      </w:r>
      <w:r w:rsidRPr="001B685C">
        <w:rPr>
          <w:rFonts w:ascii="Times New Roman" w:hAnsi="Times New Roman"/>
          <w:color w:val="000000"/>
          <w:spacing w:val="1"/>
          <w:sz w:val="24"/>
          <w:szCs w:val="24"/>
        </w:rPr>
        <w:t>ной средой называются:</w:t>
      </w:r>
    </w:p>
    <w:p w:rsidR="004C2703" w:rsidRPr="001B685C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1B685C">
        <w:rPr>
          <w:rFonts w:ascii="Times New Roman" w:hAnsi="Times New Roman"/>
          <w:sz w:val="24"/>
          <w:szCs w:val="24"/>
        </w:rPr>
        <w:t>а) аэрозоли    б) пены  в) суспензии  г) эмульсии</w:t>
      </w:r>
    </w:p>
    <w:p w:rsidR="004C2703" w:rsidRPr="00CE3EEC" w:rsidRDefault="004C2703" w:rsidP="004C2703">
      <w:pPr>
        <w:shd w:val="clear" w:color="auto" w:fill="FFFFFF"/>
        <w:spacing w:after="0" w:line="264" w:lineRule="auto"/>
        <w:outlineLvl w:val="0"/>
        <w:rPr>
          <w:rFonts w:ascii="Times New Roman" w:hAnsi="Times New Roman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15. 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Определите,  во сколько  раз  изменится  скорость  реакции</w:t>
      </w:r>
    </w:p>
    <w:p w:rsidR="004C2703" w:rsidRDefault="004C2703" w:rsidP="004C2703">
      <w:pPr>
        <w:shd w:val="clear" w:color="auto" w:fill="FFFFFF"/>
        <w:tabs>
          <w:tab w:val="left" w:leader="hyphen" w:pos="1248"/>
        </w:tabs>
        <w:spacing w:after="0" w:line="264" w:lineRule="auto"/>
        <w:outlineLvl w:val="0"/>
        <w:rPr>
          <w:rFonts w:ascii="Times New Roman" w:hAnsi="Times New Roman"/>
          <w:color w:val="000000"/>
          <w:spacing w:val="6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12"/>
          <w:sz w:val="24"/>
          <w:szCs w:val="24"/>
        </w:rPr>
        <w:t>2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>NO</w:t>
      </w:r>
      <w:r w:rsidRPr="00CE3EEC">
        <w:rPr>
          <w:rFonts w:ascii="Times New Roman" w:hAnsi="Times New Roman"/>
          <w:color w:val="000000"/>
          <w:spacing w:val="12"/>
          <w:sz w:val="24"/>
          <w:szCs w:val="24"/>
        </w:rPr>
        <w:t xml:space="preserve"> + 2Н</w:t>
      </w:r>
      <w:r w:rsidRPr="00CE3EEC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 </w:t>
      </w:r>
      <w:r w:rsidRPr="00CE3EEC">
        <w:rPr>
          <w:rFonts w:ascii="Times New Roman" w:hAnsi="Times New Roman"/>
          <w:color w:val="000000"/>
          <w:sz w:val="24"/>
          <w:szCs w:val="24"/>
        </w:rPr>
        <w:t>→</w:t>
      </w:r>
      <w:r w:rsidRPr="00CE3EEC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CE3EEC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-4"/>
          <w:sz w:val="24"/>
          <w:szCs w:val="24"/>
        </w:rPr>
        <w:t>+ 2Н</w:t>
      </w:r>
      <w:r w:rsidRPr="00CE3EEC">
        <w:rPr>
          <w:rFonts w:ascii="Times New Roman" w:hAnsi="Times New Roman"/>
          <w:color w:val="000000"/>
          <w:spacing w:val="-4"/>
          <w:sz w:val="24"/>
          <w:szCs w:val="24"/>
          <w:vertAlign w:val="subscript"/>
        </w:rPr>
        <w:t xml:space="preserve"> 2</w:t>
      </w:r>
      <w:r w:rsidRPr="00CE3EEC">
        <w:rPr>
          <w:rFonts w:ascii="Times New Roman" w:hAnsi="Times New Roman"/>
          <w:color w:val="000000"/>
          <w:spacing w:val="-4"/>
          <w:sz w:val="24"/>
          <w:szCs w:val="24"/>
        </w:rPr>
        <w:t>О</w:t>
      </w:r>
      <w:proofErr w:type="gramStart"/>
      <w:r w:rsidRPr="00CE3EEC">
        <w:rPr>
          <w:rFonts w:ascii="Times New Roman" w:hAnsi="Times New Roman"/>
          <w:color w:val="000000"/>
          <w:spacing w:val="-4"/>
          <w:sz w:val="24"/>
          <w:szCs w:val="24"/>
        </w:rPr>
        <w:t>,</w:t>
      </w:r>
      <w:r w:rsidRPr="00CE3EEC">
        <w:rPr>
          <w:rFonts w:ascii="Times New Roman" w:hAnsi="Times New Roman"/>
          <w:color w:val="000000"/>
          <w:spacing w:val="6"/>
          <w:sz w:val="24"/>
          <w:szCs w:val="24"/>
        </w:rPr>
        <w:t>е</w:t>
      </w:r>
      <w:proofErr w:type="gramEnd"/>
      <w:r w:rsidRPr="00CE3EEC">
        <w:rPr>
          <w:rFonts w:ascii="Times New Roman" w:hAnsi="Times New Roman"/>
          <w:color w:val="000000"/>
          <w:spacing w:val="6"/>
          <w:sz w:val="24"/>
          <w:szCs w:val="24"/>
        </w:rPr>
        <w:t>сли давление будет увеличено в два раза.</w:t>
      </w:r>
    </w:p>
    <w:p w:rsidR="004C2703" w:rsidRDefault="004C2703" w:rsidP="004C2703">
      <w:pPr>
        <w:spacing w:after="0" w:line="264" w:lineRule="auto"/>
        <w:rPr>
          <w:rFonts w:ascii="Times New Roman" w:hAnsi="Times New Roman"/>
          <w:snapToGrid w:val="0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5</w:t>
      </w:r>
      <w:r w:rsidRPr="006F5579">
        <w:rPr>
          <w:rFonts w:ascii="Times New Roman" w:hAnsi="Times New Roman"/>
          <w:sz w:val="24"/>
          <w:szCs w:val="24"/>
        </w:rPr>
        <w:t xml:space="preserve">  б) </w:t>
      </w:r>
      <w:r>
        <w:rPr>
          <w:rFonts w:ascii="Times New Roman" w:hAnsi="Times New Roman"/>
          <w:sz w:val="24"/>
          <w:szCs w:val="24"/>
        </w:rPr>
        <w:t>12</w:t>
      </w:r>
      <w:r w:rsidRPr="006F5579">
        <w:rPr>
          <w:rFonts w:ascii="Times New Roman" w:hAnsi="Times New Roman"/>
          <w:sz w:val="24"/>
          <w:szCs w:val="24"/>
        </w:rPr>
        <w:t xml:space="preserve">     в) </w:t>
      </w:r>
      <w:r>
        <w:rPr>
          <w:rFonts w:ascii="Times New Roman" w:hAnsi="Times New Roman"/>
          <w:iCs/>
          <w:color w:val="000000"/>
          <w:sz w:val="24"/>
          <w:szCs w:val="24"/>
        </w:rPr>
        <w:t>16</w:t>
      </w:r>
      <w:r w:rsidRPr="006F5579">
        <w:rPr>
          <w:rFonts w:ascii="Times New Roman" w:hAnsi="Times New Roman"/>
          <w:sz w:val="24"/>
          <w:szCs w:val="24"/>
        </w:rPr>
        <w:t xml:space="preserve">   г) </w:t>
      </w:r>
      <w:r>
        <w:rPr>
          <w:rFonts w:ascii="Times New Roman" w:hAnsi="Times New Roman"/>
          <w:snapToGrid w:val="0"/>
          <w:sz w:val="24"/>
          <w:szCs w:val="24"/>
        </w:rPr>
        <w:t>2</w:t>
      </w:r>
    </w:p>
    <w:p w:rsidR="004C2703" w:rsidRPr="00CE3EEC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16. </w:t>
      </w:r>
      <w:r w:rsidRPr="00CE3EEC">
        <w:rPr>
          <w:rFonts w:ascii="Times New Roman" w:hAnsi="Times New Roman"/>
          <w:sz w:val="24"/>
          <w:szCs w:val="24"/>
        </w:rPr>
        <w:t>Вычислите ПР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, если растворимость </w:t>
      </w:r>
      <w:proofErr w:type="gramStart"/>
      <w:r w:rsidRPr="00CE3EEC">
        <w:rPr>
          <w:rFonts w:ascii="Times New Roman" w:hAnsi="Times New Roman"/>
          <w:sz w:val="24"/>
          <w:szCs w:val="24"/>
        </w:rPr>
        <w:t>Р</w:t>
      </w:r>
      <w:proofErr w:type="gramEnd"/>
      <w:r w:rsidRPr="00CE3EEC">
        <w:rPr>
          <w:rFonts w:ascii="Times New Roman" w:hAnsi="Times New Roman"/>
          <w:sz w:val="24"/>
          <w:szCs w:val="24"/>
        </w:rPr>
        <w:t xml:space="preserve"> (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>)=3,27х10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-2</w:t>
      </w:r>
      <w:r w:rsidRPr="00CE3EEC">
        <w:rPr>
          <w:rFonts w:ascii="Times New Roman" w:hAnsi="Times New Roman"/>
          <w:sz w:val="24"/>
          <w:szCs w:val="24"/>
        </w:rPr>
        <w:t xml:space="preserve"> г/л.</w:t>
      </w:r>
    </w:p>
    <w:p w:rsidR="004C2703" w:rsidRDefault="004C2703" w:rsidP="004C2703">
      <w:pPr>
        <w:spacing w:after="0" w:line="264" w:lineRule="auto"/>
        <w:rPr>
          <w:rFonts w:ascii="Times New Roman" w:hAnsi="Times New Roman"/>
          <w:snapToGrid w:val="0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а) </w:t>
      </w:r>
      <w:r w:rsidRPr="00CE3EEC">
        <w:rPr>
          <w:rFonts w:ascii="Times New Roman" w:hAnsi="Times New Roman"/>
          <w:sz w:val="24"/>
          <w:szCs w:val="24"/>
        </w:rPr>
        <w:t>5 ·10</w:t>
      </w:r>
      <w:r>
        <w:rPr>
          <w:rFonts w:ascii="Times New Roman" w:hAnsi="Times New Roman"/>
          <w:sz w:val="24"/>
          <w:szCs w:val="24"/>
          <w:vertAlign w:val="superscript"/>
        </w:rPr>
        <w:t>-0</w:t>
      </w:r>
      <w:r w:rsidRPr="00CE3EEC">
        <w:rPr>
          <w:rFonts w:ascii="Times New Roman" w:hAnsi="Times New Roman"/>
          <w:sz w:val="24"/>
          <w:szCs w:val="24"/>
          <w:vertAlign w:val="superscript"/>
        </w:rPr>
        <w:t>2</w:t>
      </w:r>
      <w:r w:rsidRPr="006F5579">
        <w:rPr>
          <w:rFonts w:ascii="Times New Roman" w:hAnsi="Times New Roman"/>
          <w:sz w:val="24"/>
          <w:szCs w:val="24"/>
        </w:rPr>
        <w:t xml:space="preserve">   б) </w:t>
      </w:r>
      <w:r w:rsidRPr="00CE3EEC">
        <w:rPr>
          <w:rFonts w:ascii="Times New Roman" w:hAnsi="Times New Roman"/>
          <w:sz w:val="24"/>
          <w:szCs w:val="24"/>
        </w:rPr>
        <w:t>5 ·10</w:t>
      </w:r>
      <w:r>
        <w:rPr>
          <w:rFonts w:ascii="Times New Roman" w:hAnsi="Times New Roman"/>
          <w:sz w:val="24"/>
          <w:szCs w:val="24"/>
          <w:vertAlign w:val="superscript"/>
        </w:rPr>
        <w:t>-11</w:t>
      </w:r>
      <w:r w:rsidRPr="006F5579">
        <w:rPr>
          <w:rFonts w:ascii="Times New Roman" w:hAnsi="Times New Roman"/>
          <w:sz w:val="24"/>
          <w:szCs w:val="24"/>
        </w:rPr>
        <w:t xml:space="preserve">    в)  </w:t>
      </w:r>
      <w:r w:rsidRPr="00CE3EEC">
        <w:rPr>
          <w:rFonts w:ascii="Times New Roman" w:hAnsi="Times New Roman"/>
          <w:sz w:val="24"/>
          <w:szCs w:val="24"/>
        </w:rPr>
        <w:t>5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-12</w:t>
      </w:r>
      <w:r w:rsidRPr="006F5579">
        <w:rPr>
          <w:rFonts w:ascii="Times New Roman" w:hAnsi="Times New Roman"/>
          <w:sz w:val="24"/>
          <w:szCs w:val="24"/>
        </w:rPr>
        <w:t xml:space="preserve"> г) </w:t>
      </w:r>
      <w:r w:rsidRPr="00CE3EEC">
        <w:rPr>
          <w:rFonts w:ascii="Times New Roman" w:hAnsi="Times New Roman"/>
          <w:sz w:val="24"/>
          <w:szCs w:val="24"/>
        </w:rPr>
        <w:t>5 ·10</w:t>
      </w:r>
      <w:r>
        <w:rPr>
          <w:rFonts w:ascii="Times New Roman" w:hAnsi="Times New Roman"/>
          <w:sz w:val="24"/>
          <w:szCs w:val="24"/>
          <w:vertAlign w:val="superscript"/>
        </w:rPr>
        <w:t>-13</w:t>
      </w:r>
    </w:p>
    <w:p w:rsidR="004C2703" w:rsidRPr="00CE3EEC" w:rsidRDefault="004C2703" w:rsidP="004C2703">
      <w:pPr>
        <w:spacing w:after="0" w:line="264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Чему равен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тепловой  эффект   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>д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ля данной реакции при температуре 25</w:t>
      </w:r>
      <w:proofErr w:type="gramStart"/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° С</w:t>
      </w:r>
      <w:proofErr w:type="gramEnd"/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 xml:space="preserve"> и нор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мальном  давлении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?</w:t>
      </w:r>
    </w:p>
    <w:p w:rsidR="004C2703" w:rsidRPr="00CE3EEC" w:rsidRDefault="004C2703" w:rsidP="004C2703">
      <w:pPr>
        <w:shd w:val="clear" w:color="auto" w:fill="FFFFFF"/>
        <w:spacing w:after="0" w:line="264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lastRenderedPageBreak/>
        <w:t>А1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</w:rPr>
        <w:t xml:space="preserve">2 </w:t>
      </w:r>
      <w:proofErr w:type="gramStart"/>
      <w:r w:rsidRPr="00CE3EEC">
        <w:rPr>
          <w:rFonts w:ascii="Times New Roman" w:hAnsi="Times New Roman"/>
          <w:color w:val="000000"/>
          <w:spacing w:val="4"/>
          <w:sz w:val="24"/>
          <w:szCs w:val="24"/>
          <w:lang w:val="en-US"/>
        </w:rPr>
        <w:t>O</w:t>
      </w:r>
      <w:proofErr w:type="gramEnd"/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з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 xml:space="preserve"> + 3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lang w:val="en-US"/>
        </w:rPr>
        <w:t>SO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з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 xml:space="preserve"> = А1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(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SO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)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bscript"/>
        </w:rPr>
        <w:t>3</w:t>
      </w:r>
    </w:p>
    <w:p w:rsidR="004C2703" w:rsidRDefault="004C2703" w:rsidP="004C2703">
      <w:pPr>
        <w:spacing w:after="0" w:line="264" w:lineRule="auto"/>
        <w:rPr>
          <w:rFonts w:ascii="Times New Roman" w:hAnsi="Times New Roman"/>
          <w:snapToGrid w:val="0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а) </w:t>
      </w:r>
      <w:r w:rsidRPr="00CE3EEC">
        <w:rPr>
          <w:rFonts w:ascii="Times New Roman" w:hAnsi="Times New Roman"/>
          <w:color w:val="000000"/>
          <w:spacing w:val="1"/>
          <w:w w:val="122"/>
          <w:sz w:val="24"/>
          <w:szCs w:val="24"/>
        </w:rPr>
        <w:t xml:space="preserve">- 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579,1 кДж/моль</w:t>
      </w:r>
      <w:r w:rsidRPr="006F5579">
        <w:rPr>
          <w:rFonts w:ascii="Times New Roman" w:hAnsi="Times New Roman"/>
          <w:sz w:val="24"/>
          <w:szCs w:val="24"/>
        </w:rPr>
        <w:t xml:space="preserve"> б) </w:t>
      </w:r>
      <w:r>
        <w:rPr>
          <w:rFonts w:ascii="Times New Roman" w:hAnsi="Times New Roman"/>
          <w:color w:val="000000"/>
          <w:spacing w:val="1"/>
          <w:w w:val="122"/>
          <w:sz w:val="24"/>
          <w:szCs w:val="24"/>
        </w:rPr>
        <w:t>+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579,1 кДж/моль</w:t>
      </w:r>
      <w:r w:rsidRPr="006F5579">
        <w:rPr>
          <w:rFonts w:ascii="Times New Roman" w:hAnsi="Times New Roman"/>
          <w:sz w:val="24"/>
          <w:szCs w:val="24"/>
        </w:rPr>
        <w:t xml:space="preserve"> в)  </w:t>
      </w:r>
      <w:r w:rsidRPr="00CE3EEC">
        <w:rPr>
          <w:rFonts w:ascii="Times New Roman" w:hAnsi="Times New Roman"/>
          <w:color w:val="000000"/>
          <w:spacing w:val="1"/>
          <w:w w:val="122"/>
          <w:sz w:val="24"/>
          <w:szCs w:val="24"/>
        </w:rPr>
        <w:t xml:space="preserve">- 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1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000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 xml:space="preserve"> кДж/моль</w:t>
      </w:r>
      <w:r w:rsidRPr="006F5579">
        <w:rPr>
          <w:rFonts w:ascii="Times New Roman" w:hAnsi="Times New Roman"/>
          <w:sz w:val="24"/>
          <w:szCs w:val="24"/>
        </w:rPr>
        <w:t xml:space="preserve"> г) </w:t>
      </w:r>
      <w:r>
        <w:rPr>
          <w:rFonts w:ascii="Times New Roman" w:hAnsi="Times New Roman"/>
          <w:color w:val="000000"/>
          <w:spacing w:val="1"/>
          <w:w w:val="122"/>
          <w:sz w:val="24"/>
          <w:szCs w:val="24"/>
        </w:rPr>
        <w:t xml:space="preserve">+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500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 xml:space="preserve"> кДж/моль</w:t>
      </w:r>
    </w:p>
    <w:p w:rsidR="004C2703" w:rsidRPr="00CE3EEC" w:rsidRDefault="004C2703" w:rsidP="004C2703">
      <w:pPr>
        <w:shd w:val="clear" w:color="auto" w:fill="FFFFFF"/>
        <w:spacing w:after="0" w:line="264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18. </w:t>
      </w:r>
      <w:r w:rsidRPr="00CE3EEC">
        <w:rPr>
          <w:rFonts w:ascii="Times New Roman" w:hAnsi="Times New Roman"/>
          <w:color w:val="000000"/>
          <w:spacing w:val="9"/>
          <w:w w:val="89"/>
          <w:sz w:val="24"/>
          <w:szCs w:val="24"/>
        </w:rPr>
        <w:t>При 25</w:t>
      </w:r>
      <w:proofErr w:type="gramStart"/>
      <w:r w:rsidRPr="00CE3EEC">
        <w:rPr>
          <w:rFonts w:ascii="Times New Roman" w:hAnsi="Times New Roman"/>
          <w:color w:val="000000"/>
          <w:spacing w:val="9"/>
          <w:w w:val="89"/>
          <w:sz w:val="24"/>
          <w:szCs w:val="24"/>
        </w:rPr>
        <w:t>° С</w:t>
      </w:r>
      <w:proofErr w:type="gramEnd"/>
      <w:r w:rsidRPr="00CE3EEC">
        <w:rPr>
          <w:rFonts w:ascii="Times New Roman" w:hAnsi="Times New Roman"/>
          <w:color w:val="000000"/>
          <w:spacing w:val="9"/>
          <w:w w:val="89"/>
          <w:sz w:val="24"/>
          <w:szCs w:val="24"/>
        </w:rPr>
        <w:t xml:space="preserve"> и давлении  100 кПа в  </w:t>
      </w:r>
      <w:smartTag w:uri="urn:schemas-microsoft-com:office:smarttags" w:element="metricconverter">
        <w:smartTagPr>
          <w:attr w:name="ProductID" w:val="1 м3"/>
        </w:smartTagPr>
        <w:r w:rsidRPr="00CE3EEC">
          <w:rPr>
            <w:rFonts w:ascii="Times New Roman" w:hAnsi="Times New Roman"/>
            <w:color w:val="000000"/>
            <w:spacing w:val="9"/>
            <w:w w:val="89"/>
            <w:sz w:val="24"/>
            <w:szCs w:val="24"/>
          </w:rPr>
          <w:t>1 м</w:t>
        </w:r>
        <w:r w:rsidRPr="00CE3EEC">
          <w:rPr>
            <w:rFonts w:ascii="Times New Roman" w:hAnsi="Times New Roman"/>
            <w:color w:val="000000"/>
            <w:spacing w:val="9"/>
            <w:w w:val="89"/>
            <w:sz w:val="24"/>
            <w:szCs w:val="24"/>
            <w:vertAlign w:val="superscript"/>
          </w:rPr>
          <w:t>3</w:t>
        </w:r>
      </w:smartTag>
      <w:r w:rsidRPr="00CE3EEC">
        <w:rPr>
          <w:rFonts w:ascii="Times New Roman" w:hAnsi="Times New Roman"/>
          <w:color w:val="000000"/>
          <w:spacing w:val="9"/>
          <w:w w:val="89"/>
          <w:sz w:val="24"/>
          <w:szCs w:val="24"/>
        </w:rPr>
        <w:t xml:space="preserve"> воды растворяется </w:t>
      </w:r>
      <w:smartTag w:uri="urn:schemas-microsoft-com:office:smarttags" w:element="metricconverter">
        <w:smartTagPr>
          <w:attr w:name="ProductID" w:val="0,12 м3"/>
        </w:smartTagPr>
        <w:r w:rsidRPr="00CE3EEC">
          <w:rPr>
            <w:rFonts w:ascii="Times New Roman" w:hAnsi="Times New Roman"/>
            <w:color w:val="000000"/>
            <w:spacing w:val="10"/>
            <w:w w:val="89"/>
            <w:sz w:val="24"/>
            <w:szCs w:val="24"/>
          </w:rPr>
          <w:t>0,12 м</w:t>
        </w:r>
        <w:r w:rsidRPr="00CE3EEC">
          <w:rPr>
            <w:rFonts w:ascii="Times New Roman" w:hAnsi="Times New Roman"/>
            <w:color w:val="000000"/>
            <w:spacing w:val="10"/>
            <w:w w:val="89"/>
            <w:sz w:val="24"/>
            <w:szCs w:val="24"/>
            <w:vertAlign w:val="superscript"/>
          </w:rPr>
          <w:t>3</w:t>
        </w:r>
      </w:smartTag>
      <w:r w:rsidRPr="00CE3EEC">
        <w:rPr>
          <w:rFonts w:ascii="Times New Roman" w:hAnsi="Times New Roman"/>
          <w:color w:val="000000"/>
          <w:spacing w:val="10"/>
          <w:w w:val="89"/>
          <w:sz w:val="24"/>
          <w:szCs w:val="24"/>
        </w:rPr>
        <w:t xml:space="preserve"> азота. Сколько азота растворится в </w:t>
      </w:r>
      <w:smartTag w:uri="urn:schemas-microsoft-com:office:smarttags" w:element="metricconverter">
        <w:smartTagPr>
          <w:attr w:name="ProductID" w:val="2 м3"/>
        </w:smartTagPr>
        <w:r w:rsidRPr="00CE3EEC">
          <w:rPr>
            <w:rFonts w:ascii="Times New Roman" w:hAnsi="Times New Roman"/>
            <w:color w:val="000000"/>
            <w:spacing w:val="10"/>
            <w:w w:val="89"/>
            <w:sz w:val="24"/>
            <w:szCs w:val="24"/>
          </w:rPr>
          <w:t>2 м</w:t>
        </w:r>
        <w:r w:rsidRPr="00CE3EEC">
          <w:rPr>
            <w:rFonts w:ascii="Times New Roman" w:hAnsi="Times New Roman"/>
            <w:color w:val="000000"/>
            <w:spacing w:val="10"/>
            <w:w w:val="89"/>
            <w:sz w:val="24"/>
            <w:szCs w:val="24"/>
            <w:vertAlign w:val="superscript"/>
          </w:rPr>
          <w:t>3</w:t>
        </w:r>
      </w:smartTag>
      <w:r w:rsidRPr="00CE3EEC">
        <w:rPr>
          <w:rFonts w:ascii="Times New Roman" w:hAnsi="Times New Roman"/>
          <w:color w:val="000000"/>
          <w:spacing w:val="10"/>
          <w:w w:val="89"/>
          <w:sz w:val="24"/>
          <w:szCs w:val="24"/>
        </w:rPr>
        <w:t xml:space="preserve"> воды при той </w:t>
      </w:r>
      <w:r w:rsidRPr="00CE3EEC">
        <w:rPr>
          <w:rFonts w:ascii="Times New Roman" w:hAnsi="Times New Roman"/>
          <w:color w:val="000000"/>
          <w:spacing w:val="6"/>
          <w:w w:val="89"/>
          <w:sz w:val="24"/>
          <w:szCs w:val="24"/>
        </w:rPr>
        <w:t xml:space="preserve">же температуре и давлении   110   кПа?   Мольная   масса   азота  </w:t>
      </w:r>
      <w:r w:rsidRPr="00CE3EEC">
        <w:rPr>
          <w:rFonts w:ascii="Times New Roman" w:hAnsi="Times New Roman"/>
          <w:color w:val="000000"/>
          <w:spacing w:val="-3"/>
          <w:w w:val="89"/>
          <w:sz w:val="24"/>
          <w:szCs w:val="24"/>
        </w:rPr>
        <w:t>28 кг/</w:t>
      </w:r>
      <w:proofErr w:type="spellStart"/>
      <w:r w:rsidRPr="00CE3EEC">
        <w:rPr>
          <w:rFonts w:ascii="Times New Roman" w:hAnsi="Times New Roman"/>
          <w:color w:val="000000"/>
          <w:spacing w:val="-3"/>
          <w:w w:val="89"/>
          <w:sz w:val="24"/>
          <w:szCs w:val="24"/>
        </w:rPr>
        <w:t>кмоль</w:t>
      </w:r>
      <w:proofErr w:type="spellEnd"/>
      <w:r w:rsidRPr="00CE3EEC">
        <w:rPr>
          <w:rFonts w:ascii="Times New Roman" w:hAnsi="Times New Roman"/>
          <w:color w:val="000000"/>
          <w:spacing w:val="-3"/>
          <w:w w:val="89"/>
          <w:sz w:val="24"/>
          <w:szCs w:val="24"/>
        </w:rPr>
        <w:t>.</w:t>
      </w:r>
    </w:p>
    <w:p w:rsidR="004C2703" w:rsidRDefault="004C2703" w:rsidP="004C2703">
      <w:pPr>
        <w:spacing w:after="0" w:line="264" w:lineRule="auto"/>
        <w:rPr>
          <w:rFonts w:ascii="Times New Roman" w:hAnsi="Times New Roman"/>
          <w:snapToGrid w:val="0"/>
          <w:sz w:val="24"/>
          <w:szCs w:val="24"/>
        </w:rPr>
      </w:pPr>
      <w:proofErr w:type="gramStart"/>
      <w:r w:rsidRPr="006F5579">
        <w:rPr>
          <w:rFonts w:ascii="Times New Roman" w:hAnsi="Times New Roman"/>
          <w:sz w:val="24"/>
          <w:szCs w:val="24"/>
        </w:rPr>
        <w:t xml:space="preserve">а) </w:t>
      </w:r>
      <w:smartTag w:uri="urn:schemas-microsoft-com:office:smarttags" w:element="metricconverter">
        <w:smartTagPr>
          <w:attr w:name="ProductID" w:val="0,2 кг"/>
        </w:smartTagPr>
        <w:r w:rsidRPr="00CE3EEC">
          <w:rPr>
            <w:rFonts w:ascii="Times New Roman" w:hAnsi="Times New Roman"/>
            <w:color w:val="000000"/>
            <w:spacing w:val="5"/>
            <w:sz w:val="24"/>
            <w:szCs w:val="24"/>
          </w:rPr>
          <w:t>0,</w:t>
        </w:r>
        <w:r>
          <w:rPr>
            <w:rFonts w:ascii="Times New Roman" w:hAnsi="Times New Roman"/>
            <w:color w:val="000000"/>
            <w:spacing w:val="5"/>
            <w:sz w:val="24"/>
            <w:szCs w:val="24"/>
          </w:rPr>
          <w:t>2</w:t>
        </w:r>
        <w:r w:rsidRPr="00CE3EEC">
          <w:rPr>
            <w:rFonts w:ascii="Times New Roman" w:hAnsi="Times New Roman"/>
            <w:color w:val="000000"/>
            <w:spacing w:val="5"/>
            <w:sz w:val="24"/>
            <w:szCs w:val="24"/>
          </w:rPr>
          <w:t>кг</w:t>
        </w:r>
      </w:smartTag>
      <w:r w:rsidRPr="006F5579">
        <w:rPr>
          <w:rFonts w:ascii="Times New Roman" w:hAnsi="Times New Roman"/>
          <w:sz w:val="24"/>
          <w:szCs w:val="24"/>
        </w:rPr>
        <w:t xml:space="preserve">б) </w:t>
      </w:r>
      <w:smartTag w:uri="urn:schemas-microsoft-com:office:smarttags" w:element="metricconverter">
        <w:smartTagPr>
          <w:attr w:name="ProductID" w:val="0,3 кг"/>
        </w:smartTagPr>
        <w:r w:rsidRPr="00CE3EEC">
          <w:rPr>
            <w:rFonts w:ascii="Times New Roman" w:hAnsi="Times New Roman"/>
            <w:color w:val="000000"/>
            <w:spacing w:val="5"/>
            <w:sz w:val="24"/>
            <w:szCs w:val="24"/>
          </w:rPr>
          <w:t xml:space="preserve">0,3 </w:t>
        </w:r>
        <w:proofErr w:type="spellStart"/>
        <w:r w:rsidRPr="00CE3EEC">
          <w:rPr>
            <w:rFonts w:ascii="Times New Roman" w:hAnsi="Times New Roman"/>
            <w:color w:val="000000"/>
            <w:spacing w:val="5"/>
            <w:sz w:val="24"/>
            <w:szCs w:val="24"/>
          </w:rPr>
          <w:t>кг</w:t>
        </w:r>
      </w:smartTag>
      <w:r w:rsidRPr="006F5579">
        <w:rPr>
          <w:rFonts w:ascii="Times New Roman" w:hAnsi="Times New Roman"/>
          <w:sz w:val="24"/>
          <w:szCs w:val="24"/>
        </w:rPr>
        <w:t>в</w:t>
      </w:r>
      <w:proofErr w:type="spellEnd"/>
      <w:r w:rsidRPr="006F5579">
        <w:rPr>
          <w:rFonts w:ascii="Times New Roman" w:hAnsi="Times New Roman"/>
          <w:sz w:val="24"/>
          <w:szCs w:val="24"/>
        </w:rPr>
        <w:t xml:space="preserve">)  </w:t>
      </w:r>
      <w:smartTag w:uri="urn:schemas-microsoft-com:office:smarttags" w:element="metricconverter">
        <w:smartTagPr>
          <w:attr w:name="ProductID" w:val="0,1 кг"/>
        </w:smartTagPr>
        <w:r>
          <w:rPr>
            <w:rFonts w:ascii="Times New Roman" w:hAnsi="Times New Roman"/>
            <w:color w:val="000000"/>
            <w:spacing w:val="5"/>
            <w:sz w:val="24"/>
            <w:szCs w:val="24"/>
          </w:rPr>
          <w:t>0,1</w:t>
        </w:r>
        <w:r w:rsidRPr="00CE3EEC">
          <w:rPr>
            <w:rFonts w:ascii="Times New Roman" w:hAnsi="Times New Roman"/>
            <w:color w:val="000000"/>
            <w:spacing w:val="5"/>
            <w:sz w:val="24"/>
            <w:szCs w:val="24"/>
          </w:rPr>
          <w:t>кг</w:t>
        </w:r>
      </w:smartTag>
      <w:r w:rsidRPr="006F5579">
        <w:rPr>
          <w:rFonts w:ascii="Times New Roman" w:hAnsi="Times New Roman"/>
          <w:sz w:val="24"/>
          <w:szCs w:val="24"/>
        </w:rPr>
        <w:t xml:space="preserve">г) </w:t>
      </w:r>
      <w:smartTag w:uri="urn:schemas-microsoft-com:office:smarttags" w:element="metricconverter">
        <w:smartTagPr>
          <w:attr w:name="ProductID" w:val="0,5 кг"/>
        </w:smartTagPr>
        <w:r>
          <w:rPr>
            <w:rFonts w:ascii="Times New Roman" w:hAnsi="Times New Roman"/>
            <w:color w:val="000000"/>
            <w:spacing w:val="5"/>
            <w:sz w:val="24"/>
            <w:szCs w:val="24"/>
          </w:rPr>
          <w:t>0,5</w:t>
        </w:r>
        <w:r w:rsidRPr="00CE3EEC">
          <w:rPr>
            <w:rFonts w:ascii="Times New Roman" w:hAnsi="Times New Roman"/>
            <w:color w:val="000000"/>
            <w:spacing w:val="5"/>
            <w:sz w:val="24"/>
            <w:szCs w:val="24"/>
          </w:rPr>
          <w:t xml:space="preserve"> кг</w:t>
        </w:r>
      </w:smartTag>
      <w:proofErr w:type="gramEnd"/>
    </w:p>
    <w:p w:rsidR="004C2703" w:rsidRDefault="004C2703" w:rsidP="004C2703">
      <w:pPr>
        <w:spacing w:after="0" w:line="264" w:lineRule="auto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19. </w:t>
      </w:r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t>Определите осмотическое давление  водного  раствора,  со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держащего   25  г  глюкозы  в  6  л  раствора.  Температура  25 °С. Мольная масса глюкозы М=180 кг/</w:t>
      </w:r>
      <w:proofErr w:type="spellStart"/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кмоль</w:t>
      </w:r>
      <w:proofErr w:type="spellEnd"/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.</w:t>
      </w:r>
    </w:p>
    <w:p w:rsidR="004C2703" w:rsidRDefault="004C2703" w:rsidP="004C2703">
      <w:pPr>
        <w:spacing w:after="0" w:line="264" w:lineRule="auto"/>
        <w:rPr>
          <w:rFonts w:ascii="Times New Roman" w:hAnsi="Times New Roman"/>
          <w:snapToGrid w:val="0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50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кПа</w:t>
      </w:r>
      <w:proofErr w:type="gramStart"/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.</w:t>
      </w:r>
      <w:r w:rsidRPr="006F5579">
        <w:rPr>
          <w:rFonts w:ascii="Times New Roman" w:hAnsi="Times New Roman"/>
          <w:sz w:val="24"/>
          <w:szCs w:val="24"/>
        </w:rPr>
        <w:t>б</w:t>
      </w:r>
      <w:proofErr w:type="gramEnd"/>
      <w:r w:rsidRPr="006F5579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>17,3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кПа.</w:t>
      </w:r>
      <w:r w:rsidRPr="006F5579">
        <w:rPr>
          <w:rFonts w:ascii="Times New Roman" w:hAnsi="Times New Roman"/>
          <w:sz w:val="24"/>
          <w:szCs w:val="24"/>
        </w:rPr>
        <w:t xml:space="preserve">в)  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 xml:space="preserve">7,35 </w:t>
      </w:r>
      <w:proofErr w:type="spellStart"/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кПа.</w:t>
      </w:r>
      <w:r w:rsidRPr="006F5579">
        <w:rPr>
          <w:rFonts w:ascii="Times New Roman" w:hAnsi="Times New Roman"/>
          <w:sz w:val="24"/>
          <w:szCs w:val="24"/>
        </w:rPr>
        <w:t>г</w:t>
      </w:r>
      <w:proofErr w:type="spellEnd"/>
      <w:r w:rsidRPr="006F5579">
        <w:rPr>
          <w:rFonts w:ascii="Times New Roman" w:hAnsi="Times New Roman"/>
          <w:sz w:val="24"/>
          <w:szCs w:val="24"/>
        </w:rPr>
        <w:t xml:space="preserve">) 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57,35 кПа.</w:t>
      </w:r>
    </w:p>
    <w:p w:rsidR="004C2703" w:rsidRDefault="004C2703" w:rsidP="004C2703">
      <w:pPr>
        <w:shd w:val="clear" w:color="auto" w:fill="FFFFFF"/>
        <w:spacing w:after="0" w:line="264" w:lineRule="auto"/>
        <w:jc w:val="both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20. </w:t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Водный раствор </w:t>
      </w:r>
      <w:proofErr w:type="gramStart"/>
      <w:r w:rsidRPr="00CE3EEC">
        <w:rPr>
          <w:rFonts w:ascii="Times New Roman" w:hAnsi="Times New Roman"/>
          <w:color w:val="000000"/>
          <w:sz w:val="24"/>
          <w:szCs w:val="24"/>
        </w:rPr>
        <w:t>замерзает при 271,5 К. Определите</w:t>
      </w:r>
      <w:proofErr w:type="gramEnd"/>
      <w:r w:rsidRPr="00CE3EEC">
        <w:rPr>
          <w:rFonts w:ascii="Times New Roman" w:hAnsi="Times New Roman"/>
          <w:color w:val="000000"/>
          <w:sz w:val="24"/>
          <w:szCs w:val="24"/>
        </w:rPr>
        <w:t xml:space="preserve"> темп</w:t>
      </w:r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t xml:space="preserve">ературу кипения этого раствора, если </w:t>
      </w:r>
      <w:proofErr w:type="spellStart"/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t>криоскопическая</w:t>
      </w:r>
      <w:proofErr w:type="spellEnd"/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t xml:space="preserve"> и </w:t>
      </w:r>
      <w:proofErr w:type="spellStart"/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t>эбу</w:t>
      </w:r>
      <w:r w:rsidRPr="00CE3EEC">
        <w:rPr>
          <w:rFonts w:ascii="Times New Roman" w:hAnsi="Times New Roman"/>
          <w:color w:val="000000"/>
          <w:spacing w:val="-2"/>
          <w:sz w:val="24"/>
          <w:szCs w:val="24"/>
        </w:rPr>
        <w:t>лиоскопическая</w:t>
      </w:r>
      <w:proofErr w:type="spellEnd"/>
      <w:r w:rsidRPr="00CE3EEC">
        <w:rPr>
          <w:rFonts w:ascii="Times New Roman" w:hAnsi="Times New Roman"/>
          <w:color w:val="000000"/>
          <w:spacing w:val="-2"/>
          <w:sz w:val="24"/>
          <w:szCs w:val="24"/>
        </w:rPr>
        <w:t xml:space="preserve"> постоянные для воды равны 1,86 и 0,513 соответ</w:t>
      </w:r>
      <w:r w:rsidRPr="00CE3EEC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CE3EEC">
        <w:rPr>
          <w:rFonts w:ascii="Times New Roman" w:hAnsi="Times New Roman"/>
          <w:color w:val="000000"/>
          <w:spacing w:val="-5"/>
          <w:sz w:val="24"/>
          <w:szCs w:val="24"/>
        </w:rPr>
        <w:t>ственно.</w:t>
      </w:r>
    </w:p>
    <w:p w:rsidR="004C2703" w:rsidRDefault="004C2703" w:rsidP="004C2703">
      <w:pPr>
        <w:spacing w:after="0" w:line="264" w:lineRule="auto"/>
        <w:rPr>
          <w:rFonts w:ascii="Times New Roman" w:hAnsi="Times New Roman"/>
          <w:color w:val="000000"/>
          <w:spacing w:val="8"/>
          <w:sz w:val="24"/>
          <w:szCs w:val="24"/>
        </w:rPr>
      </w:pPr>
      <w:r w:rsidRPr="006F5579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>0,4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°С.</w:t>
      </w:r>
      <w:r w:rsidRPr="006F5579">
        <w:rPr>
          <w:rFonts w:ascii="Times New Roman" w:hAnsi="Times New Roman"/>
          <w:sz w:val="24"/>
          <w:szCs w:val="24"/>
        </w:rPr>
        <w:t xml:space="preserve">б) 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100,414°С.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.</w:t>
      </w:r>
      <w:r w:rsidRPr="006F5579">
        <w:rPr>
          <w:rFonts w:ascii="Times New Roman" w:hAnsi="Times New Roman"/>
          <w:sz w:val="24"/>
          <w:szCs w:val="24"/>
        </w:rPr>
        <w:t xml:space="preserve">в)  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>10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°С.</w:t>
      </w:r>
      <w:r w:rsidRPr="006F5579">
        <w:rPr>
          <w:rFonts w:ascii="Times New Roman" w:hAnsi="Times New Roman"/>
          <w:sz w:val="24"/>
          <w:szCs w:val="24"/>
        </w:rPr>
        <w:t xml:space="preserve">г) 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>1,4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°С.</w:t>
      </w:r>
    </w:p>
    <w:p w:rsidR="00547F76" w:rsidRPr="00547F76" w:rsidRDefault="00547F76" w:rsidP="00547F76">
      <w:pPr>
        <w:spacing w:after="0" w:line="264" w:lineRule="auto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547F76">
        <w:rPr>
          <w:rFonts w:ascii="Times New Roman" w:hAnsi="Times New Roman" w:cs="Times New Roman"/>
          <w:b/>
          <w:color w:val="000000"/>
          <w:spacing w:val="8"/>
          <w:sz w:val="24"/>
          <w:szCs w:val="24"/>
        </w:rPr>
        <w:t>Задания с решениями</w:t>
      </w:r>
    </w:p>
    <w:p w:rsidR="004C2703" w:rsidRPr="00D50032" w:rsidRDefault="004C2703" w:rsidP="006115FE">
      <w:pPr>
        <w:spacing w:after="0"/>
        <w:rPr>
          <w:rFonts w:ascii="Times New Roman" w:hAnsi="Times New Roman"/>
          <w:b/>
          <w:sz w:val="24"/>
          <w:szCs w:val="24"/>
        </w:rPr>
      </w:pPr>
      <w:r w:rsidRPr="00D50032">
        <w:rPr>
          <w:rFonts w:ascii="Times New Roman" w:hAnsi="Times New Roman"/>
          <w:b/>
          <w:sz w:val="24"/>
          <w:szCs w:val="24"/>
        </w:rPr>
        <w:t>1 вариант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346" w:hanging="254"/>
        <w:outlineLvl w:val="0"/>
        <w:rPr>
          <w:rFonts w:ascii="Times New Roman" w:hAnsi="Times New Roman"/>
          <w:sz w:val="24"/>
          <w:szCs w:val="24"/>
        </w:rPr>
      </w:pPr>
      <w:r w:rsidRPr="00D50032">
        <w:rPr>
          <w:rFonts w:ascii="Times New Roman" w:hAnsi="Times New Roman"/>
          <w:b/>
          <w:color w:val="000000"/>
          <w:spacing w:val="3"/>
          <w:sz w:val="24"/>
          <w:szCs w:val="24"/>
        </w:rPr>
        <w:t>15.</w:t>
      </w:r>
      <w:r w:rsidRPr="00CE3EEC">
        <w:rPr>
          <w:rFonts w:ascii="Times New Roman" w:hAnsi="Times New Roman"/>
          <w:color w:val="000000"/>
          <w:spacing w:val="3"/>
          <w:sz w:val="24"/>
          <w:szCs w:val="24"/>
        </w:rPr>
        <w:t>При некоторой температуре реакция омыления эфира</w:t>
      </w:r>
      <w:r w:rsidRPr="00CE3EEC">
        <w:rPr>
          <w:rFonts w:ascii="Times New Roman" w:hAnsi="Times New Roman"/>
          <w:color w:val="000000"/>
          <w:spacing w:val="3"/>
          <w:sz w:val="24"/>
          <w:szCs w:val="24"/>
        </w:rPr>
        <w:br/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>С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lang w:val="en-US"/>
        </w:rPr>
        <w:t>H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vertAlign w:val="subscript"/>
        </w:rPr>
        <w:t>3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 СООС</w:t>
      </w:r>
      <w:proofErr w:type="gramStart"/>
      <w:r w:rsidRPr="00CE3EEC">
        <w:rPr>
          <w:rFonts w:ascii="Times New Roman" w:hAnsi="Times New Roman"/>
          <w:color w:val="000000"/>
          <w:spacing w:val="-7"/>
          <w:sz w:val="24"/>
          <w:szCs w:val="24"/>
          <w:vertAlign w:val="subscript"/>
        </w:rPr>
        <w:t>2</w:t>
      </w:r>
      <w:proofErr w:type="gramEnd"/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 Н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vertAlign w:val="subscript"/>
        </w:rPr>
        <w:t>5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 + 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lang w:val="en-US"/>
        </w:rPr>
        <w:t>Na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ОН </w:t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→ 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>СН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vertAlign w:val="subscript"/>
        </w:rPr>
        <w:t>3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 СОО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lang w:val="en-US"/>
        </w:rPr>
        <w:t>Na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 + С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 xml:space="preserve"> Н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  <w:vertAlign w:val="subscript"/>
        </w:rPr>
        <w:t>5</w:t>
      </w:r>
      <w:r w:rsidRPr="00CE3EEC">
        <w:rPr>
          <w:rFonts w:ascii="Times New Roman" w:hAnsi="Times New Roman"/>
          <w:color w:val="000000"/>
          <w:spacing w:val="-7"/>
          <w:sz w:val="24"/>
          <w:szCs w:val="24"/>
        </w:rPr>
        <w:t>ОН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3"/>
          <w:sz w:val="24"/>
          <w:szCs w:val="24"/>
        </w:rPr>
        <w:t xml:space="preserve">заканчивается за 2 ч. Рассчитайте, сколько времени потребуется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для протекания реакции, если реакционную смесь разбавить во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CE3EEC">
        <w:rPr>
          <w:rFonts w:ascii="Times New Roman" w:hAnsi="Times New Roman"/>
          <w:color w:val="000000"/>
          <w:spacing w:val="9"/>
          <w:sz w:val="24"/>
          <w:szCs w:val="24"/>
        </w:rPr>
        <w:t>дой в 5 раз.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101" w:firstLine="298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Решение. Для данной реакции </w:t>
      </w:r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t xml:space="preserve">запишем 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υ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bscript"/>
        </w:rPr>
        <w:t>1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 xml:space="preserve"> =  </w:t>
      </w:r>
      <w:proofErr w:type="spellStart"/>
      <w:proofErr w:type="gramStart"/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lang w:val="en-US"/>
        </w:rPr>
        <w:t>kc</w:t>
      </w:r>
      <w:proofErr w:type="spellEnd"/>
      <w:proofErr w:type="gramEnd"/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vertAlign w:val="subscript"/>
        </w:rPr>
        <w:t>эф.</w:t>
      </w:r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lang w:val="en-US"/>
        </w:rPr>
        <w:t>c</w:t>
      </w:r>
      <w:proofErr w:type="spellStart"/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vertAlign w:val="subscript"/>
        </w:rPr>
        <w:t>щ</w:t>
      </w:r>
      <w:proofErr w:type="spellEnd"/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vertAlign w:val="subscript"/>
        </w:rPr>
        <w:t>.</w:t>
      </w:r>
    </w:p>
    <w:p w:rsidR="004C2703" w:rsidRDefault="004C2703" w:rsidP="004C2703">
      <w:pPr>
        <w:shd w:val="clear" w:color="auto" w:fill="FFFFFF"/>
        <w:spacing w:after="0" w:line="360" w:lineRule="auto"/>
        <w:ind w:right="1037"/>
        <w:rPr>
          <w:rFonts w:ascii="Times New Roman" w:hAnsi="Times New Roman"/>
          <w:color w:val="000000"/>
          <w:spacing w:val="3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3"/>
          <w:sz w:val="24"/>
          <w:szCs w:val="24"/>
        </w:rPr>
        <w:t xml:space="preserve">После разбавления скорость реакции будет равна: 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1037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υ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 xml:space="preserve"> =  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>k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(</w:t>
      </w:r>
      <w:proofErr w:type="gramStart"/>
      <w:r w:rsidRPr="00CE3EE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>c</w:t>
      </w:r>
      <w:proofErr w:type="gramEnd"/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vertAlign w:val="subscript"/>
        </w:rPr>
        <w:t>эф..</w:t>
      </w:r>
      <w:r w:rsidRPr="00CE3EEC">
        <w:rPr>
          <w:rFonts w:ascii="Times New Roman" w:hAnsi="Times New Roman"/>
          <w:i/>
          <w:color w:val="000000"/>
          <w:spacing w:val="2"/>
          <w:sz w:val="24"/>
          <w:szCs w:val="24"/>
        </w:rPr>
        <w:t xml:space="preserve">/ 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5)</w:t>
      </w:r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vertAlign w:val="subscript"/>
        </w:rPr>
        <w:t>щ.</w:t>
      </w:r>
      <w:r w:rsidRPr="00CE3EEC">
        <w:rPr>
          <w:rFonts w:ascii="Times New Roman" w:hAnsi="Times New Roman"/>
          <w:i/>
          <w:color w:val="000000"/>
          <w:spacing w:val="2"/>
          <w:sz w:val="24"/>
          <w:szCs w:val="24"/>
        </w:rPr>
        <w:t xml:space="preserve"> / 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5 = 1/25</w:t>
      </w:r>
      <w:proofErr w:type="spellStart"/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lang w:val="en-US"/>
        </w:rPr>
        <w:t>kc</w:t>
      </w:r>
      <w:proofErr w:type="spellEnd"/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vertAlign w:val="subscript"/>
        </w:rPr>
        <w:t>эф.</w:t>
      </w:r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lang w:val="en-US"/>
        </w:rPr>
        <w:t>c</w:t>
      </w:r>
      <w:proofErr w:type="spellStart"/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vertAlign w:val="subscript"/>
        </w:rPr>
        <w:t>щ</w:t>
      </w:r>
      <w:proofErr w:type="spellEnd"/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vertAlign w:val="subscript"/>
        </w:rPr>
        <w:t>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24"/>
        <w:jc w:val="both"/>
        <w:rPr>
          <w:rFonts w:ascii="Times New Roman" w:hAnsi="Times New Roman"/>
          <w:color w:val="000000"/>
          <w:spacing w:val="6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t>Отсюда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 xml:space="preserve"> υ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bscript"/>
        </w:rPr>
        <w:t xml:space="preserve">2 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/ υ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bscript"/>
        </w:rPr>
        <w:t>1</w:t>
      </w:r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t xml:space="preserve"> = 25, т. е. скорость реакции уменьшится при раз</w:t>
      </w:r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бавлении реакционной смеси в 25 раз. Значит, для окончания </w:t>
      </w:r>
      <w:r w:rsidRPr="00CE3EEC">
        <w:rPr>
          <w:rFonts w:ascii="Times New Roman" w:hAnsi="Times New Roman"/>
          <w:color w:val="000000"/>
          <w:spacing w:val="6"/>
          <w:sz w:val="24"/>
          <w:szCs w:val="24"/>
        </w:rPr>
        <w:t>реакции потребуется 2∙25=50 ч.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D50032">
        <w:rPr>
          <w:rFonts w:ascii="Times New Roman" w:hAnsi="Times New Roman"/>
          <w:b/>
          <w:bCs/>
          <w:sz w:val="24"/>
          <w:szCs w:val="24"/>
        </w:rPr>
        <w:t>16.</w:t>
      </w:r>
      <w:r w:rsidRPr="00CE3EEC">
        <w:rPr>
          <w:rFonts w:ascii="Times New Roman" w:hAnsi="Times New Roman"/>
          <w:sz w:val="24"/>
          <w:szCs w:val="24"/>
        </w:rPr>
        <w:t xml:space="preserve">Вычислить растворимость </w:t>
      </w:r>
      <w:proofErr w:type="spellStart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при 25</w:t>
      </w:r>
      <w:proofErr w:type="gramStart"/>
      <w:r w:rsidRPr="00CE3EEC">
        <w:rPr>
          <w:rFonts w:ascii="Times New Roman" w:hAnsi="Times New Roman"/>
          <w:sz w:val="24"/>
          <w:szCs w:val="24"/>
        </w:rPr>
        <w:t xml:space="preserve"> С</w:t>
      </w:r>
      <w:proofErr w:type="gramEnd"/>
      <w:r w:rsidRPr="00CE3EEC">
        <w:rPr>
          <w:rFonts w:ascii="Times New Roman" w:hAnsi="Times New Roman"/>
          <w:sz w:val="24"/>
          <w:szCs w:val="24"/>
        </w:rPr>
        <w:t xml:space="preserve"> (в моль), если ПР</w:t>
      </w:r>
      <w:proofErr w:type="spellStart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= 1,1·10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-10</w:t>
      </w:r>
      <w:r w:rsidRPr="00CE3EEC">
        <w:rPr>
          <w:rFonts w:ascii="Times New Roman" w:hAnsi="Times New Roman"/>
          <w:sz w:val="24"/>
          <w:szCs w:val="24"/>
        </w:rPr>
        <w:t>.</w:t>
      </w:r>
    </w:p>
    <w:p w:rsidR="004C2703" w:rsidRPr="00CE3EEC" w:rsidRDefault="004C2703" w:rsidP="004C2703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i/>
          <w:iCs/>
          <w:sz w:val="24"/>
          <w:szCs w:val="24"/>
        </w:rPr>
        <w:t xml:space="preserve">Дано:                                                              Решение:               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>ПР</w:t>
      </w:r>
      <w:proofErr w:type="spellStart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= 1,1·10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-10</w:t>
      </w:r>
      <w:r w:rsidRPr="00CE3EEC">
        <w:rPr>
          <w:rFonts w:ascii="Times New Roman" w:hAnsi="Times New Roman"/>
          <w:sz w:val="24"/>
          <w:szCs w:val="24"/>
        </w:rPr>
        <w:t xml:space="preserve">                    Уравнение диссоциации </w:t>
      </w:r>
      <w:proofErr w:type="spellStart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>:</w:t>
      </w:r>
    </w:p>
    <w:p w:rsidR="004C2703" w:rsidRPr="005E7977" w:rsidRDefault="004C2703" w:rsidP="004C2703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CE3EEC">
        <w:rPr>
          <w:rFonts w:ascii="Times New Roman" w:hAnsi="Times New Roman"/>
          <w:sz w:val="24"/>
          <w:szCs w:val="24"/>
        </w:rPr>
        <w:t>М</w:t>
      </w:r>
      <w:r w:rsidRPr="005E7977">
        <w:rPr>
          <w:rFonts w:ascii="Times New Roman" w:hAnsi="Times New Roman"/>
          <w:sz w:val="24"/>
          <w:szCs w:val="24"/>
          <w:lang w:val="en-US"/>
        </w:rPr>
        <w:t>(</w:t>
      </w:r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r w:rsidRPr="005E7977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5E7977">
        <w:rPr>
          <w:rFonts w:ascii="Times New Roman" w:hAnsi="Times New Roman"/>
          <w:sz w:val="24"/>
          <w:szCs w:val="24"/>
          <w:lang w:val="en-US"/>
        </w:rPr>
        <w:t xml:space="preserve">) = 233,4 </w:t>
      </w:r>
      <w:r w:rsidRPr="00CE3EEC">
        <w:rPr>
          <w:rFonts w:ascii="Times New Roman" w:hAnsi="Times New Roman"/>
          <w:sz w:val="24"/>
          <w:szCs w:val="24"/>
        </w:rPr>
        <w:t>г</w:t>
      </w:r>
      <w:r w:rsidRPr="005E7977">
        <w:rPr>
          <w:rFonts w:ascii="Times New Roman" w:hAnsi="Times New Roman"/>
          <w:sz w:val="24"/>
          <w:szCs w:val="24"/>
          <w:lang w:val="en-US"/>
        </w:rPr>
        <w:t>/</w:t>
      </w:r>
      <w:r w:rsidRPr="00CE3EEC">
        <w:rPr>
          <w:rFonts w:ascii="Times New Roman" w:hAnsi="Times New Roman"/>
          <w:sz w:val="24"/>
          <w:szCs w:val="24"/>
        </w:rPr>
        <w:t>моль</w:t>
      </w:r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r w:rsidRPr="005E7977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CE3EEC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CE3EEC">
        <w:rPr>
          <w:rFonts w:ascii="Times New Roman" w:hAnsi="Times New Roman"/>
          <w:sz w:val="24"/>
          <w:szCs w:val="24"/>
          <w:lang w:val="en-US"/>
        </w:rPr>
        <w:t>Ba</w:t>
      </w:r>
      <w:r w:rsidRPr="005E7977">
        <w:rPr>
          <w:rFonts w:ascii="Times New Roman" w:hAnsi="Times New Roman"/>
          <w:sz w:val="24"/>
          <w:szCs w:val="24"/>
          <w:vertAlign w:val="superscript"/>
          <w:lang w:val="en-US"/>
        </w:rPr>
        <w:t xml:space="preserve">2+ </w:t>
      </w:r>
      <w:r w:rsidRPr="005E7977">
        <w:rPr>
          <w:rFonts w:ascii="Times New Roman" w:hAnsi="Times New Roman"/>
          <w:sz w:val="24"/>
          <w:szCs w:val="24"/>
          <w:lang w:val="en-US"/>
        </w:rPr>
        <w:t xml:space="preserve">+ </w:t>
      </w:r>
      <w:r w:rsidRPr="00CE3EEC">
        <w:rPr>
          <w:rFonts w:ascii="Times New Roman" w:hAnsi="Times New Roman"/>
          <w:sz w:val="24"/>
          <w:szCs w:val="24"/>
          <w:lang w:val="en-US"/>
        </w:rPr>
        <w:t>SO</w:t>
      </w:r>
      <w:r w:rsidRPr="005E7977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5E7977">
        <w:rPr>
          <w:rFonts w:ascii="Times New Roman" w:hAnsi="Times New Roman"/>
          <w:sz w:val="24"/>
          <w:szCs w:val="24"/>
          <w:vertAlign w:val="superscript"/>
          <w:lang w:val="en-US"/>
        </w:rPr>
        <w:t>2-</w:t>
      </w:r>
    </w:p>
    <w:p w:rsidR="004C2703" w:rsidRPr="00CE3EEC" w:rsidRDefault="004C2703" w:rsidP="004C2703">
      <w:pPr>
        <w:pStyle w:val="af1"/>
        <w:tabs>
          <w:tab w:val="clear" w:pos="4677"/>
          <w:tab w:val="clear" w:pos="9355"/>
        </w:tabs>
        <w:rPr>
          <w:szCs w:val="24"/>
        </w:rPr>
      </w:pPr>
      <w:r w:rsidRPr="00CE3EEC">
        <w:rPr>
          <w:szCs w:val="24"/>
        </w:rPr>
        <w:lastRenderedPageBreak/>
        <w:t>______________________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>Р</w:t>
      </w:r>
      <w:proofErr w:type="spellStart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=</w:t>
      </w:r>
      <w:proofErr w:type="gramStart"/>
      <w:r w:rsidRPr="00CE3EEC">
        <w:rPr>
          <w:rFonts w:ascii="Times New Roman" w:hAnsi="Times New Roman"/>
          <w:sz w:val="24"/>
          <w:szCs w:val="24"/>
        </w:rPr>
        <w:t xml:space="preserve">   ?</w:t>
      </w:r>
      <w:proofErr w:type="gramEnd"/>
      <w:r w:rsidRPr="00CE3EEC">
        <w:rPr>
          <w:rFonts w:ascii="Times New Roman" w:hAnsi="Times New Roman"/>
          <w:sz w:val="24"/>
          <w:szCs w:val="24"/>
        </w:rPr>
        <w:t xml:space="preserve">                                      Обозначим через </w:t>
      </w:r>
      <w:proofErr w:type="spellStart"/>
      <w:r w:rsidRPr="00CE3EEC">
        <w:rPr>
          <w:rFonts w:ascii="Times New Roman" w:hAnsi="Times New Roman"/>
          <w:b/>
          <w:bCs/>
          <w:i/>
          <w:iCs/>
          <w:sz w:val="24"/>
          <w:szCs w:val="24"/>
        </w:rPr>
        <w:t>х</w:t>
      </w:r>
      <w:proofErr w:type="spellEnd"/>
      <w:r w:rsidRPr="00CE3EEC">
        <w:rPr>
          <w:rFonts w:ascii="Times New Roman" w:hAnsi="Times New Roman"/>
          <w:sz w:val="24"/>
          <w:szCs w:val="24"/>
        </w:rPr>
        <w:t xml:space="preserve"> концентрацию </w:t>
      </w:r>
      <w:proofErr w:type="spellStart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(в моль/л),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 xml:space="preserve">                                                          Отсюда  [</w:t>
      </w:r>
      <w:proofErr w:type="spellStart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] = </w:t>
      </w:r>
      <w:proofErr w:type="spellStart"/>
      <w:r w:rsidRPr="00CE3EEC">
        <w:rPr>
          <w:rFonts w:ascii="Times New Roman" w:hAnsi="Times New Roman"/>
          <w:b/>
          <w:bCs/>
          <w:i/>
          <w:iCs/>
          <w:sz w:val="24"/>
          <w:szCs w:val="24"/>
        </w:rPr>
        <w:t>х</w:t>
      </w:r>
      <w:proofErr w:type="spellEnd"/>
      <w:r w:rsidRPr="00CE3EEC">
        <w:rPr>
          <w:rFonts w:ascii="Times New Roman" w:hAnsi="Times New Roman"/>
          <w:sz w:val="24"/>
          <w:szCs w:val="24"/>
        </w:rPr>
        <w:t xml:space="preserve"> моль/</w:t>
      </w:r>
      <w:proofErr w:type="gramStart"/>
      <w:r w:rsidRPr="00CE3EEC">
        <w:rPr>
          <w:rFonts w:ascii="Times New Roman" w:hAnsi="Times New Roman"/>
          <w:sz w:val="24"/>
          <w:szCs w:val="24"/>
        </w:rPr>
        <w:t>л</w:t>
      </w:r>
      <w:proofErr w:type="gramEnd"/>
      <w:r w:rsidRPr="00CE3EEC">
        <w:rPr>
          <w:rFonts w:ascii="Times New Roman" w:hAnsi="Times New Roman"/>
          <w:sz w:val="24"/>
          <w:szCs w:val="24"/>
        </w:rPr>
        <w:t>, [</w:t>
      </w:r>
      <w:r w:rsidRPr="00CE3EEC">
        <w:rPr>
          <w:rFonts w:ascii="Times New Roman" w:hAnsi="Times New Roman"/>
          <w:sz w:val="24"/>
          <w:szCs w:val="24"/>
          <w:lang w:val="en-US"/>
        </w:rPr>
        <w:t>Ba</w:t>
      </w:r>
      <w:r w:rsidRPr="00CE3EEC">
        <w:rPr>
          <w:rFonts w:ascii="Times New Roman" w:hAnsi="Times New Roman"/>
          <w:sz w:val="24"/>
          <w:szCs w:val="24"/>
          <w:vertAlign w:val="superscript"/>
        </w:rPr>
        <w:t>2+</w:t>
      </w:r>
      <w:r w:rsidRPr="00CE3EEC">
        <w:rPr>
          <w:rFonts w:ascii="Times New Roman" w:hAnsi="Times New Roman"/>
          <w:sz w:val="24"/>
          <w:szCs w:val="24"/>
        </w:rPr>
        <w:t xml:space="preserve">]= </w:t>
      </w:r>
      <w:r w:rsidRPr="00CE3EEC">
        <w:rPr>
          <w:rFonts w:ascii="Times New Roman" w:hAnsi="Times New Roman"/>
          <w:b/>
          <w:bCs/>
          <w:i/>
          <w:iCs/>
          <w:sz w:val="24"/>
          <w:szCs w:val="24"/>
        </w:rPr>
        <w:t>х</w:t>
      </w:r>
      <w:r w:rsidRPr="00CE3EEC">
        <w:rPr>
          <w:rFonts w:ascii="Times New Roman" w:hAnsi="Times New Roman"/>
          <w:sz w:val="24"/>
          <w:szCs w:val="24"/>
        </w:rPr>
        <w:t xml:space="preserve"> моль/л, [</w:t>
      </w:r>
      <w:r w:rsidRPr="00CE3EEC">
        <w:rPr>
          <w:rFonts w:ascii="Times New Roman" w:hAnsi="Times New Roman"/>
          <w:sz w:val="24"/>
          <w:szCs w:val="24"/>
          <w:lang w:val="en-US"/>
        </w:rPr>
        <w:t>SO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  <w:vertAlign w:val="superscript"/>
        </w:rPr>
        <w:t>2-</w:t>
      </w:r>
      <w:r w:rsidRPr="00CE3EEC">
        <w:rPr>
          <w:rFonts w:ascii="Times New Roman" w:hAnsi="Times New Roman"/>
          <w:sz w:val="24"/>
          <w:szCs w:val="24"/>
        </w:rPr>
        <w:t xml:space="preserve">] = 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CE3EEC">
        <w:rPr>
          <w:rFonts w:ascii="Times New Roman" w:hAnsi="Times New Roman"/>
          <w:b/>
          <w:bCs/>
          <w:i/>
          <w:iCs/>
          <w:sz w:val="24"/>
          <w:szCs w:val="24"/>
        </w:rPr>
        <w:t>х</w:t>
      </w:r>
      <w:r w:rsidRPr="00CE3EEC">
        <w:rPr>
          <w:rFonts w:ascii="Times New Roman" w:hAnsi="Times New Roman"/>
          <w:sz w:val="24"/>
          <w:szCs w:val="24"/>
        </w:rPr>
        <w:t>моль</w:t>
      </w:r>
      <w:proofErr w:type="spellEnd"/>
      <w:r w:rsidRPr="00CE3EEC">
        <w:rPr>
          <w:rFonts w:ascii="Times New Roman" w:hAnsi="Times New Roman"/>
          <w:sz w:val="24"/>
          <w:szCs w:val="24"/>
        </w:rPr>
        <w:t>/л.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ab/>
        <w:t xml:space="preserve">Произведение растворимости для осадка </w:t>
      </w:r>
      <w:proofErr w:type="spellStart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>: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>ПР</w:t>
      </w:r>
      <w:proofErr w:type="spellStart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=[</w:t>
      </w:r>
      <w:r w:rsidRPr="00CE3EEC">
        <w:rPr>
          <w:rFonts w:ascii="Times New Roman" w:hAnsi="Times New Roman"/>
          <w:sz w:val="24"/>
          <w:szCs w:val="24"/>
          <w:lang w:val="en-US"/>
        </w:rPr>
        <w:t>Ba</w:t>
      </w:r>
      <w:r w:rsidRPr="00CE3EEC">
        <w:rPr>
          <w:rFonts w:ascii="Times New Roman" w:hAnsi="Times New Roman"/>
          <w:sz w:val="24"/>
          <w:szCs w:val="24"/>
          <w:vertAlign w:val="superscript"/>
        </w:rPr>
        <w:t>2+</w:t>
      </w:r>
      <w:r w:rsidRPr="00CE3EEC">
        <w:rPr>
          <w:rFonts w:ascii="Times New Roman" w:hAnsi="Times New Roman"/>
          <w:sz w:val="24"/>
          <w:szCs w:val="24"/>
        </w:rPr>
        <w:t>][</w:t>
      </w:r>
      <w:r w:rsidRPr="00CE3EEC">
        <w:rPr>
          <w:rFonts w:ascii="Times New Roman" w:hAnsi="Times New Roman"/>
          <w:sz w:val="24"/>
          <w:szCs w:val="24"/>
          <w:lang w:val="en-US"/>
        </w:rPr>
        <w:t>SO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  <w:vertAlign w:val="superscript"/>
        </w:rPr>
        <w:t>2-</w:t>
      </w:r>
      <w:r w:rsidRPr="00CE3EEC">
        <w:rPr>
          <w:rFonts w:ascii="Times New Roman" w:hAnsi="Times New Roman"/>
          <w:sz w:val="24"/>
          <w:szCs w:val="24"/>
        </w:rPr>
        <w:t>]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 xml:space="preserve">Вычисляем растворимость  </w:t>
      </w:r>
      <w:proofErr w:type="spellStart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в моль/</w:t>
      </w:r>
      <w:proofErr w:type="gramStart"/>
      <w:r w:rsidRPr="00CE3EEC">
        <w:rPr>
          <w:rFonts w:ascii="Times New Roman" w:hAnsi="Times New Roman"/>
          <w:sz w:val="24"/>
          <w:szCs w:val="24"/>
        </w:rPr>
        <w:t>л</w:t>
      </w:r>
      <w:proofErr w:type="gramEnd"/>
      <w:r w:rsidRPr="00CE3EEC">
        <w:rPr>
          <w:rFonts w:ascii="Times New Roman" w:hAnsi="Times New Roman"/>
          <w:sz w:val="24"/>
          <w:szCs w:val="24"/>
        </w:rPr>
        <w:t>: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>1,1·10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-10</w:t>
      </w:r>
      <w:r w:rsidRPr="00CE3EEC">
        <w:rPr>
          <w:rFonts w:ascii="Times New Roman" w:hAnsi="Times New Roman"/>
          <w:sz w:val="24"/>
          <w:szCs w:val="24"/>
        </w:rPr>
        <w:t xml:space="preserve"> = </w:t>
      </w:r>
      <w:r w:rsidRPr="00CE3EEC">
        <w:rPr>
          <w:rFonts w:ascii="Times New Roman" w:hAnsi="Times New Roman"/>
          <w:b/>
          <w:bCs/>
          <w:i/>
          <w:iCs/>
          <w:sz w:val="24"/>
          <w:szCs w:val="24"/>
        </w:rPr>
        <w:t>х</w:t>
      </w:r>
      <w:proofErr w:type="gramStart"/>
      <w:r w:rsidRPr="00CE3EEC">
        <w:rPr>
          <w:rFonts w:ascii="Times New Roman" w:hAnsi="Times New Roman"/>
          <w:b/>
          <w:bCs/>
          <w:i/>
          <w:iCs/>
          <w:sz w:val="24"/>
          <w:szCs w:val="24"/>
          <w:vertAlign w:val="superscript"/>
        </w:rPr>
        <w:t>2</w:t>
      </w:r>
      <w:proofErr w:type="gramEnd"/>
      <w:r w:rsidRPr="00CE3EEC">
        <w:rPr>
          <w:rFonts w:ascii="Times New Roman" w:hAnsi="Times New Roman"/>
          <w:sz w:val="24"/>
          <w:szCs w:val="24"/>
        </w:rPr>
        <w:t xml:space="preserve"> моль/л;     </w:t>
      </w:r>
      <w:r w:rsidRPr="00CE3EEC">
        <w:rPr>
          <w:rFonts w:ascii="Times New Roman" w:hAnsi="Times New Roman"/>
          <w:b/>
          <w:bCs/>
          <w:i/>
          <w:iCs/>
          <w:sz w:val="24"/>
          <w:szCs w:val="24"/>
        </w:rPr>
        <w:t>х</w:t>
      </w:r>
      <w:r w:rsidRPr="00CE3EEC">
        <w:rPr>
          <w:rFonts w:ascii="Times New Roman" w:hAnsi="Times New Roman"/>
          <w:sz w:val="24"/>
          <w:szCs w:val="24"/>
        </w:rPr>
        <w:t xml:space="preserve"> = </w:t>
      </w:r>
      <w:r w:rsidRPr="00CE3EEC">
        <w:rPr>
          <w:rFonts w:ascii="Times New Roman" w:hAnsi="Times New Roman"/>
          <w:sz w:val="24"/>
          <w:szCs w:val="24"/>
        </w:rPr>
        <w:sym w:font="Symbol" w:char="F0D6"/>
      </w:r>
      <w:r w:rsidRPr="00CE3EEC">
        <w:rPr>
          <w:rFonts w:ascii="Times New Roman" w:hAnsi="Times New Roman"/>
          <w:sz w:val="24"/>
          <w:szCs w:val="24"/>
        </w:rPr>
        <w:t>1,1·10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-10</w:t>
      </w:r>
      <w:r w:rsidRPr="00CE3EEC">
        <w:rPr>
          <w:rFonts w:ascii="Times New Roman" w:hAnsi="Times New Roman"/>
          <w:sz w:val="24"/>
          <w:szCs w:val="24"/>
        </w:rPr>
        <w:t xml:space="preserve"> моль/л = 1,05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-5</w:t>
      </w:r>
      <w:r w:rsidRPr="00CE3EEC">
        <w:rPr>
          <w:rFonts w:ascii="Times New Roman" w:hAnsi="Times New Roman"/>
          <w:sz w:val="24"/>
          <w:szCs w:val="24"/>
        </w:rPr>
        <w:t xml:space="preserve"> моль/л.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 xml:space="preserve">Вычисляем растворимость </w:t>
      </w:r>
      <w:proofErr w:type="spellStart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в </w:t>
      </w:r>
      <w:proofErr w:type="gramStart"/>
      <w:r w:rsidRPr="00CE3EEC">
        <w:rPr>
          <w:rFonts w:ascii="Times New Roman" w:hAnsi="Times New Roman"/>
          <w:sz w:val="24"/>
          <w:szCs w:val="24"/>
        </w:rPr>
        <w:t>г</w:t>
      </w:r>
      <w:proofErr w:type="gramEnd"/>
      <w:r w:rsidRPr="00CE3EEC">
        <w:rPr>
          <w:rFonts w:ascii="Times New Roman" w:hAnsi="Times New Roman"/>
          <w:sz w:val="24"/>
          <w:szCs w:val="24"/>
        </w:rPr>
        <w:t>/л: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>Р</w:t>
      </w:r>
      <w:proofErr w:type="spellStart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= 1,05 · 233,4 = 2,45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-3</w:t>
      </w:r>
      <w:r w:rsidRPr="00CE3EEC">
        <w:rPr>
          <w:rFonts w:ascii="Times New Roman" w:hAnsi="Times New Roman"/>
          <w:sz w:val="24"/>
          <w:szCs w:val="24"/>
        </w:rPr>
        <w:t xml:space="preserve"> г/л.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CE3EEC">
        <w:rPr>
          <w:rFonts w:ascii="Times New Roman" w:hAnsi="Times New Roman"/>
          <w:i/>
          <w:iCs/>
          <w:sz w:val="24"/>
          <w:szCs w:val="24"/>
        </w:rPr>
        <w:t>Ответ</w:t>
      </w:r>
      <w:proofErr w:type="gramStart"/>
      <w:r w:rsidRPr="00CE3EEC">
        <w:rPr>
          <w:rFonts w:ascii="Times New Roman" w:hAnsi="Times New Roman"/>
          <w:i/>
          <w:iCs/>
          <w:sz w:val="24"/>
          <w:szCs w:val="24"/>
        </w:rPr>
        <w:t>:</w:t>
      </w:r>
      <w:r w:rsidRPr="00CE3EEC">
        <w:rPr>
          <w:rFonts w:ascii="Times New Roman" w:hAnsi="Times New Roman"/>
          <w:sz w:val="24"/>
          <w:szCs w:val="24"/>
        </w:rPr>
        <w:t>Р</w:t>
      </w:r>
      <w:proofErr w:type="gramEnd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= 1,05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-5</w:t>
      </w:r>
      <w:r w:rsidRPr="00CE3EEC">
        <w:rPr>
          <w:rFonts w:ascii="Times New Roman" w:hAnsi="Times New Roman"/>
          <w:sz w:val="24"/>
          <w:szCs w:val="24"/>
        </w:rPr>
        <w:t xml:space="preserve"> моль/л;       Р </w:t>
      </w:r>
      <w:proofErr w:type="spellStart"/>
      <w:r w:rsidRPr="00CE3EEC">
        <w:rPr>
          <w:rFonts w:ascii="Times New Roman" w:hAnsi="Times New Roman"/>
          <w:sz w:val="24"/>
          <w:szCs w:val="24"/>
          <w:lang w:val="en-US"/>
        </w:rPr>
        <w:t>BaSO</w:t>
      </w:r>
      <w:proofErr w:type="spellEnd"/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= 2,45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-3</w:t>
      </w:r>
      <w:r w:rsidRPr="00CE3EEC">
        <w:rPr>
          <w:rFonts w:ascii="Times New Roman" w:hAnsi="Times New Roman"/>
          <w:sz w:val="24"/>
          <w:szCs w:val="24"/>
        </w:rPr>
        <w:t xml:space="preserve"> г/л.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D50032">
        <w:rPr>
          <w:rFonts w:ascii="Times New Roman" w:hAnsi="Times New Roman"/>
          <w:b/>
          <w:sz w:val="24"/>
          <w:szCs w:val="24"/>
        </w:rPr>
        <w:t>17.</w:t>
      </w:r>
      <w:r>
        <w:rPr>
          <w:rFonts w:ascii="Times New Roman" w:hAnsi="Times New Roman"/>
          <w:sz w:val="24"/>
          <w:szCs w:val="24"/>
        </w:rPr>
        <w:t xml:space="preserve"> Чему равен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тепловой  эффект   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>д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ля данной реакции при температуре 25</w:t>
      </w:r>
      <w:proofErr w:type="gramStart"/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° С</w:t>
      </w:r>
      <w:proofErr w:type="gramEnd"/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 xml:space="preserve"> и нор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мальном  давлении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?</w:t>
      </w:r>
    </w:p>
    <w:p w:rsidR="004C2703" w:rsidRDefault="004C2703" w:rsidP="004C2703">
      <w:pPr>
        <w:spacing w:after="0" w:line="360" w:lineRule="auto"/>
        <w:rPr>
          <w:rFonts w:ascii="Times New Roman" w:hAnsi="Times New Roman"/>
          <w:color w:val="000000"/>
          <w:spacing w:val="1"/>
          <w:sz w:val="24"/>
          <w:szCs w:val="24"/>
          <w:vertAlign w:val="subscript"/>
        </w:rPr>
      </w:pP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>ЗС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 xml:space="preserve"> = С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  <w:vertAlign w:val="subscript"/>
        </w:rPr>
        <w:t>6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  <w:vertAlign w:val="subscript"/>
        </w:rPr>
        <w:t>6</w:t>
      </w:r>
    </w:p>
    <w:p w:rsidR="004C2703" w:rsidRDefault="004C2703" w:rsidP="004C2703">
      <w:pPr>
        <w:shd w:val="clear" w:color="auto" w:fill="FFFFFF"/>
        <w:tabs>
          <w:tab w:val="left" w:pos="5237"/>
        </w:tabs>
        <w:spacing w:after="0" w:line="360" w:lineRule="auto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Решение. </w:t>
      </w:r>
    </w:p>
    <w:p w:rsidR="004C2703" w:rsidRPr="00CE3EEC" w:rsidRDefault="004C2703" w:rsidP="004C2703">
      <w:pPr>
        <w:shd w:val="clear" w:color="auto" w:fill="FFFFFF"/>
        <w:tabs>
          <w:tab w:val="left" w:pos="5237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>Энтальпии сгорания равны:</w:t>
      </w:r>
      <w:r w:rsidRPr="00CE3EEC">
        <w:rPr>
          <w:rFonts w:ascii="Times New Roman" w:hAnsi="Times New Roman"/>
          <w:color w:val="000000"/>
          <w:sz w:val="24"/>
          <w:szCs w:val="24"/>
        </w:rPr>
        <w:tab/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для ацетилена (г) ∆ Н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</w:rPr>
        <w:t>С</w:t>
      </w:r>
      <w:r w:rsidRPr="00CE3EEC">
        <w:rPr>
          <w:rFonts w:ascii="Times New Roman" w:hAnsi="Times New Roman"/>
          <w:color w:val="000000"/>
          <w:spacing w:val="1"/>
          <w:w w:val="122"/>
          <w:sz w:val="24"/>
          <w:szCs w:val="24"/>
          <w:vertAlign w:val="subscript"/>
        </w:rPr>
        <w:t>2Н2</w:t>
      </w:r>
      <w:r w:rsidRPr="00CE3EEC">
        <w:rPr>
          <w:rFonts w:ascii="Times New Roman" w:hAnsi="Times New Roman"/>
          <w:color w:val="000000"/>
          <w:spacing w:val="1"/>
          <w:w w:val="122"/>
          <w:sz w:val="24"/>
          <w:szCs w:val="24"/>
        </w:rPr>
        <w:t xml:space="preserve"> = -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1298,3 кДж/моль,</w:t>
      </w:r>
      <w:r w:rsidRPr="00CE3EEC">
        <w:rPr>
          <w:rFonts w:ascii="Times New Roman" w:hAnsi="Times New Roman"/>
          <w:color w:val="000000"/>
          <w:sz w:val="24"/>
          <w:szCs w:val="24"/>
        </w:rPr>
        <w:tab/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 xml:space="preserve">для бензола (ж)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∆ Н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  <w:vertAlign w:val="subscript"/>
        </w:rPr>
        <w:t xml:space="preserve">С6Н6 = 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- З264,2 кДж/моль,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9"/>
          <w:sz w:val="24"/>
          <w:szCs w:val="24"/>
        </w:rPr>
        <w:t>По уравнению находим: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-5"/>
          <w:w w:val="118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∆ </w:t>
      </w:r>
      <w:proofErr w:type="spellStart"/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Н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</w:rPr>
        <w:t>х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=</w:t>
      </w:r>
      <w:proofErr w:type="spellEnd"/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 3∆ Н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</w:rPr>
        <w:t>С</w:t>
      </w:r>
      <w:r w:rsidRPr="00CE3EEC">
        <w:rPr>
          <w:rFonts w:ascii="Times New Roman" w:hAnsi="Times New Roman"/>
          <w:color w:val="000000"/>
          <w:spacing w:val="1"/>
          <w:w w:val="122"/>
          <w:sz w:val="24"/>
          <w:szCs w:val="24"/>
          <w:vertAlign w:val="subscript"/>
        </w:rPr>
        <w:t xml:space="preserve">2Н2 </w:t>
      </w:r>
      <w:r w:rsidRPr="00CE3EEC">
        <w:rPr>
          <w:rFonts w:ascii="Times New Roman" w:hAnsi="Times New Roman"/>
          <w:color w:val="000000"/>
          <w:spacing w:val="1"/>
          <w:w w:val="122"/>
          <w:sz w:val="24"/>
          <w:szCs w:val="24"/>
        </w:rPr>
        <w:t xml:space="preserve">- 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∆ Н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  <w:vertAlign w:val="subscript"/>
        </w:rPr>
        <w:t xml:space="preserve">С6Н6 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>,</w:t>
      </w:r>
    </w:p>
    <w:p w:rsidR="004C2703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-5"/>
          <w:w w:val="118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∆ </w:t>
      </w:r>
      <w:proofErr w:type="spellStart"/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Н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</w:rPr>
        <w:t>х</w:t>
      </w:r>
      <w:proofErr w:type="spellEnd"/>
      <w:r w:rsidRPr="00CE3EEC">
        <w:rPr>
          <w:rFonts w:ascii="Times New Roman" w:hAnsi="Times New Roman"/>
          <w:color w:val="000000"/>
          <w:spacing w:val="-5"/>
          <w:w w:val="118"/>
          <w:sz w:val="24"/>
          <w:szCs w:val="24"/>
        </w:rPr>
        <w:t xml:space="preserve"> = 3 (- 1298,3) +3264,2=  - 630,7 кДж/моль</w:t>
      </w:r>
    </w:p>
    <w:p w:rsidR="004C2703" w:rsidRPr="0013492E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D50032">
        <w:rPr>
          <w:rFonts w:ascii="Times New Roman" w:hAnsi="Times New Roman"/>
          <w:b/>
          <w:color w:val="000000"/>
          <w:spacing w:val="7"/>
          <w:w w:val="94"/>
          <w:sz w:val="24"/>
          <w:szCs w:val="24"/>
        </w:rPr>
        <w:t>18.</w:t>
      </w:r>
      <w:r w:rsidRPr="0013492E">
        <w:rPr>
          <w:rFonts w:ascii="Times New Roman" w:hAnsi="Times New Roman"/>
          <w:color w:val="000000"/>
          <w:spacing w:val="7"/>
          <w:w w:val="94"/>
          <w:sz w:val="24"/>
          <w:szCs w:val="24"/>
        </w:rPr>
        <w:t>Определите, сколько глицерина СзН</w:t>
      </w:r>
      <w:r w:rsidRPr="0013492E">
        <w:rPr>
          <w:rFonts w:ascii="Times New Roman" w:hAnsi="Times New Roman"/>
          <w:color w:val="000000"/>
          <w:spacing w:val="7"/>
          <w:w w:val="94"/>
          <w:sz w:val="24"/>
          <w:szCs w:val="24"/>
          <w:vertAlign w:val="subscript"/>
        </w:rPr>
        <w:t>8</w:t>
      </w:r>
      <w:r w:rsidRPr="0013492E">
        <w:rPr>
          <w:rFonts w:ascii="Times New Roman" w:hAnsi="Times New Roman"/>
          <w:color w:val="000000"/>
          <w:spacing w:val="7"/>
          <w:w w:val="94"/>
          <w:sz w:val="24"/>
          <w:szCs w:val="24"/>
        </w:rPr>
        <w:t>О</w:t>
      </w:r>
      <w:r w:rsidRPr="0013492E">
        <w:rPr>
          <w:rFonts w:ascii="Times New Roman" w:hAnsi="Times New Roman"/>
          <w:color w:val="000000"/>
          <w:spacing w:val="7"/>
          <w:w w:val="94"/>
          <w:sz w:val="24"/>
          <w:szCs w:val="24"/>
          <w:vertAlign w:val="subscript"/>
        </w:rPr>
        <w:t>3</w:t>
      </w:r>
      <w:r w:rsidRPr="0013492E">
        <w:rPr>
          <w:rFonts w:ascii="Times New Roman" w:hAnsi="Times New Roman"/>
          <w:color w:val="000000"/>
          <w:spacing w:val="7"/>
          <w:w w:val="94"/>
          <w:sz w:val="24"/>
          <w:szCs w:val="24"/>
        </w:rPr>
        <w:t xml:space="preserve"> надо прибавить </w:t>
      </w:r>
      <w:r w:rsidRPr="0013492E">
        <w:rPr>
          <w:rFonts w:ascii="Times New Roman" w:hAnsi="Times New Roman"/>
          <w:color w:val="000000"/>
          <w:spacing w:val="6"/>
          <w:w w:val="94"/>
          <w:sz w:val="24"/>
          <w:szCs w:val="24"/>
        </w:rPr>
        <w:t xml:space="preserve">к </w:t>
      </w:r>
      <w:smartTag w:uri="urn:schemas-microsoft-com:office:smarttags" w:element="metricconverter">
        <w:smartTagPr>
          <w:attr w:name="ProductID" w:val="0,5 л"/>
        </w:smartTagPr>
        <w:r w:rsidRPr="0013492E">
          <w:rPr>
            <w:rFonts w:ascii="Times New Roman" w:hAnsi="Times New Roman"/>
            <w:color w:val="000000"/>
            <w:spacing w:val="6"/>
            <w:w w:val="94"/>
            <w:sz w:val="24"/>
            <w:szCs w:val="24"/>
          </w:rPr>
          <w:t xml:space="preserve">0,5 </w:t>
        </w:r>
        <w:proofErr w:type="spellStart"/>
        <w:r w:rsidRPr="0013492E">
          <w:rPr>
            <w:rFonts w:ascii="Times New Roman" w:hAnsi="Times New Roman"/>
            <w:i/>
            <w:iCs/>
            <w:color w:val="000000"/>
            <w:spacing w:val="6"/>
            <w:w w:val="94"/>
            <w:sz w:val="24"/>
            <w:szCs w:val="24"/>
          </w:rPr>
          <w:t>л</w:t>
        </w:r>
      </w:smartTag>
      <w:r w:rsidRPr="0013492E">
        <w:rPr>
          <w:rFonts w:ascii="Times New Roman" w:hAnsi="Times New Roman"/>
          <w:color w:val="000000"/>
          <w:spacing w:val="6"/>
          <w:w w:val="94"/>
          <w:sz w:val="24"/>
          <w:szCs w:val="24"/>
        </w:rPr>
        <w:t>воды</w:t>
      </w:r>
      <w:proofErr w:type="spellEnd"/>
      <w:r w:rsidRPr="0013492E">
        <w:rPr>
          <w:rFonts w:ascii="Times New Roman" w:hAnsi="Times New Roman"/>
          <w:color w:val="000000"/>
          <w:spacing w:val="6"/>
          <w:w w:val="94"/>
          <w:sz w:val="24"/>
          <w:szCs w:val="24"/>
        </w:rPr>
        <w:t>, чтобы температура замерзания полученного рас</w:t>
      </w:r>
      <w:r w:rsidRPr="0013492E">
        <w:rPr>
          <w:rFonts w:ascii="Times New Roman" w:hAnsi="Times New Roman"/>
          <w:color w:val="000000"/>
          <w:spacing w:val="6"/>
          <w:w w:val="94"/>
          <w:sz w:val="24"/>
          <w:szCs w:val="24"/>
        </w:rPr>
        <w:softHyphen/>
      </w:r>
      <w:r w:rsidR="00E71852">
        <w:rPr>
          <w:rFonts w:ascii="Times New Roman" w:hAnsi="Times New Roman"/>
          <w:color w:val="000000"/>
          <w:spacing w:val="3"/>
          <w:w w:val="94"/>
          <w:sz w:val="24"/>
          <w:szCs w:val="24"/>
        </w:rPr>
        <w:t xml:space="preserve">твора составила </w:t>
      </w:r>
      <w:r w:rsidRPr="0013492E">
        <w:rPr>
          <w:rFonts w:ascii="Times New Roman" w:hAnsi="Times New Roman"/>
          <w:color w:val="000000"/>
          <w:spacing w:val="3"/>
          <w:w w:val="94"/>
          <w:sz w:val="24"/>
          <w:szCs w:val="24"/>
        </w:rPr>
        <w:t>—6 °С.</w:t>
      </w:r>
    </w:p>
    <w:p w:rsidR="004C2703" w:rsidRPr="0013492E" w:rsidRDefault="004C2703" w:rsidP="004C2703">
      <w:pPr>
        <w:shd w:val="clear" w:color="auto" w:fill="FFFFFF"/>
        <w:spacing w:after="0" w:line="360" w:lineRule="auto"/>
        <w:ind w:right="-58" w:firstLine="336"/>
        <w:jc w:val="both"/>
        <w:rPr>
          <w:rFonts w:ascii="Times New Roman" w:hAnsi="Times New Roman"/>
          <w:color w:val="000000"/>
          <w:spacing w:val="1"/>
          <w:w w:val="94"/>
          <w:sz w:val="24"/>
          <w:szCs w:val="24"/>
        </w:rPr>
      </w:pPr>
      <w:r w:rsidRPr="0013492E">
        <w:rPr>
          <w:rFonts w:ascii="Times New Roman" w:hAnsi="Times New Roman"/>
          <w:color w:val="000000"/>
          <w:spacing w:val="8"/>
          <w:w w:val="94"/>
          <w:sz w:val="24"/>
          <w:szCs w:val="24"/>
        </w:rPr>
        <w:t>Решение. Вычисляем массу глицерина</w:t>
      </w:r>
      <w:r w:rsidRPr="0013492E">
        <w:rPr>
          <w:rFonts w:ascii="Times New Roman" w:hAnsi="Times New Roman"/>
          <w:color w:val="000000"/>
          <w:spacing w:val="1"/>
          <w:w w:val="94"/>
          <w:sz w:val="24"/>
          <w:szCs w:val="24"/>
        </w:rPr>
        <w:t>:</w:t>
      </w:r>
    </w:p>
    <w:p w:rsidR="004C2703" w:rsidRPr="0013492E" w:rsidRDefault="004C2703" w:rsidP="004C2703">
      <w:pPr>
        <w:shd w:val="clear" w:color="auto" w:fill="FFFFFF"/>
        <w:spacing w:after="0" w:line="360" w:lineRule="auto"/>
        <w:ind w:right="-58" w:firstLine="336"/>
        <w:rPr>
          <w:rFonts w:ascii="Times New Roman" w:hAnsi="Times New Roman"/>
          <w:color w:val="000000"/>
          <w:spacing w:val="1"/>
          <w:w w:val="94"/>
          <w:sz w:val="24"/>
          <w:szCs w:val="24"/>
        </w:rPr>
      </w:pPr>
      <w:r w:rsidRPr="0013492E">
        <w:rPr>
          <w:rFonts w:ascii="Times New Roman" w:hAnsi="Times New Roman"/>
          <w:color w:val="000000"/>
          <w:spacing w:val="1"/>
          <w:w w:val="94"/>
          <w:sz w:val="24"/>
          <w:szCs w:val="24"/>
          <w:lang w:val="en-US"/>
        </w:rPr>
        <w:t>M</w:t>
      </w:r>
      <w:r w:rsidRPr="0013492E">
        <w:rPr>
          <w:rFonts w:ascii="Times New Roman" w:hAnsi="Times New Roman"/>
          <w:color w:val="000000"/>
          <w:spacing w:val="5"/>
          <w:sz w:val="24"/>
          <w:szCs w:val="24"/>
        </w:rPr>
        <w:t>∆</w:t>
      </w:r>
      <w:r w:rsidRPr="0013492E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TL</w:t>
      </w:r>
      <w:r w:rsidRPr="0013492E">
        <w:rPr>
          <w:rFonts w:ascii="Times New Roman" w:hAnsi="Times New Roman"/>
          <w:color w:val="000000"/>
          <w:spacing w:val="1"/>
          <w:w w:val="94"/>
          <w:sz w:val="24"/>
          <w:szCs w:val="24"/>
        </w:rPr>
        <w:t>92 · 6 · 500</w:t>
      </w:r>
    </w:p>
    <w:p w:rsidR="004C2703" w:rsidRPr="0013492E" w:rsidRDefault="004C2703" w:rsidP="004C2703">
      <w:pPr>
        <w:shd w:val="clear" w:color="auto" w:fill="FFFFFF"/>
        <w:spacing w:after="0" w:line="360" w:lineRule="auto"/>
        <w:ind w:right="-58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13492E">
        <w:rPr>
          <w:rFonts w:ascii="Times New Roman" w:hAnsi="Times New Roman"/>
          <w:color w:val="000000"/>
          <w:spacing w:val="1"/>
          <w:w w:val="94"/>
          <w:sz w:val="24"/>
          <w:szCs w:val="24"/>
          <w:lang w:val="en-US"/>
        </w:rPr>
        <w:lastRenderedPageBreak/>
        <w:t>g</w:t>
      </w:r>
      <w:r w:rsidRPr="0013492E">
        <w:rPr>
          <w:rFonts w:ascii="Times New Roman" w:hAnsi="Times New Roman"/>
          <w:color w:val="000000"/>
          <w:spacing w:val="1"/>
          <w:w w:val="94"/>
          <w:sz w:val="24"/>
          <w:szCs w:val="24"/>
        </w:rPr>
        <w:t xml:space="preserve">  =</w:t>
      </w:r>
      <w:proofErr w:type="gramEnd"/>
      <w:r w:rsidRPr="0013492E">
        <w:rPr>
          <w:rFonts w:ascii="Times New Roman" w:hAnsi="Times New Roman"/>
          <w:sz w:val="24"/>
          <w:szCs w:val="24"/>
        </w:rPr>
        <w:t xml:space="preserve">——— ;                     </w:t>
      </w:r>
      <w:r w:rsidRPr="0013492E">
        <w:rPr>
          <w:rFonts w:ascii="Times New Roman" w:hAnsi="Times New Roman"/>
          <w:color w:val="000000"/>
          <w:spacing w:val="1"/>
          <w:w w:val="94"/>
          <w:sz w:val="24"/>
          <w:szCs w:val="24"/>
          <w:lang w:val="en-US"/>
        </w:rPr>
        <w:t>g</w:t>
      </w:r>
      <w:r w:rsidRPr="0013492E">
        <w:rPr>
          <w:rFonts w:ascii="Times New Roman" w:hAnsi="Times New Roman"/>
          <w:color w:val="000000"/>
          <w:spacing w:val="1"/>
          <w:w w:val="94"/>
          <w:sz w:val="24"/>
          <w:szCs w:val="24"/>
        </w:rPr>
        <w:t xml:space="preserve">  =   </w:t>
      </w:r>
      <w:r w:rsidRPr="0013492E">
        <w:rPr>
          <w:rFonts w:ascii="Times New Roman" w:hAnsi="Times New Roman"/>
          <w:sz w:val="24"/>
          <w:szCs w:val="24"/>
        </w:rPr>
        <w:t xml:space="preserve">  —————  =  </w:t>
      </w:r>
      <w:smartTag w:uri="urn:schemas-microsoft-com:office:smarttags" w:element="metricconverter">
        <w:smartTagPr>
          <w:attr w:name="ProductID" w:val="148,4 г"/>
        </w:smartTagPr>
        <w:r w:rsidRPr="0013492E">
          <w:rPr>
            <w:rFonts w:ascii="Times New Roman" w:hAnsi="Times New Roman"/>
            <w:sz w:val="24"/>
            <w:szCs w:val="24"/>
          </w:rPr>
          <w:t>148,4 г</w:t>
        </w:r>
      </w:smartTag>
      <w:r w:rsidRPr="0013492E">
        <w:rPr>
          <w:rFonts w:ascii="Times New Roman" w:hAnsi="Times New Roman"/>
          <w:sz w:val="24"/>
          <w:szCs w:val="24"/>
        </w:rPr>
        <w:t>.</w:t>
      </w:r>
    </w:p>
    <w:p w:rsidR="004C2703" w:rsidRPr="0013492E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color w:val="000000"/>
          <w:spacing w:val="2"/>
          <w:sz w:val="24"/>
          <w:szCs w:val="24"/>
        </w:rPr>
      </w:pPr>
      <w:r w:rsidRPr="0013492E">
        <w:rPr>
          <w:rFonts w:ascii="Times New Roman" w:hAnsi="Times New Roman"/>
          <w:color w:val="000000"/>
          <w:spacing w:val="3"/>
          <w:w w:val="94"/>
          <w:sz w:val="24"/>
          <w:szCs w:val="24"/>
        </w:rPr>
        <w:t xml:space="preserve">                                                   К· 1000                                   1,86-1000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4C2703" w:rsidRDefault="004C2703" w:rsidP="004C2703">
      <w:pPr>
        <w:shd w:val="clear" w:color="auto" w:fill="FFFFFF"/>
        <w:spacing w:after="0" w:line="360" w:lineRule="auto"/>
        <w:ind w:right="-58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D50032">
        <w:rPr>
          <w:rFonts w:ascii="Times New Roman" w:hAnsi="Times New Roman"/>
          <w:b/>
          <w:color w:val="000000"/>
          <w:spacing w:val="-12"/>
          <w:sz w:val="24"/>
          <w:szCs w:val="24"/>
        </w:rPr>
        <w:t>19.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</w:rPr>
        <w:t xml:space="preserve">Определите,   сколько   карбамида   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  <w:lang w:val="en-US"/>
        </w:rPr>
        <w:t>N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</w:rPr>
        <w:t>Н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</w:rPr>
        <w:t>СО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  <w:lang w:val="en-US"/>
        </w:rPr>
        <w:t>N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</w:rPr>
        <w:t>Н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-5"/>
          <w:sz w:val="24"/>
          <w:szCs w:val="24"/>
        </w:rPr>
        <w:t xml:space="preserve">  растворен </w:t>
      </w:r>
      <w:r w:rsidRPr="00CE3EEC">
        <w:rPr>
          <w:rFonts w:ascii="Times New Roman" w:hAnsi="Times New Roman"/>
          <w:color w:val="000000"/>
          <w:sz w:val="24"/>
          <w:szCs w:val="24"/>
        </w:rPr>
        <w:t>в 100 см</w:t>
      </w:r>
      <w:r w:rsidRPr="00CE3EEC">
        <w:rPr>
          <w:rFonts w:ascii="Times New Roman" w:hAnsi="Times New Roman"/>
          <w:color w:val="000000"/>
          <w:sz w:val="24"/>
          <w:szCs w:val="24"/>
          <w:vertAlign w:val="superscript"/>
        </w:rPr>
        <w:t>3</w:t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 воды, если осмотическое давление раствора при 25</w:t>
      </w:r>
      <w:proofErr w:type="gramStart"/>
      <w:r w:rsidRPr="00CE3EEC">
        <w:rPr>
          <w:rFonts w:ascii="Times New Roman" w:hAnsi="Times New Roman"/>
          <w:color w:val="000000"/>
          <w:sz w:val="24"/>
          <w:szCs w:val="24"/>
        </w:rPr>
        <w:t xml:space="preserve"> ° С</w:t>
      </w:r>
      <w:proofErr w:type="gramEnd"/>
      <w:r w:rsidRPr="00CE3EEC">
        <w:rPr>
          <w:rFonts w:ascii="Times New Roman" w:hAnsi="Times New Roman"/>
          <w:color w:val="000000"/>
          <w:sz w:val="24"/>
          <w:szCs w:val="24"/>
        </w:rPr>
        <w:t xml:space="preserve"> равно 1,28 ∙ 10</w:t>
      </w:r>
      <w:r w:rsidRPr="00CE3EEC">
        <w:rPr>
          <w:rFonts w:ascii="Times New Roman" w:hAnsi="Times New Roman"/>
          <w:color w:val="000000"/>
          <w:sz w:val="24"/>
          <w:szCs w:val="24"/>
          <w:vertAlign w:val="superscript"/>
        </w:rPr>
        <w:t>5</w:t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 Па. Мольная масса карбамида М = 60 кг/</w:t>
      </w:r>
      <w:proofErr w:type="spellStart"/>
      <w:r w:rsidRPr="00CE3EEC">
        <w:rPr>
          <w:rFonts w:ascii="Times New Roman" w:hAnsi="Times New Roman"/>
          <w:color w:val="000000"/>
          <w:sz w:val="24"/>
          <w:szCs w:val="24"/>
        </w:rPr>
        <w:t>кмоль</w:t>
      </w:r>
      <w:proofErr w:type="spellEnd"/>
      <w:r w:rsidRPr="00CE3EEC">
        <w:rPr>
          <w:rFonts w:ascii="Times New Roman" w:hAnsi="Times New Roman"/>
          <w:color w:val="000000"/>
          <w:sz w:val="24"/>
          <w:szCs w:val="24"/>
        </w:rPr>
        <w:t>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Решение.   Преобразуем   уравнение  Вант-Гоффа: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i/>
          <w:iCs/>
          <w:color w:val="000000"/>
          <w:spacing w:val="10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9"/>
          <w:sz w:val="24"/>
          <w:szCs w:val="24"/>
        </w:rPr>
        <w:t xml:space="preserve">π = </w:t>
      </w:r>
      <w:r w:rsidRPr="00CE3EEC">
        <w:rPr>
          <w:rFonts w:ascii="Times New Roman" w:hAnsi="Times New Roman"/>
          <w:i/>
          <w:iCs/>
          <w:color w:val="000000"/>
          <w:spacing w:val="10"/>
          <w:sz w:val="24"/>
          <w:szCs w:val="24"/>
        </w:rPr>
        <w:t>п</w:t>
      </w:r>
      <w:proofErr w:type="gramStart"/>
      <w:r w:rsidRPr="00CE3EEC">
        <w:rPr>
          <w:rFonts w:ascii="Times New Roman" w:hAnsi="Times New Roman"/>
          <w:i/>
          <w:iCs/>
          <w:color w:val="000000"/>
          <w:spacing w:val="10"/>
          <w:sz w:val="24"/>
          <w:szCs w:val="24"/>
          <w:lang w:val="en-US"/>
        </w:rPr>
        <w:t>R</w:t>
      </w:r>
      <w:proofErr w:type="gramEnd"/>
      <w:r w:rsidRPr="00CE3EEC">
        <w:rPr>
          <w:rFonts w:ascii="Times New Roman" w:hAnsi="Times New Roman"/>
          <w:i/>
          <w:iCs/>
          <w:color w:val="000000"/>
          <w:spacing w:val="10"/>
          <w:sz w:val="24"/>
          <w:szCs w:val="24"/>
        </w:rPr>
        <w:t>Т/</w:t>
      </w:r>
      <w:r w:rsidRPr="00CE3EEC">
        <w:rPr>
          <w:rFonts w:ascii="Times New Roman" w:hAnsi="Times New Roman"/>
          <w:i/>
          <w:iCs/>
          <w:color w:val="000000"/>
          <w:spacing w:val="10"/>
          <w:sz w:val="24"/>
          <w:szCs w:val="24"/>
          <w:lang w:val="en-US"/>
        </w:rPr>
        <w:t>V</w:t>
      </w:r>
      <w:r w:rsidRPr="00CE3EEC">
        <w:rPr>
          <w:rFonts w:ascii="Times New Roman" w:hAnsi="Times New Roman"/>
          <w:color w:val="000000"/>
          <w:spacing w:val="10"/>
          <w:sz w:val="24"/>
          <w:szCs w:val="24"/>
        </w:rPr>
        <w:t xml:space="preserve">или   π </w:t>
      </w:r>
      <w:r w:rsidRPr="00CE3EEC">
        <w:rPr>
          <w:rFonts w:ascii="Times New Roman" w:hAnsi="Times New Roman"/>
          <w:i/>
          <w:iCs/>
          <w:color w:val="000000"/>
          <w:spacing w:val="10"/>
          <w:sz w:val="24"/>
          <w:szCs w:val="24"/>
        </w:rPr>
        <w:t>= т</w:t>
      </w:r>
      <w:r w:rsidRPr="00CE3EEC">
        <w:rPr>
          <w:rFonts w:ascii="Times New Roman" w:hAnsi="Times New Roman"/>
          <w:i/>
          <w:iCs/>
          <w:color w:val="000000"/>
          <w:spacing w:val="10"/>
          <w:sz w:val="24"/>
          <w:szCs w:val="24"/>
          <w:lang w:val="en-US"/>
        </w:rPr>
        <w:t>R</w:t>
      </w:r>
      <w:r w:rsidRPr="00CE3EEC">
        <w:rPr>
          <w:rFonts w:ascii="Times New Roman" w:hAnsi="Times New Roman"/>
          <w:i/>
          <w:iCs/>
          <w:color w:val="000000"/>
          <w:spacing w:val="10"/>
          <w:sz w:val="24"/>
          <w:szCs w:val="24"/>
        </w:rPr>
        <w:t>Т/(М</w:t>
      </w:r>
      <w:r w:rsidRPr="00CE3EEC">
        <w:rPr>
          <w:rFonts w:ascii="Times New Roman" w:hAnsi="Times New Roman"/>
          <w:i/>
          <w:iCs/>
          <w:color w:val="000000"/>
          <w:spacing w:val="10"/>
          <w:sz w:val="24"/>
          <w:szCs w:val="24"/>
          <w:lang w:val="en-US"/>
        </w:rPr>
        <w:t>V</w:t>
      </w:r>
      <w:r w:rsidRPr="00CE3EEC">
        <w:rPr>
          <w:rFonts w:ascii="Times New Roman" w:hAnsi="Times New Roman"/>
          <w:i/>
          <w:iCs/>
          <w:color w:val="000000"/>
          <w:spacing w:val="10"/>
          <w:sz w:val="24"/>
          <w:szCs w:val="24"/>
        </w:rPr>
        <w:t>),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откуда    </w:t>
      </w:r>
      <w:r w:rsidRPr="00CE3EEC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>т = πМ</w:t>
      </w:r>
      <w:proofErr w:type="gramStart"/>
      <w:r w:rsidRPr="00CE3EEC">
        <w:rPr>
          <w:rFonts w:ascii="Times New Roman" w:hAnsi="Times New Roman"/>
          <w:i/>
          <w:iCs/>
          <w:color w:val="000000"/>
          <w:spacing w:val="4"/>
          <w:sz w:val="24"/>
          <w:szCs w:val="24"/>
          <w:lang w:val="en-US"/>
        </w:rPr>
        <w:t>V</w:t>
      </w:r>
      <w:proofErr w:type="gramEnd"/>
      <w:r w:rsidRPr="00CE3EEC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>/(</w:t>
      </w:r>
      <w:r w:rsidRPr="00CE3EEC">
        <w:rPr>
          <w:rFonts w:ascii="Times New Roman" w:hAnsi="Times New Roman"/>
          <w:i/>
          <w:iCs/>
          <w:color w:val="000000"/>
          <w:spacing w:val="4"/>
          <w:sz w:val="24"/>
          <w:szCs w:val="24"/>
          <w:lang w:val="en-US"/>
        </w:rPr>
        <w:t>R</w:t>
      </w:r>
      <w:r w:rsidRPr="00CE3EEC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>Т),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7"/>
          <w:sz w:val="24"/>
          <w:szCs w:val="24"/>
          <w:lang w:val="en-US"/>
        </w:rPr>
        <w:t>R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 xml:space="preserve"> = 8,314 · 10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  <w:vertAlign w:val="superscript"/>
        </w:rPr>
        <w:t>3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 xml:space="preserve"> Дж</w:t>
      </w:r>
      <w:proofErr w:type="gramStart"/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>/(</w:t>
      </w:r>
      <w:proofErr w:type="spellStart"/>
      <w:proofErr w:type="gramEnd"/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>кмоль</w:t>
      </w:r>
      <w:proofErr w:type="spellEnd"/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 xml:space="preserve"> ∙ К);   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  <w:lang w:val="en-US"/>
        </w:rPr>
        <w:t>T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 xml:space="preserve"> = 273 + 25 = 298 К.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z w:val="24"/>
          <w:szCs w:val="24"/>
        </w:rPr>
        <w:t>Вычисляем массу карбамида в данном растворе: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outlineLvl w:val="0"/>
        <w:rPr>
          <w:rFonts w:ascii="Times New Roman" w:hAnsi="Times New Roman"/>
          <w:color w:val="000000"/>
          <w:spacing w:val="-1"/>
          <w:sz w:val="24"/>
          <w:szCs w:val="24"/>
          <w:vertAlign w:val="superscript"/>
        </w:rPr>
      </w:pP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 xml:space="preserve">             1,28·10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perscript"/>
        </w:rPr>
        <w:t xml:space="preserve">5 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· 60 · 10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perscript"/>
        </w:rPr>
        <w:t>-3</w:t>
      </w:r>
    </w:p>
    <w:p w:rsidR="004C2703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color w:val="000000"/>
          <w:spacing w:val="27"/>
          <w:sz w:val="24"/>
          <w:szCs w:val="24"/>
        </w:rPr>
      </w:pPr>
      <w:r w:rsidRPr="00CE3EEC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>т</w:t>
      </w:r>
      <w:r w:rsidRPr="00CE3EEC">
        <w:rPr>
          <w:rFonts w:ascii="Times New Roman" w:hAnsi="Times New Roman"/>
          <w:iCs/>
          <w:color w:val="000000"/>
          <w:spacing w:val="4"/>
          <w:sz w:val="24"/>
          <w:szCs w:val="24"/>
        </w:rPr>
        <w:t xml:space="preserve"> = </w:t>
      </w:r>
      <w:r w:rsidRPr="00CE3EEC">
        <w:rPr>
          <w:rFonts w:ascii="Times New Roman" w:hAnsi="Times New Roman"/>
          <w:sz w:val="24"/>
          <w:szCs w:val="24"/>
        </w:rPr>
        <w:t>————————</w:t>
      </w:r>
      <w:r w:rsidRPr="00CE3EEC">
        <w:rPr>
          <w:rFonts w:ascii="Times New Roman" w:hAnsi="Times New Roman"/>
          <w:color w:val="000000"/>
          <w:spacing w:val="27"/>
          <w:sz w:val="24"/>
          <w:szCs w:val="24"/>
        </w:rPr>
        <w:t xml:space="preserve"> = 0,31 · 10</w:t>
      </w:r>
      <w:r w:rsidRPr="00CE3EEC">
        <w:rPr>
          <w:rFonts w:ascii="Times New Roman" w:hAnsi="Times New Roman"/>
          <w:color w:val="000000"/>
          <w:spacing w:val="27"/>
          <w:sz w:val="24"/>
          <w:szCs w:val="24"/>
          <w:vertAlign w:val="superscript"/>
        </w:rPr>
        <w:t>-</w:t>
      </w:r>
      <w:smartTag w:uri="urn:schemas-microsoft-com:office:smarttags" w:element="metricconverter">
        <w:smartTagPr>
          <w:attr w:name="ProductID" w:val="3 кг"/>
        </w:smartTagPr>
        <w:r w:rsidRPr="00CE3EEC">
          <w:rPr>
            <w:rFonts w:ascii="Times New Roman" w:hAnsi="Times New Roman"/>
            <w:color w:val="000000"/>
            <w:spacing w:val="27"/>
            <w:sz w:val="24"/>
            <w:szCs w:val="24"/>
            <w:vertAlign w:val="superscript"/>
          </w:rPr>
          <w:t xml:space="preserve">3 </w:t>
        </w:r>
        <w:r w:rsidRPr="00CE3EEC">
          <w:rPr>
            <w:rFonts w:ascii="Times New Roman" w:hAnsi="Times New Roman"/>
            <w:color w:val="000000"/>
            <w:spacing w:val="27"/>
            <w:sz w:val="24"/>
            <w:szCs w:val="24"/>
          </w:rPr>
          <w:t>кг</w:t>
        </w:r>
      </w:smartTag>
      <w:r w:rsidRPr="00CE3EEC">
        <w:rPr>
          <w:rFonts w:ascii="Times New Roman" w:hAnsi="Times New Roman"/>
          <w:color w:val="000000"/>
          <w:spacing w:val="27"/>
          <w:sz w:val="24"/>
          <w:szCs w:val="24"/>
        </w:rPr>
        <w:t xml:space="preserve"> = </w:t>
      </w:r>
      <w:smartTag w:uri="urn:schemas-microsoft-com:office:smarttags" w:element="metricconverter">
        <w:smartTagPr>
          <w:attr w:name="ProductID" w:val="0.31 г"/>
        </w:smartTagPr>
        <w:r w:rsidRPr="00CE3EEC">
          <w:rPr>
            <w:rFonts w:ascii="Times New Roman" w:hAnsi="Times New Roman"/>
            <w:color w:val="000000"/>
            <w:spacing w:val="27"/>
            <w:sz w:val="24"/>
            <w:szCs w:val="24"/>
          </w:rPr>
          <w:t>0.31 г</w:t>
        </w:r>
      </w:smartTag>
      <w:r w:rsidRPr="00CE3EEC">
        <w:rPr>
          <w:rFonts w:ascii="Times New Roman" w:hAnsi="Times New Roman"/>
          <w:color w:val="000000"/>
          <w:spacing w:val="27"/>
          <w:sz w:val="24"/>
          <w:szCs w:val="24"/>
        </w:rPr>
        <w:t>.</w:t>
      </w:r>
    </w:p>
    <w:p w:rsidR="004C2703" w:rsidRPr="0013492E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color w:val="000000"/>
          <w:spacing w:val="27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>8,314 · 10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  <w:vertAlign w:val="superscript"/>
        </w:rPr>
        <w:t>3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>·298 К.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D50032">
        <w:rPr>
          <w:rFonts w:ascii="Times New Roman" w:hAnsi="Times New Roman"/>
          <w:b/>
          <w:color w:val="000000"/>
          <w:spacing w:val="4"/>
          <w:sz w:val="24"/>
          <w:szCs w:val="24"/>
        </w:rPr>
        <w:t>20.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 В </w:t>
      </w:r>
      <w:smartTag w:uri="urn:schemas-microsoft-com:office:smarttags" w:element="metricconverter">
        <w:smartTagPr>
          <w:attr w:name="ProductID" w:val="100 г"/>
        </w:smartTagPr>
        <w:r w:rsidRPr="00CE3EEC">
          <w:rPr>
            <w:rFonts w:ascii="Times New Roman" w:hAnsi="Times New Roman"/>
            <w:color w:val="000000"/>
            <w:spacing w:val="4"/>
            <w:sz w:val="24"/>
            <w:szCs w:val="24"/>
          </w:rPr>
          <w:t>100 г</w:t>
        </w:r>
      </w:smartTag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 бензола растворено </w:t>
      </w:r>
      <w:smartTag w:uri="urn:schemas-microsoft-com:office:smarttags" w:element="metricconverter">
        <w:smartTagPr>
          <w:attr w:name="ProductID" w:val="0,853 г"/>
        </w:smartTagPr>
        <w:r w:rsidRPr="00CE3EEC">
          <w:rPr>
            <w:rFonts w:ascii="Times New Roman" w:hAnsi="Times New Roman"/>
            <w:color w:val="000000"/>
            <w:spacing w:val="4"/>
            <w:sz w:val="24"/>
            <w:szCs w:val="24"/>
          </w:rPr>
          <w:t>0,853 г</w:t>
        </w:r>
      </w:smartTag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 нафталина. Темпера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тура замерзания бензола 5,42</w:t>
      </w:r>
      <w:proofErr w:type="gramStart"/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 xml:space="preserve"> ° С</w:t>
      </w:r>
      <w:proofErr w:type="gramEnd"/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 xml:space="preserve">, раствора нафталина в бензоле </w:t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5,08° С. </w:t>
      </w:r>
      <w:proofErr w:type="spellStart"/>
      <w:r w:rsidRPr="00CE3EEC">
        <w:rPr>
          <w:rFonts w:ascii="Times New Roman" w:hAnsi="Times New Roman"/>
          <w:color w:val="000000"/>
          <w:sz w:val="24"/>
          <w:szCs w:val="24"/>
        </w:rPr>
        <w:t>Криоскопическая</w:t>
      </w:r>
      <w:proofErr w:type="spellEnd"/>
      <w:r w:rsidRPr="00CE3EEC">
        <w:rPr>
          <w:rFonts w:ascii="Times New Roman" w:hAnsi="Times New Roman"/>
          <w:color w:val="000000"/>
          <w:sz w:val="24"/>
          <w:szCs w:val="24"/>
        </w:rPr>
        <w:t xml:space="preserve"> постоянная бензола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K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vertAlign w:val="subscript"/>
        </w:rPr>
        <w:t>зам.</w:t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 =5,1. Опре</w:t>
      </w:r>
      <w:r w:rsidRPr="00CE3EEC">
        <w:rPr>
          <w:rFonts w:ascii="Times New Roman" w:hAnsi="Times New Roman"/>
          <w:color w:val="000000"/>
          <w:sz w:val="24"/>
          <w:szCs w:val="24"/>
        </w:rPr>
        <w:softHyphen/>
      </w:r>
      <w:r w:rsidRPr="00CE3EEC">
        <w:rPr>
          <w:rFonts w:ascii="Times New Roman" w:hAnsi="Times New Roman"/>
          <w:color w:val="000000"/>
          <w:spacing w:val="3"/>
          <w:sz w:val="24"/>
          <w:szCs w:val="24"/>
        </w:rPr>
        <w:t>делите мольную массу нафталина.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color w:val="000000"/>
          <w:w w:val="94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8"/>
          <w:w w:val="94"/>
          <w:sz w:val="24"/>
          <w:szCs w:val="24"/>
        </w:rPr>
        <w:t xml:space="preserve">Решение. Мольную массу нафталина рассчитываем </w:t>
      </w:r>
      <w:r w:rsidRPr="00CE3EEC">
        <w:rPr>
          <w:rFonts w:ascii="Times New Roman" w:hAnsi="Times New Roman"/>
          <w:b/>
          <w:bCs/>
          <w:color w:val="000000"/>
          <w:spacing w:val="8"/>
          <w:w w:val="94"/>
          <w:sz w:val="24"/>
          <w:szCs w:val="24"/>
        </w:rPr>
        <w:t xml:space="preserve">по </w:t>
      </w:r>
      <w:r w:rsidRPr="00CE3EEC">
        <w:rPr>
          <w:rFonts w:ascii="Times New Roman" w:hAnsi="Times New Roman"/>
          <w:color w:val="000000"/>
          <w:w w:val="94"/>
          <w:sz w:val="24"/>
          <w:szCs w:val="24"/>
        </w:rPr>
        <w:t>уравнению: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 w:firstLine="346"/>
        <w:jc w:val="both"/>
        <w:rPr>
          <w:rFonts w:ascii="Times New Roman" w:hAnsi="Times New Roman"/>
          <w:i/>
          <w:sz w:val="24"/>
          <w:szCs w:val="24"/>
        </w:rPr>
      </w:pPr>
      <w:r w:rsidRPr="00CE3EEC">
        <w:rPr>
          <w:rFonts w:ascii="Times New Roman" w:hAnsi="Times New Roman"/>
          <w:i/>
          <w:sz w:val="24"/>
          <w:szCs w:val="24"/>
          <w:lang w:val="en-US"/>
        </w:rPr>
        <w:t>Kg</w:t>
      </w:r>
    </w:p>
    <w:p w:rsidR="004C2703" w:rsidRPr="00CE3EEC" w:rsidRDefault="004C2703" w:rsidP="004C2703">
      <w:pPr>
        <w:shd w:val="clear" w:color="auto" w:fill="FFFFFF"/>
        <w:tabs>
          <w:tab w:val="left" w:leader="hyphen" w:pos="1469"/>
        </w:tabs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i/>
          <w:iCs/>
          <w:color w:val="000000"/>
          <w:spacing w:val="-1"/>
          <w:w w:val="107"/>
          <w:sz w:val="24"/>
          <w:szCs w:val="24"/>
        </w:rPr>
        <w:t xml:space="preserve">М =  </w:t>
      </w:r>
      <w:r w:rsidRPr="00CE3EEC">
        <w:rPr>
          <w:rFonts w:ascii="Times New Roman" w:hAnsi="Times New Roman"/>
          <w:sz w:val="24"/>
          <w:szCs w:val="24"/>
        </w:rPr>
        <w:t>————</w:t>
      </w:r>
      <w:r w:rsidRPr="00CE3EEC">
        <w:rPr>
          <w:rFonts w:ascii="Times New Roman" w:hAnsi="Times New Roman"/>
          <w:color w:val="000000"/>
          <w:spacing w:val="11"/>
          <w:w w:val="94"/>
          <w:sz w:val="24"/>
          <w:szCs w:val="24"/>
        </w:rPr>
        <w:t xml:space="preserve">1000;   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∆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T</w:t>
      </w:r>
      <w:r w:rsidRPr="00CE3EEC">
        <w:rPr>
          <w:rFonts w:ascii="Times New Roman" w:hAnsi="Times New Roman"/>
          <w:color w:val="000000"/>
          <w:spacing w:val="11"/>
          <w:w w:val="94"/>
          <w:sz w:val="24"/>
          <w:szCs w:val="24"/>
        </w:rPr>
        <w:t xml:space="preserve"> = 5,42—5,08 = 0,34</w:t>
      </w:r>
      <w:proofErr w:type="gramStart"/>
      <w:r w:rsidRPr="00CE3EEC">
        <w:rPr>
          <w:rFonts w:ascii="Times New Roman" w:hAnsi="Times New Roman"/>
          <w:color w:val="000000"/>
          <w:spacing w:val="11"/>
          <w:w w:val="94"/>
          <w:sz w:val="24"/>
          <w:szCs w:val="24"/>
        </w:rPr>
        <w:t xml:space="preserve"> К</w:t>
      </w:r>
      <w:proofErr w:type="gramEnd"/>
      <w:r w:rsidRPr="00CE3EEC">
        <w:rPr>
          <w:rFonts w:ascii="Times New Roman" w:hAnsi="Times New Roman"/>
          <w:color w:val="000000"/>
          <w:spacing w:val="11"/>
          <w:w w:val="94"/>
          <w:sz w:val="24"/>
          <w:szCs w:val="24"/>
        </w:rPr>
        <w:t>;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 xml:space="preserve">          ∆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TL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6"/>
          <w:w w:val="94"/>
          <w:sz w:val="24"/>
          <w:szCs w:val="24"/>
        </w:rPr>
        <w:t xml:space="preserve">         5,10 · 0,853</w:t>
      </w:r>
    </w:p>
    <w:p w:rsidR="004C2703" w:rsidRPr="006115FE" w:rsidRDefault="004C2703" w:rsidP="006115FE">
      <w:pPr>
        <w:shd w:val="clear" w:color="auto" w:fill="FFFFFF"/>
        <w:tabs>
          <w:tab w:val="left" w:leader="hyphen" w:pos="2602"/>
        </w:tabs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i/>
          <w:iCs/>
          <w:color w:val="000000"/>
          <w:spacing w:val="11"/>
          <w:w w:val="94"/>
          <w:sz w:val="24"/>
          <w:szCs w:val="24"/>
        </w:rPr>
        <w:t>М</w:t>
      </w:r>
      <w:r w:rsidRPr="00CE3EEC">
        <w:rPr>
          <w:rFonts w:ascii="Times New Roman" w:hAnsi="Times New Roman"/>
          <w:iCs/>
          <w:color w:val="000000"/>
          <w:spacing w:val="11"/>
          <w:w w:val="94"/>
          <w:sz w:val="24"/>
          <w:szCs w:val="24"/>
        </w:rPr>
        <w:t xml:space="preserve"> = </w:t>
      </w:r>
      <w:r w:rsidRPr="00CE3EEC">
        <w:rPr>
          <w:rFonts w:ascii="Times New Roman" w:hAnsi="Times New Roman"/>
          <w:sz w:val="24"/>
          <w:szCs w:val="24"/>
        </w:rPr>
        <w:t>—————</w:t>
      </w:r>
      <w:r w:rsidRPr="00CE3EEC">
        <w:rPr>
          <w:rFonts w:ascii="Times New Roman" w:hAnsi="Times New Roman"/>
          <w:color w:val="000000"/>
          <w:spacing w:val="1"/>
          <w:w w:val="94"/>
          <w:sz w:val="24"/>
          <w:szCs w:val="24"/>
        </w:rPr>
        <w:t>· 1000 = 128 г/моль.</w:t>
      </w:r>
      <w:r w:rsidRPr="00CE3EEC">
        <w:rPr>
          <w:rFonts w:ascii="Times New Roman" w:hAnsi="Times New Roman"/>
          <w:color w:val="000000"/>
          <w:spacing w:val="2"/>
          <w:w w:val="94"/>
          <w:sz w:val="24"/>
          <w:szCs w:val="24"/>
        </w:rPr>
        <w:t xml:space="preserve"> 0,34-100</w:t>
      </w:r>
    </w:p>
    <w:p w:rsidR="00547F76" w:rsidRDefault="00547F76" w:rsidP="004C270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C2703" w:rsidRPr="00D50032" w:rsidRDefault="004C2703" w:rsidP="004C270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50032">
        <w:rPr>
          <w:rFonts w:ascii="Times New Roman" w:hAnsi="Times New Roman"/>
          <w:b/>
          <w:sz w:val="24"/>
          <w:szCs w:val="24"/>
        </w:rPr>
        <w:lastRenderedPageBreak/>
        <w:t>2 вариант</w:t>
      </w:r>
    </w:p>
    <w:p w:rsidR="004C2703" w:rsidRPr="00CE3EEC" w:rsidRDefault="004C2703" w:rsidP="004C2703">
      <w:pPr>
        <w:shd w:val="clear" w:color="auto" w:fill="FFFFFF"/>
        <w:spacing w:after="0" w:line="360" w:lineRule="auto"/>
        <w:outlineLvl w:val="0"/>
        <w:rPr>
          <w:rFonts w:ascii="Times New Roman" w:hAnsi="Times New Roman"/>
          <w:sz w:val="24"/>
          <w:szCs w:val="24"/>
        </w:rPr>
      </w:pPr>
      <w:r w:rsidRPr="00D50032">
        <w:rPr>
          <w:rFonts w:ascii="Times New Roman" w:hAnsi="Times New Roman"/>
          <w:b/>
          <w:sz w:val="24"/>
          <w:szCs w:val="24"/>
        </w:rPr>
        <w:t>15.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Определите,  во сколько  раз  изменится  скорость  реакции</w:t>
      </w:r>
    </w:p>
    <w:p w:rsidR="004C2703" w:rsidRPr="00CE3EEC" w:rsidRDefault="004C2703" w:rsidP="004C2703">
      <w:pPr>
        <w:shd w:val="clear" w:color="auto" w:fill="FFFFFF"/>
        <w:tabs>
          <w:tab w:val="left" w:leader="hyphen" w:pos="1248"/>
        </w:tabs>
        <w:spacing w:after="0" w:line="360" w:lineRule="auto"/>
        <w:jc w:val="center"/>
        <w:outlineLvl w:val="0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12"/>
          <w:sz w:val="24"/>
          <w:szCs w:val="24"/>
        </w:rPr>
        <w:t>2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>NO</w:t>
      </w:r>
      <w:r w:rsidRPr="00CE3EEC">
        <w:rPr>
          <w:rFonts w:ascii="Times New Roman" w:hAnsi="Times New Roman"/>
          <w:color w:val="000000"/>
          <w:spacing w:val="12"/>
          <w:sz w:val="24"/>
          <w:szCs w:val="24"/>
        </w:rPr>
        <w:t xml:space="preserve"> + 2Н</w:t>
      </w:r>
      <w:r w:rsidRPr="00CE3EEC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 </w:t>
      </w:r>
      <w:r w:rsidRPr="00CE3EEC">
        <w:rPr>
          <w:rFonts w:ascii="Times New Roman" w:hAnsi="Times New Roman"/>
          <w:color w:val="000000"/>
          <w:sz w:val="24"/>
          <w:szCs w:val="24"/>
        </w:rPr>
        <w:t>→</w:t>
      </w:r>
      <w:r w:rsidRPr="00CE3EEC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CE3EEC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-4"/>
          <w:sz w:val="24"/>
          <w:szCs w:val="24"/>
        </w:rPr>
        <w:t>+ 2Н</w:t>
      </w:r>
      <w:r w:rsidRPr="00CE3EEC">
        <w:rPr>
          <w:rFonts w:ascii="Times New Roman" w:hAnsi="Times New Roman"/>
          <w:color w:val="000000"/>
          <w:spacing w:val="-4"/>
          <w:sz w:val="24"/>
          <w:szCs w:val="24"/>
          <w:vertAlign w:val="subscript"/>
        </w:rPr>
        <w:t xml:space="preserve"> 2</w:t>
      </w:r>
      <w:r w:rsidRPr="00CE3EEC">
        <w:rPr>
          <w:rFonts w:ascii="Times New Roman" w:hAnsi="Times New Roman"/>
          <w:color w:val="000000"/>
          <w:spacing w:val="-4"/>
          <w:sz w:val="24"/>
          <w:szCs w:val="24"/>
        </w:rPr>
        <w:t>О,</w:t>
      </w:r>
    </w:p>
    <w:p w:rsidR="004C2703" w:rsidRDefault="004C2703" w:rsidP="004C2703">
      <w:pPr>
        <w:shd w:val="clear" w:color="auto" w:fill="FFFFFF"/>
        <w:tabs>
          <w:tab w:val="left" w:leader="hyphen" w:pos="1248"/>
        </w:tabs>
        <w:spacing w:after="0" w:line="360" w:lineRule="auto"/>
        <w:rPr>
          <w:rFonts w:ascii="Times New Roman" w:hAnsi="Times New Roman"/>
          <w:color w:val="000000"/>
          <w:spacing w:val="6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6"/>
          <w:sz w:val="24"/>
          <w:szCs w:val="24"/>
        </w:rPr>
        <w:t>если давление будет увеличено в два раза.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34" w:firstLine="350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Решение. Для реакции между газами произведение кон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softHyphen/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центраций можно заменить произведением парциальных давлений, 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так как давление газа пропорционально его концентрации. Поэто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му уравнение можно представить в виде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101" w:firstLine="298"/>
        <w:jc w:val="center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 xml:space="preserve">υ =  </w:t>
      </w:r>
      <w:proofErr w:type="spellStart"/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lang w:val="en-US"/>
        </w:rPr>
        <w:t>kp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perscript"/>
          <w:lang w:val="en-US"/>
        </w:rPr>
        <w:t>n</w:t>
      </w:r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vertAlign w:val="subscript"/>
          <w:lang w:val="en-US"/>
        </w:rPr>
        <w:t>A</w:t>
      </w:r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lang w:val="en-US"/>
        </w:rPr>
        <w:t>p</w:t>
      </w:r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vertAlign w:val="superscript"/>
          <w:lang w:val="en-US"/>
        </w:rPr>
        <w:t>m</w:t>
      </w:r>
      <w:proofErr w:type="spellEnd"/>
      <w:proofErr w:type="gramStart"/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vertAlign w:val="subscript"/>
        </w:rPr>
        <w:t>В</w:t>
      </w:r>
      <w:proofErr w:type="gramEnd"/>
      <w:r w:rsidRPr="00CE3EEC">
        <w:rPr>
          <w:rFonts w:ascii="Times New Roman" w:hAnsi="Times New Roman"/>
          <w:i/>
          <w:color w:val="000000"/>
          <w:spacing w:val="2"/>
          <w:sz w:val="24"/>
          <w:szCs w:val="24"/>
          <w:vertAlign w:val="subscript"/>
        </w:rPr>
        <w:t>,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 xml:space="preserve"> для данной реакции υ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bscript"/>
        </w:rPr>
        <w:t>1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 xml:space="preserve"> =  </w:t>
      </w:r>
      <w:proofErr w:type="spellStart"/>
      <w:r w:rsidRPr="00CE3EE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>kp</w:t>
      </w:r>
      <w:proofErr w:type="spellEnd"/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perscript"/>
        </w:rPr>
        <w:t xml:space="preserve">2 </w:t>
      </w:r>
      <w:proofErr w:type="spellStart"/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bscript"/>
          <w:lang w:val="en-US"/>
        </w:rPr>
        <w:t>NO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>p</w:t>
      </w:r>
      <w:proofErr w:type="spellEnd"/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perscript"/>
        </w:rPr>
        <w:t>2</w:t>
      </w:r>
      <w:r w:rsidRPr="00CE3EEC">
        <w:rPr>
          <w:rFonts w:ascii="Times New Roman" w:hAnsi="Times New Roman"/>
          <w:color w:val="000000"/>
          <w:spacing w:val="12"/>
          <w:sz w:val="24"/>
          <w:szCs w:val="24"/>
          <w:vertAlign w:val="subscript"/>
        </w:rPr>
        <w:t>Н</w:t>
      </w:r>
      <w:r w:rsidRPr="00CE3EEC">
        <w:rPr>
          <w:rFonts w:ascii="Times New Roman" w:hAnsi="Times New Roman"/>
          <w:color w:val="000000"/>
          <w:sz w:val="24"/>
          <w:szCs w:val="24"/>
          <w:vertAlign w:val="subscript"/>
        </w:rPr>
        <w:t>2.</w:t>
      </w:r>
    </w:p>
    <w:p w:rsidR="004C2703" w:rsidRPr="00CE3EEC" w:rsidRDefault="004C2703" w:rsidP="004C2703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pacing w:val="6"/>
          <w:w w:val="83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6"/>
          <w:w w:val="83"/>
          <w:sz w:val="24"/>
          <w:szCs w:val="24"/>
        </w:rPr>
        <w:t>При увеличении давления  в  два  раза  скорость  будет равна: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υ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bscript"/>
          <w:lang w:val="en-US"/>
        </w:rPr>
        <w:t>1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 xml:space="preserve"> =  k (2p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bscript"/>
          <w:lang w:val="en-US"/>
        </w:rPr>
        <w:t>NO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>)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perscript"/>
          <w:lang w:val="en-US"/>
        </w:rPr>
        <w:t>2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 xml:space="preserve"> (p</w:t>
      </w:r>
      <w:r w:rsidRPr="00CE3EEC">
        <w:rPr>
          <w:rFonts w:ascii="Times New Roman" w:hAnsi="Times New Roman"/>
          <w:color w:val="000000"/>
          <w:spacing w:val="12"/>
          <w:sz w:val="24"/>
          <w:szCs w:val="24"/>
          <w:vertAlign w:val="subscript"/>
        </w:rPr>
        <w:t>Н</w:t>
      </w:r>
      <w:r w:rsidRPr="00CE3EEC">
        <w:rPr>
          <w:rFonts w:ascii="Times New Roman" w:hAnsi="Times New Roman"/>
          <w:color w:val="000000"/>
          <w:sz w:val="24"/>
          <w:szCs w:val="24"/>
          <w:vertAlign w:val="subscript"/>
          <w:lang w:val="en-US"/>
        </w:rPr>
        <w:t>2</w:t>
      </w:r>
      <w:r w:rsidRPr="00CE3EEC">
        <w:rPr>
          <w:rFonts w:ascii="Times New Roman" w:hAnsi="Times New Roman"/>
          <w:color w:val="000000"/>
          <w:sz w:val="24"/>
          <w:szCs w:val="24"/>
          <w:lang w:val="en-US"/>
        </w:rPr>
        <w:t>)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perscript"/>
          <w:lang w:val="en-US"/>
        </w:rPr>
        <w:t>2</w:t>
      </w:r>
      <w:r w:rsidRPr="00CE3EEC">
        <w:rPr>
          <w:rFonts w:ascii="Times New Roman" w:hAnsi="Times New Roman"/>
          <w:color w:val="000000"/>
          <w:sz w:val="24"/>
          <w:szCs w:val="24"/>
          <w:lang w:val="en-US"/>
        </w:rPr>
        <w:t xml:space="preserve"> = 16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 xml:space="preserve"> kp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perscript"/>
          <w:lang w:val="en-US"/>
        </w:rPr>
        <w:t xml:space="preserve">2 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bscript"/>
          <w:lang w:val="en-US"/>
        </w:rPr>
        <w:t>NO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 xml:space="preserve"> p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perscript"/>
          <w:lang w:val="en-US"/>
        </w:rPr>
        <w:t>2</w:t>
      </w:r>
      <w:r w:rsidRPr="00CE3EEC">
        <w:rPr>
          <w:rFonts w:ascii="Times New Roman" w:hAnsi="Times New Roman"/>
          <w:color w:val="000000"/>
          <w:spacing w:val="12"/>
          <w:sz w:val="24"/>
          <w:szCs w:val="24"/>
          <w:vertAlign w:val="subscript"/>
        </w:rPr>
        <w:t>Н</w:t>
      </w:r>
      <w:r w:rsidRPr="00CE3EEC">
        <w:rPr>
          <w:rFonts w:ascii="Times New Roman" w:hAnsi="Times New Roman"/>
          <w:color w:val="000000"/>
          <w:sz w:val="24"/>
          <w:szCs w:val="24"/>
          <w:vertAlign w:val="subscript"/>
          <w:lang w:val="en-US"/>
        </w:rPr>
        <w:t>2</w:t>
      </w:r>
      <w:r w:rsidRPr="00CE3EEC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4C2703" w:rsidRPr="00CE3EEC" w:rsidRDefault="004C2703" w:rsidP="004C2703">
      <w:pPr>
        <w:shd w:val="clear" w:color="auto" w:fill="FFFFFF"/>
        <w:spacing w:after="0" w:line="360" w:lineRule="auto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-2"/>
          <w:w w:val="83"/>
          <w:sz w:val="24"/>
          <w:szCs w:val="24"/>
        </w:rPr>
        <w:t xml:space="preserve">Отсюда 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υ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bscript"/>
        </w:rPr>
        <w:t xml:space="preserve">2 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/ υ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  <w:vertAlign w:val="subscript"/>
        </w:rPr>
        <w:t>1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 xml:space="preserve"> = </w:t>
      </w:r>
      <w:r w:rsidRPr="00CE3EEC">
        <w:rPr>
          <w:rFonts w:ascii="Times New Roman" w:hAnsi="Times New Roman"/>
          <w:color w:val="000000"/>
          <w:spacing w:val="-2"/>
          <w:w w:val="83"/>
          <w:sz w:val="24"/>
          <w:szCs w:val="24"/>
        </w:rPr>
        <w:t>16, т. е. при увеличении давления в два раза, ско</w:t>
      </w:r>
      <w:r w:rsidRPr="00CE3EEC">
        <w:rPr>
          <w:rFonts w:ascii="Times New Roman" w:hAnsi="Times New Roman"/>
          <w:color w:val="000000"/>
          <w:spacing w:val="6"/>
          <w:w w:val="83"/>
          <w:sz w:val="24"/>
          <w:szCs w:val="24"/>
        </w:rPr>
        <w:t>рость реакции возрастет в 16 раз.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D50032">
        <w:rPr>
          <w:rFonts w:ascii="Times New Roman" w:hAnsi="Times New Roman"/>
          <w:b/>
          <w:sz w:val="24"/>
          <w:szCs w:val="24"/>
        </w:rPr>
        <w:t>16.</w:t>
      </w:r>
      <w:r w:rsidRPr="00CE3EEC">
        <w:rPr>
          <w:rFonts w:ascii="Times New Roman" w:hAnsi="Times New Roman"/>
          <w:sz w:val="24"/>
          <w:szCs w:val="24"/>
        </w:rPr>
        <w:t>Вычислите ПР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, если растворимость </w:t>
      </w:r>
      <w:proofErr w:type="gramStart"/>
      <w:r w:rsidRPr="00CE3EEC">
        <w:rPr>
          <w:rFonts w:ascii="Times New Roman" w:hAnsi="Times New Roman"/>
          <w:sz w:val="24"/>
          <w:szCs w:val="24"/>
        </w:rPr>
        <w:t>Р</w:t>
      </w:r>
      <w:proofErr w:type="gramEnd"/>
      <w:r w:rsidRPr="00CE3EEC">
        <w:rPr>
          <w:rFonts w:ascii="Times New Roman" w:hAnsi="Times New Roman"/>
          <w:sz w:val="24"/>
          <w:szCs w:val="24"/>
        </w:rPr>
        <w:t xml:space="preserve"> (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>)=3,27х10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-2</w:t>
      </w:r>
      <w:r w:rsidRPr="00CE3EEC">
        <w:rPr>
          <w:rFonts w:ascii="Times New Roman" w:hAnsi="Times New Roman"/>
          <w:sz w:val="24"/>
          <w:szCs w:val="24"/>
        </w:rPr>
        <w:t xml:space="preserve"> г/л.</w:t>
      </w:r>
    </w:p>
    <w:p w:rsidR="004C2703" w:rsidRDefault="004C2703" w:rsidP="004C2703">
      <w:pPr>
        <w:spacing w:after="0"/>
        <w:jc w:val="center"/>
        <w:rPr>
          <w:u w:val="single"/>
        </w:rPr>
      </w:pPr>
    </w:p>
    <w:p w:rsidR="004C2703" w:rsidRPr="00CE3EEC" w:rsidRDefault="004C2703" w:rsidP="004C2703">
      <w:pPr>
        <w:spacing w:after="0"/>
        <w:rPr>
          <w:rFonts w:ascii="Times New Roman" w:hAnsi="Times New Roman"/>
          <w:i/>
          <w:iCs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ab/>
      </w:r>
      <w:r w:rsidRPr="00CE3EEC">
        <w:rPr>
          <w:rFonts w:ascii="Times New Roman" w:hAnsi="Times New Roman"/>
          <w:i/>
          <w:iCs/>
          <w:sz w:val="24"/>
          <w:szCs w:val="24"/>
        </w:rPr>
        <w:t>Дано:                                                            Решение: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>Р (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>)=3,27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-2</w:t>
      </w:r>
      <w:r w:rsidRPr="00CE3EEC">
        <w:rPr>
          <w:rFonts w:ascii="Times New Roman" w:hAnsi="Times New Roman"/>
          <w:sz w:val="24"/>
          <w:szCs w:val="24"/>
        </w:rPr>
        <w:t xml:space="preserve"> г/л</w:t>
      </w:r>
      <w:proofErr w:type="gramStart"/>
      <w:r w:rsidRPr="00CE3EEC">
        <w:rPr>
          <w:rFonts w:ascii="Times New Roman" w:hAnsi="Times New Roman"/>
          <w:sz w:val="24"/>
          <w:szCs w:val="24"/>
        </w:rPr>
        <w:t xml:space="preserve">            В</w:t>
      </w:r>
      <w:proofErr w:type="gramEnd"/>
      <w:r w:rsidRPr="00CE3EEC">
        <w:rPr>
          <w:rFonts w:ascii="Times New Roman" w:hAnsi="Times New Roman"/>
          <w:sz w:val="24"/>
          <w:szCs w:val="24"/>
        </w:rPr>
        <w:t xml:space="preserve">ычисляем молярную концентрацию насыщенного 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р</w:t>
      </w:r>
      <w:r w:rsidRPr="00CE3EEC">
        <w:rPr>
          <w:rFonts w:ascii="Times New Roman" w:hAnsi="Times New Roman"/>
          <w:sz w:val="24"/>
          <w:szCs w:val="24"/>
        </w:rPr>
        <w:t>аствора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>: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>М(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) = 304 г/моль                 </w:t>
      </w:r>
    </w:p>
    <w:p w:rsidR="004C2703" w:rsidRPr="00814553" w:rsidRDefault="004C2703" w:rsidP="004C270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14553">
        <w:rPr>
          <w:rFonts w:ascii="Times New Roman" w:hAnsi="Times New Roman"/>
          <w:sz w:val="24"/>
          <w:szCs w:val="24"/>
        </w:rPr>
        <w:t xml:space="preserve">_____________________      </w:t>
      </w:r>
    </w:p>
    <w:p w:rsidR="004C2703" w:rsidRPr="00CE3EEC" w:rsidRDefault="004C2703" w:rsidP="004C2703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CE3EEC">
        <w:rPr>
          <w:rFonts w:ascii="Times New Roman" w:hAnsi="Times New Roman"/>
          <w:sz w:val="24"/>
          <w:szCs w:val="24"/>
        </w:rPr>
        <w:t>Р</w:t>
      </w:r>
      <w:proofErr w:type="gramEnd"/>
    </w:p>
    <w:p w:rsidR="004C2703" w:rsidRPr="00CE3EEC" w:rsidRDefault="004C2703" w:rsidP="004C2703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CE3EEC">
        <w:rPr>
          <w:rFonts w:ascii="Times New Roman" w:hAnsi="Times New Roman"/>
          <w:sz w:val="24"/>
          <w:szCs w:val="24"/>
        </w:rPr>
        <w:t>ПР</w:t>
      </w:r>
      <w:proofErr w:type="gramEnd"/>
      <w:r w:rsidRPr="00CE3EEC">
        <w:rPr>
          <w:rFonts w:ascii="Times New Roman" w:hAnsi="Times New Roman"/>
          <w:sz w:val="24"/>
          <w:szCs w:val="24"/>
          <w:lang w:val="en-US"/>
        </w:rPr>
        <w:t xml:space="preserve"> Ag</w:t>
      </w:r>
      <w:r w:rsidRPr="00CE3EEC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CE3EEC">
        <w:rPr>
          <w:rFonts w:ascii="Times New Roman" w:hAnsi="Times New Roman"/>
          <w:sz w:val="24"/>
          <w:szCs w:val="24"/>
          <w:lang w:val="en-US"/>
        </w:rPr>
        <w:t xml:space="preserve"> = ?                              </w:t>
      </w:r>
      <w:r w:rsidRPr="00CE3EEC">
        <w:rPr>
          <w:rFonts w:ascii="Times New Roman" w:hAnsi="Times New Roman"/>
          <w:i/>
          <w:iCs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lang w:val="en-US"/>
        </w:rPr>
        <w:t>(Ag</w:t>
      </w:r>
      <w:r w:rsidRPr="00CE3EEC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CE3EEC">
        <w:rPr>
          <w:rFonts w:ascii="Times New Roman" w:hAnsi="Times New Roman"/>
          <w:sz w:val="24"/>
          <w:szCs w:val="24"/>
          <w:lang w:val="en-US"/>
        </w:rPr>
        <w:t xml:space="preserve">) =    </w:t>
      </w:r>
      <w:r w:rsidRPr="00CE3EEC">
        <w:rPr>
          <w:rFonts w:ascii="Times New Roman" w:hAnsi="Times New Roman"/>
          <w:sz w:val="24"/>
          <w:szCs w:val="24"/>
        </w:rPr>
        <w:sym w:font="Symbol" w:char="F02D"/>
      </w:r>
      <w:r w:rsidRPr="00CE3EEC">
        <w:rPr>
          <w:rFonts w:ascii="Times New Roman" w:hAnsi="Times New Roman"/>
          <w:sz w:val="24"/>
          <w:szCs w:val="24"/>
        </w:rPr>
        <w:sym w:font="Symbol" w:char="F02D"/>
      </w:r>
      <w:r w:rsidRPr="00CE3EEC">
        <w:rPr>
          <w:rFonts w:ascii="Times New Roman" w:hAnsi="Times New Roman"/>
          <w:sz w:val="24"/>
          <w:szCs w:val="24"/>
          <w:lang w:val="en-US"/>
        </w:rPr>
        <w:t xml:space="preserve"> ;</w:t>
      </w:r>
    </w:p>
    <w:p w:rsidR="004C2703" w:rsidRPr="00CE3EEC" w:rsidRDefault="004C2703" w:rsidP="004C270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>М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3,27 · 10</w:t>
      </w:r>
      <w:r w:rsidRPr="00CE3EEC">
        <w:rPr>
          <w:rFonts w:ascii="Times New Roman" w:hAnsi="Times New Roman"/>
          <w:sz w:val="24"/>
          <w:szCs w:val="24"/>
          <w:vertAlign w:val="superscript"/>
        </w:rPr>
        <w:t xml:space="preserve">-2 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CE3EEC">
        <w:rPr>
          <w:rFonts w:ascii="Times New Roman" w:hAnsi="Times New Roman"/>
          <w:i/>
          <w:iCs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</w:rPr>
        <w:t>(</w:t>
      </w:r>
      <w:proofErr w:type="gramEnd"/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) = </w:t>
      </w:r>
      <w:r w:rsidRPr="00CE3EEC">
        <w:rPr>
          <w:rFonts w:ascii="Times New Roman" w:hAnsi="Times New Roman"/>
          <w:sz w:val="24"/>
          <w:szCs w:val="24"/>
        </w:rPr>
        <w:sym w:font="Symbol" w:char="F0BE"/>
      </w:r>
      <w:r w:rsidRPr="00CE3EEC">
        <w:rPr>
          <w:rFonts w:ascii="Times New Roman" w:hAnsi="Times New Roman"/>
          <w:sz w:val="24"/>
          <w:szCs w:val="24"/>
        </w:rPr>
        <w:sym w:font="Symbol" w:char="F0BE"/>
      </w:r>
      <w:r w:rsidRPr="00CE3EEC">
        <w:rPr>
          <w:rFonts w:ascii="Times New Roman" w:hAnsi="Times New Roman"/>
          <w:sz w:val="24"/>
          <w:szCs w:val="24"/>
        </w:rPr>
        <w:sym w:font="Symbol" w:char="F0BE"/>
      </w:r>
      <w:r w:rsidRPr="00CE3EEC">
        <w:rPr>
          <w:rFonts w:ascii="Times New Roman" w:hAnsi="Times New Roman"/>
          <w:sz w:val="24"/>
          <w:szCs w:val="24"/>
        </w:rPr>
        <w:sym w:font="Symbol" w:char="F0BE"/>
      </w:r>
      <w:r w:rsidRPr="00CE3EEC">
        <w:rPr>
          <w:rFonts w:ascii="Times New Roman" w:hAnsi="Times New Roman"/>
          <w:sz w:val="24"/>
          <w:szCs w:val="24"/>
        </w:rPr>
        <w:t xml:space="preserve">  = 1,076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-4</w:t>
      </w:r>
      <w:r w:rsidRPr="00CE3EEC">
        <w:rPr>
          <w:rFonts w:ascii="Times New Roman" w:hAnsi="Times New Roman"/>
          <w:sz w:val="24"/>
          <w:szCs w:val="24"/>
        </w:rPr>
        <w:t xml:space="preserve"> моль/л.</w:t>
      </w:r>
    </w:p>
    <w:p w:rsidR="004C2703" w:rsidRPr="00CE3EEC" w:rsidRDefault="004C2703" w:rsidP="004C2703">
      <w:pPr>
        <w:pStyle w:val="af1"/>
        <w:tabs>
          <w:tab w:val="clear" w:pos="4677"/>
          <w:tab w:val="clear" w:pos="9355"/>
        </w:tabs>
        <w:rPr>
          <w:szCs w:val="24"/>
        </w:rPr>
      </w:pPr>
      <w:r w:rsidRPr="00CE3EEC">
        <w:rPr>
          <w:szCs w:val="24"/>
        </w:rPr>
        <w:t xml:space="preserve">                                                                               304 моль/</w:t>
      </w:r>
      <w:proofErr w:type="gramStart"/>
      <w:r w:rsidRPr="00CE3EEC">
        <w:rPr>
          <w:szCs w:val="24"/>
        </w:rPr>
        <w:t>л</w:t>
      </w:r>
      <w:proofErr w:type="gramEnd"/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ab/>
        <w:t xml:space="preserve">Уравнение диссоциации 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>: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ab/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CE3EEC">
        <w:rPr>
          <w:rFonts w:ascii="Times New Roman" w:hAnsi="Times New Roman"/>
          <w:sz w:val="24"/>
          <w:szCs w:val="24"/>
        </w:rPr>
        <w:t xml:space="preserve"> 2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perscript"/>
        </w:rPr>
        <w:t>+</w:t>
      </w:r>
      <w:r w:rsidRPr="00CE3EEC">
        <w:rPr>
          <w:rFonts w:ascii="Times New Roman" w:hAnsi="Times New Roman"/>
          <w:sz w:val="24"/>
          <w:szCs w:val="24"/>
        </w:rPr>
        <w:t xml:space="preserve"> + 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  <w:vertAlign w:val="superscript"/>
        </w:rPr>
        <w:t>2-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lastRenderedPageBreak/>
        <w:tab/>
        <w:t xml:space="preserve">Произведение растворимости для осадка 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>: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CE3EEC">
        <w:rPr>
          <w:rFonts w:ascii="Times New Roman" w:hAnsi="Times New Roman"/>
          <w:sz w:val="24"/>
          <w:szCs w:val="24"/>
        </w:rPr>
        <w:tab/>
      </w:r>
      <w:proofErr w:type="gramStart"/>
      <w:r w:rsidRPr="00CE3EEC">
        <w:rPr>
          <w:rFonts w:ascii="Times New Roman" w:hAnsi="Times New Roman"/>
          <w:sz w:val="24"/>
          <w:szCs w:val="24"/>
        </w:rPr>
        <w:t>ПР</w:t>
      </w:r>
      <w:proofErr w:type="gramEnd"/>
      <w:r w:rsidRPr="00CE3EEC">
        <w:rPr>
          <w:rFonts w:ascii="Times New Roman" w:hAnsi="Times New Roman"/>
          <w:sz w:val="24"/>
          <w:szCs w:val="24"/>
          <w:lang w:val="en-US"/>
        </w:rPr>
        <w:t xml:space="preserve"> Ag</w:t>
      </w:r>
      <w:r w:rsidRPr="00CE3EEC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CE3EEC">
        <w:rPr>
          <w:rFonts w:ascii="Times New Roman" w:hAnsi="Times New Roman"/>
          <w:sz w:val="24"/>
          <w:szCs w:val="24"/>
          <w:lang w:val="en-US"/>
        </w:rPr>
        <w:t xml:space="preserve"> = [Ag+]</w:t>
      </w:r>
      <w:r w:rsidRPr="00CE3EEC">
        <w:rPr>
          <w:rFonts w:ascii="Times New Roman" w:hAnsi="Times New Roman"/>
          <w:sz w:val="24"/>
          <w:szCs w:val="24"/>
          <w:vertAlign w:val="superscript"/>
          <w:lang w:val="en-US"/>
        </w:rPr>
        <w:t xml:space="preserve">2 </w:t>
      </w:r>
      <w:r w:rsidRPr="00CE3EEC">
        <w:rPr>
          <w:rFonts w:ascii="Times New Roman" w:hAnsi="Times New Roman"/>
          <w:sz w:val="24"/>
          <w:szCs w:val="24"/>
          <w:lang w:val="en-US"/>
        </w:rPr>
        <w:t xml:space="preserve">[C </w:t>
      </w:r>
      <w:r w:rsidRPr="00CE3EEC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2 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CE3EEC">
        <w:rPr>
          <w:rFonts w:ascii="Times New Roman" w:hAnsi="Times New Roman"/>
          <w:sz w:val="24"/>
          <w:szCs w:val="24"/>
          <w:vertAlign w:val="superscript"/>
          <w:lang w:val="en-US"/>
        </w:rPr>
        <w:t>2-</w:t>
      </w:r>
      <w:r w:rsidRPr="00CE3EEC">
        <w:rPr>
          <w:rFonts w:ascii="Times New Roman" w:hAnsi="Times New Roman"/>
          <w:sz w:val="24"/>
          <w:szCs w:val="24"/>
          <w:lang w:val="en-US"/>
        </w:rPr>
        <w:t>]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  <w:lang w:val="en-US"/>
        </w:rPr>
        <w:tab/>
      </w:r>
      <w:r w:rsidRPr="00CE3EEC">
        <w:rPr>
          <w:rFonts w:ascii="Times New Roman" w:hAnsi="Times New Roman"/>
          <w:sz w:val="24"/>
          <w:szCs w:val="24"/>
        </w:rPr>
        <w:t xml:space="preserve">Из уравнения диссоциации 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видно, что концентрация 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  <w:vertAlign w:val="superscript"/>
        </w:rPr>
        <w:t>2-</w:t>
      </w:r>
      <w:r w:rsidRPr="00CE3EEC">
        <w:rPr>
          <w:rFonts w:ascii="Times New Roman" w:hAnsi="Times New Roman"/>
          <w:sz w:val="24"/>
          <w:szCs w:val="24"/>
        </w:rPr>
        <w:t xml:space="preserve">-ионов в насыщенном растворе равна концентрации 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(1,076х10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-4</w:t>
      </w:r>
      <w:r w:rsidRPr="00CE3EEC">
        <w:rPr>
          <w:rFonts w:ascii="Times New Roman" w:hAnsi="Times New Roman"/>
          <w:sz w:val="24"/>
          <w:szCs w:val="24"/>
        </w:rPr>
        <w:t xml:space="preserve"> моль/л), а концентрация катионов 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</w:rPr>
        <w:t>+ в два раза больше, т.е. 1,076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</w:t>
      </w:r>
      <w:r w:rsidRPr="00CE3EEC">
        <w:rPr>
          <w:rFonts w:ascii="Times New Roman" w:hAnsi="Times New Roman"/>
          <w:sz w:val="24"/>
          <w:szCs w:val="24"/>
        </w:rPr>
        <w:t>4 ·2 = 2,15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-4</w:t>
      </w:r>
      <w:r w:rsidRPr="00CE3EEC">
        <w:rPr>
          <w:rFonts w:ascii="Times New Roman" w:hAnsi="Times New Roman"/>
          <w:sz w:val="24"/>
          <w:szCs w:val="24"/>
        </w:rPr>
        <w:t xml:space="preserve">. 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t>Отсюда ПР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= (2,15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-4</w:t>
      </w:r>
      <w:r w:rsidRPr="00CE3EEC">
        <w:rPr>
          <w:rFonts w:ascii="Times New Roman" w:hAnsi="Times New Roman"/>
          <w:sz w:val="24"/>
          <w:szCs w:val="24"/>
        </w:rPr>
        <w:t>) · 2 ·1,076 ·2 = 2,15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-4</w:t>
      </w:r>
      <w:r w:rsidRPr="00CE3EEC">
        <w:rPr>
          <w:rFonts w:ascii="Times New Roman" w:hAnsi="Times New Roman"/>
          <w:sz w:val="24"/>
          <w:szCs w:val="24"/>
        </w:rPr>
        <w:t>.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i/>
          <w:iCs/>
          <w:sz w:val="24"/>
          <w:szCs w:val="24"/>
        </w:rPr>
        <w:t>Ответ</w:t>
      </w:r>
      <w:proofErr w:type="gramStart"/>
      <w:r w:rsidRPr="00CE3EEC">
        <w:rPr>
          <w:rFonts w:ascii="Times New Roman" w:hAnsi="Times New Roman"/>
          <w:i/>
          <w:iCs/>
          <w:sz w:val="24"/>
          <w:szCs w:val="24"/>
        </w:rPr>
        <w:t>:</w:t>
      </w:r>
      <w:r w:rsidRPr="00CE3EEC">
        <w:rPr>
          <w:rFonts w:ascii="Times New Roman" w:hAnsi="Times New Roman"/>
          <w:sz w:val="24"/>
          <w:szCs w:val="24"/>
        </w:rPr>
        <w:t>П</w:t>
      </w:r>
      <w:proofErr w:type="gramEnd"/>
      <w:r w:rsidRPr="00CE3EEC">
        <w:rPr>
          <w:rFonts w:ascii="Times New Roman" w:hAnsi="Times New Roman"/>
          <w:sz w:val="24"/>
          <w:szCs w:val="24"/>
        </w:rPr>
        <w:t>Р</w:t>
      </w:r>
      <w:r w:rsidRPr="00CE3EEC">
        <w:rPr>
          <w:rFonts w:ascii="Times New Roman" w:hAnsi="Times New Roman"/>
          <w:sz w:val="24"/>
          <w:szCs w:val="24"/>
          <w:lang w:val="en-US"/>
        </w:rPr>
        <w:t>Ag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C</w:t>
      </w:r>
      <w:r w:rsidRPr="00CE3EEC">
        <w:rPr>
          <w:rFonts w:ascii="Times New Roman" w:hAnsi="Times New Roman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sz w:val="24"/>
          <w:szCs w:val="24"/>
          <w:lang w:val="en-US"/>
        </w:rPr>
        <w:t>O</w:t>
      </w:r>
      <w:r w:rsidRPr="00CE3EEC">
        <w:rPr>
          <w:rFonts w:ascii="Times New Roman" w:hAnsi="Times New Roman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sz w:val="24"/>
          <w:szCs w:val="24"/>
        </w:rPr>
        <w:t xml:space="preserve"> = 5 ·10</w:t>
      </w:r>
      <w:r w:rsidRPr="00CE3EEC">
        <w:rPr>
          <w:rFonts w:ascii="Times New Roman" w:hAnsi="Times New Roman"/>
          <w:sz w:val="24"/>
          <w:szCs w:val="24"/>
          <w:vertAlign w:val="superscript"/>
        </w:rPr>
        <w:t>-12</w:t>
      </w:r>
      <w:r w:rsidRPr="00CE3EEC">
        <w:rPr>
          <w:rFonts w:ascii="Times New Roman" w:hAnsi="Times New Roman"/>
          <w:sz w:val="24"/>
          <w:szCs w:val="24"/>
        </w:rPr>
        <w:t>.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D50032">
        <w:rPr>
          <w:rFonts w:ascii="Times New Roman" w:hAnsi="Times New Roman"/>
          <w:b/>
          <w:sz w:val="24"/>
          <w:szCs w:val="24"/>
        </w:rPr>
        <w:t>17.</w:t>
      </w:r>
      <w:r>
        <w:rPr>
          <w:rFonts w:ascii="Times New Roman" w:hAnsi="Times New Roman"/>
          <w:sz w:val="24"/>
          <w:szCs w:val="24"/>
        </w:rPr>
        <w:t xml:space="preserve"> Чему равен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тепловой  эффект   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>д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ля данной реакции при температуре 25</w:t>
      </w:r>
      <w:proofErr w:type="gramStart"/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° С</w:t>
      </w:r>
      <w:proofErr w:type="gramEnd"/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 xml:space="preserve"> и нор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мальном  давлении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?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А1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</w:rPr>
        <w:t xml:space="preserve">2 </w:t>
      </w:r>
      <w:proofErr w:type="gramStart"/>
      <w:r w:rsidRPr="00CE3EEC">
        <w:rPr>
          <w:rFonts w:ascii="Times New Roman" w:hAnsi="Times New Roman"/>
          <w:color w:val="000000"/>
          <w:spacing w:val="4"/>
          <w:sz w:val="24"/>
          <w:szCs w:val="24"/>
          <w:lang w:val="en-US"/>
        </w:rPr>
        <w:t>O</w:t>
      </w:r>
      <w:proofErr w:type="gramEnd"/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з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 xml:space="preserve"> + 3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lang w:val="en-US"/>
        </w:rPr>
        <w:t>SO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з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 xml:space="preserve"> = А1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(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SO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)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bscript"/>
        </w:rPr>
        <w:t>3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-24"/>
          <w:w w:val="122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 xml:space="preserve">Стандартные    энтальпии    образования    веществ, </w:t>
      </w:r>
      <w:r w:rsidRPr="00CE3EEC">
        <w:rPr>
          <w:rFonts w:ascii="Times New Roman" w:hAnsi="Times New Roman"/>
          <w:color w:val="000000"/>
          <w:spacing w:val="3"/>
          <w:sz w:val="24"/>
          <w:szCs w:val="24"/>
        </w:rPr>
        <w:t xml:space="preserve">участвующих в данной реакции, составляют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А1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lang w:val="en-US"/>
        </w:rPr>
        <w:t>O</w:t>
      </w:r>
      <w:proofErr w:type="spellStart"/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з</w:t>
      </w:r>
      <w:proofErr w:type="spellEnd"/>
      <w:r w:rsidRPr="00CE3EEC">
        <w:rPr>
          <w:rFonts w:ascii="Times New Roman" w:hAnsi="Times New Roman"/>
          <w:color w:val="000000"/>
          <w:spacing w:val="-12"/>
          <w:sz w:val="24"/>
          <w:szCs w:val="24"/>
        </w:rPr>
        <w:t xml:space="preserve"> (</w:t>
      </w:r>
      <w:proofErr w:type="spellStart"/>
      <w:r w:rsidRPr="00CE3EEC">
        <w:rPr>
          <w:rFonts w:ascii="Times New Roman" w:hAnsi="Times New Roman"/>
          <w:color w:val="000000"/>
          <w:spacing w:val="-12"/>
          <w:sz w:val="24"/>
          <w:szCs w:val="24"/>
        </w:rPr>
        <w:t>кр</w:t>
      </w:r>
      <w:proofErr w:type="spellEnd"/>
      <w:r w:rsidRPr="00CE3EEC">
        <w:rPr>
          <w:rFonts w:ascii="Times New Roman" w:hAnsi="Times New Roman"/>
          <w:color w:val="000000"/>
          <w:spacing w:val="-12"/>
          <w:sz w:val="24"/>
          <w:szCs w:val="24"/>
        </w:rPr>
        <w:t xml:space="preserve">)    </w:t>
      </w:r>
      <w:r w:rsidRPr="00CE3EEC">
        <w:rPr>
          <w:rFonts w:ascii="Times New Roman" w:hAnsi="Times New Roman"/>
          <w:color w:val="000000"/>
          <w:spacing w:val="-16"/>
          <w:sz w:val="24"/>
          <w:szCs w:val="24"/>
        </w:rPr>
        <w:t>∆ Н°</w:t>
      </w:r>
      <w:r w:rsidRPr="00CE3EEC">
        <w:rPr>
          <w:rFonts w:ascii="Times New Roman" w:hAnsi="Times New Roman"/>
          <w:color w:val="000000"/>
          <w:spacing w:val="-16"/>
          <w:sz w:val="24"/>
          <w:szCs w:val="24"/>
          <w:vertAlign w:val="subscript"/>
        </w:rPr>
        <w:t xml:space="preserve">298    </w:t>
      </w:r>
      <w:r w:rsidRPr="00CE3EEC">
        <w:rPr>
          <w:rFonts w:ascii="Times New Roman" w:hAnsi="Times New Roman"/>
          <w:color w:val="000000"/>
          <w:spacing w:val="-12"/>
          <w:sz w:val="24"/>
          <w:szCs w:val="24"/>
        </w:rPr>
        <w:t>=  - 1674,0 кДж/моль,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-12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  <w:lang w:val="en-US"/>
        </w:rPr>
        <w:t>SO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з (г</w:t>
      </w:r>
      <w:proofErr w:type="gramStart"/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)</w:t>
      </w:r>
      <w:r w:rsidRPr="00CE3EEC">
        <w:rPr>
          <w:rFonts w:ascii="Times New Roman" w:hAnsi="Times New Roman"/>
          <w:color w:val="000000"/>
          <w:spacing w:val="-16"/>
          <w:sz w:val="24"/>
          <w:szCs w:val="24"/>
        </w:rPr>
        <w:t>∆</w:t>
      </w:r>
      <w:proofErr w:type="gramEnd"/>
      <w:r w:rsidRPr="00CE3EEC">
        <w:rPr>
          <w:rFonts w:ascii="Times New Roman" w:hAnsi="Times New Roman"/>
          <w:color w:val="000000"/>
          <w:spacing w:val="-16"/>
          <w:sz w:val="24"/>
          <w:szCs w:val="24"/>
        </w:rPr>
        <w:t xml:space="preserve"> Н°</w:t>
      </w:r>
      <w:r w:rsidRPr="00CE3EEC">
        <w:rPr>
          <w:rFonts w:ascii="Times New Roman" w:hAnsi="Times New Roman"/>
          <w:color w:val="000000"/>
          <w:spacing w:val="-16"/>
          <w:sz w:val="24"/>
          <w:szCs w:val="24"/>
          <w:vertAlign w:val="subscript"/>
        </w:rPr>
        <w:t xml:space="preserve">298   </w:t>
      </w:r>
      <w:r w:rsidRPr="00CE3EEC">
        <w:rPr>
          <w:rFonts w:ascii="Times New Roman" w:hAnsi="Times New Roman"/>
          <w:color w:val="000000"/>
          <w:spacing w:val="-16"/>
          <w:sz w:val="24"/>
          <w:szCs w:val="24"/>
        </w:rPr>
        <w:t xml:space="preserve"> = - 395,4 </w:t>
      </w:r>
      <w:r w:rsidRPr="00CE3EEC">
        <w:rPr>
          <w:rFonts w:ascii="Times New Roman" w:hAnsi="Times New Roman"/>
          <w:color w:val="000000"/>
          <w:spacing w:val="-12"/>
          <w:sz w:val="24"/>
          <w:szCs w:val="24"/>
        </w:rPr>
        <w:t>кДж/моль,</w:t>
      </w:r>
    </w:p>
    <w:p w:rsidR="004C2703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-12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А1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(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SO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bscript"/>
        </w:rPr>
        <w:t>4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)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bscript"/>
        </w:rPr>
        <w:t xml:space="preserve">3 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(</w:t>
      </w:r>
      <w:proofErr w:type="spellStart"/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кр</w:t>
      </w:r>
      <w:proofErr w:type="spellEnd"/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 xml:space="preserve">.)    </w:t>
      </w:r>
      <w:r w:rsidRPr="00CE3EEC">
        <w:rPr>
          <w:rFonts w:ascii="Times New Roman" w:hAnsi="Times New Roman"/>
          <w:color w:val="000000"/>
          <w:spacing w:val="-16"/>
          <w:sz w:val="24"/>
          <w:szCs w:val="24"/>
        </w:rPr>
        <w:t>∆ Н°</w:t>
      </w:r>
      <w:r w:rsidRPr="00CE3EEC">
        <w:rPr>
          <w:rFonts w:ascii="Times New Roman" w:hAnsi="Times New Roman"/>
          <w:color w:val="000000"/>
          <w:spacing w:val="-16"/>
          <w:sz w:val="24"/>
          <w:szCs w:val="24"/>
          <w:vertAlign w:val="subscript"/>
        </w:rPr>
        <w:t xml:space="preserve">298   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 xml:space="preserve"> = - 3439,3 </w:t>
      </w:r>
      <w:r w:rsidRPr="00CE3EEC">
        <w:rPr>
          <w:rFonts w:ascii="Times New Roman" w:hAnsi="Times New Roman"/>
          <w:color w:val="000000"/>
          <w:spacing w:val="-12"/>
          <w:sz w:val="24"/>
          <w:szCs w:val="24"/>
        </w:rPr>
        <w:t>кДж/моль.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-16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Решение.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∆ </w:t>
      </w:r>
      <w:proofErr w:type="spellStart"/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Н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</w:rPr>
        <w:t>х</w:t>
      </w:r>
      <w:proofErr w:type="spellEnd"/>
      <w:r w:rsidRPr="00CE3EEC">
        <w:rPr>
          <w:rFonts w:ascii="Times New Roman" w:hAnsi="Times New Roman"/>
          <w:color w:val="000000"/>
          <w:spacing w:val="1"/>
          <w:w w:val="122"/>
          <w:sz w:val="24"/>
          <w:szCs w:val="24"/>
        </w:rPr>
        <w:t xml:space="preserve"> = </w:t>
      </w:r>
      <w:r w:rsidRPr="00CE3EEC">
        <w:rPr>
          <w:rFonts w:ascii="Times New Roman" w:hAnsi="Times New Roman"/>
          <w:color w:val="000000"/>
          <w:spacing w:val="-16"/>
          <w:sz w:val="24"/>
          <w:szCs w:val="24"/>
        </w:rPr>
        <w:t xml:space="preserve">∆ Н°  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bscript"/>
        </w:rPr>
        <w:t>А12(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bscript"/>
          <w:lang w:val="en-US"/>
        </w:rPr>
        <w:t>S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  <w:vertAlign w:val="subscript"/>
        </w:rPr>
        <w:t xml:space="preserve">04)3 </w:t>
      </w:r>
      <w:r w:rsidRPr="00CE3EEC">
        <w:rPr>
          <w:rFonts w:ascii="Times New Roman" w:hAnsi="Times New Roman"/>
          <w:color w:val="000000"/>
          <w:spacing w:val="-16"/>
          <w:sz w:val="24"/>
          <w:szCs w:val="24"/>
        </w:rPr>
        <w:t xml:space="preserve"> - (∆ Н°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</w:rPr>
        <w:t>А120з</w:t>
      </w:r>
      <w:r w:rsidRPr="00CE3EEC">
        <w:rPr>
          <w:rFonts w:ascii="Times New Roman" w:hAnsi="Times New Roman"/>
          <w:color w:val="000000"/>
          <w:spacing w:val="-16"/>
          <w:sz w:val="24"/>
          <w:szCs w:val="24"/>
        </w:rPr>
        <w:t xml:space="preserve">  + ∆ Н° 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  <w:lang w:val="en-US"/>
        </w:rPr>
        <w:t>S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</w:rPr>
        <w:t>0з</w:t>
      </w:r>
      <w:proofErr w:type="gramStart"/>
      <w:r w:rsidRPr="00CE3EEC">
        <w:rPr>
          <w:rFonts w:ascii="Times New Roman" w:hAnsi="Times New Roman"/>
          <w:color w:val="000000"/>
          <w:spacing w:val="1"/>
          <w:w w:val="122"/>
          <w:sz w:val="24"/>
          <w:szCs w:val="24"/>
        </w:rPr>
        <w:t xml:space="preserve"> )</w:t>
      </w:r>
      <w:proofErr w:type="gramEnd"/>
      <w:r w:rsidRPr="00CE3EEC">
        <w:rPr>
          <w:rFonts w:ascii="Times New Roman" w:hAnsi="Times New Roman"/>
          <w:color w:val="000000"/>
          <w:spacing w:val="1"/>
          <w:w w:val="122"/>
          <w:sz w:val="24"/>
          <w:szCs w:val="24"/>
        </w:rPr>
        <w:t>,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∆ </w:t>
      </w:r>
      <w:proofErr w:type="spellStart"/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Н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</w:rPr>
        <w:t>х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=</w:t>
      </w:r>
      <w:proofErr w:type="spellEnd"/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 xml:space="preserve"> - 3439,3 - (- 1674 - 3 ∙ 395,4)  =</w:t>
      </w:r>
      <w:r w:rsidRPr="00CE3EEC">
        <w:rPr>
          <w:rFonts w:ascii="Times New Roman" w:hAnsi="Times New Roman"/>
          <w:iCs/>
          <w:color w:val="000000"/>
          <w:spacing w:val="5"/>
          <w:sz w:val="24"/>
          <w:szCs w:val="24"/>
        </w:rPr>
        <w:t>-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579,1 кДж/моль.</w:t>
      </w:r>
    </w:p>
    <w:p w:rsidR="004C2703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Для данной реакции при температуре 25</w:t>
      </w:r>
      <w:proofErr w:type="gramStart"/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° С</w:t>
      </w:r>
      <w:proofErr w:type="gramEnd"/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 xml:space="preserve"> и нор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мальном  давлении  тепловой  эффект    равен  ∆ </w:t>
      </w:r>
      <w:proofErr w:type="spellStart"/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Н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  <w:vertAlign w:val="subscript"/>
        </w:rPr>
        <w:t>х</w:t>
      </w:r>
      <w:proofErr w:type="spellEnd"/>
      <w:r w:rsidRPr="00CE3EEC">
        <w:rPr>
          <w:rFonts w:ascii="Times New Roman" w:hAnsi="Times New Roman"/>
          <w:color w:val="000000"/>
          <w:spacing w:val="1"/>
          <w:w w:val="122"/>
          <w:sz w:val="24"/>
          <w:szCs w:val="24"/>
        </w:rPr>
        <w:t xml:space="preserve">  = - 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579,1 кДж/моль.</w:t>
      </w:r>
    </w:p>
    <w:p w:rsidR="004C2703" w:rsidRPr="00CE3EEC" w:rsidRDefault="004C2703" w:rsidP="004C2703">
      <w:pPr>
        <w:shd w:val="clear" w:color="auto" w:fill="FFFFFF"/>
        <w:spacing w:after="0" w:line="360" w:lineRule="auto"/>
        <w:rPr>
          <w:rFonts w:ascii="Times New Roman" w:hAnsi="Times New Roman"/>
          <w:sz w:val="24"/>
          <w:szCs w:val="24"/>
        </w:rPr>
      </w:pPr>
      <w:r w:rsidRPr="00D50032">
        <w:rPr>
          <w:rFonts w:ascii="Times New Roman" w:hAnsi="Times New Roman"/>
          <w:b/>
          <w:sz w:val="24"/>
          <w:szCs w:val="24"/>
        </w:rPr>
        <w:t>18.</w:t>
      </w:r>
      <w:r w:rsidRPr="00CE3EEC">
        <w:rPr>
          <w:rFonts w:ascii="Times New Roman" w:hAnsi="Times New Roman"/>
          <w:color w:val="000000"/>
          <w:spacing w:val="9"/>
          <w:w w:val="89"/>
          <w:sz w:val="24"/>
          <w:szCs w:val="24"/>
        </w:rPr>
        <w:t>При 25</w:t>
      </w:r>
      <w:proofErr w:type="gramStart"/>
      <w:r w:rsidRPr="00CE3EEC">
        <w:rPr>
          <w:rFonts w:ascii="Times New Roman" w:hAnsi="Times New Roman"/>
          <w:color w:val="000000"/>
          <w:spacing w:val="9"/>
          <w:w w:val="89"/>
          <w:sz w:val="24"/>
          <w:szCs w:val="24"/>
        </w:rPr>
        <w:t>° С</w:t>
      </w:r>
      <w:proofErr w:type="gramEnd"/>
      <w:r w:rsidRPr="00CE3EEC">
        <w:rPr>
          <w:rFonts w:ascii="Times New Roman" w:hAnsi="Times New Roman"/>
          <w:color w:val="000000"/>
          <w:spacing w:val="9"/>
          <w:w w:val="89"/>
          <w:sz w:val="24"/>
          <w:szCs w:val="24"/>
        </w:rPr>
        <w:t xml:space="preserve"> и давлении  100 кПа в  </w:t>
      </w:r>
      <w:smartTag w:uri="urn:schemas-microsoft-com:office:smarttags" w:element="metricconverter">
        <w:smartTagPr>
          <w:attr w:name="ProductID" w:val="1 м3"/>
        </w:smartTagPr>
        <w:r w:rsidRPr="00CE3EEC">
          <w:rPr>
            <w:rFonts w:ascii="Times New Roman" w:hAnsi="Times New Roman"/>
            <w:color w:val="000000"/>
            <w:spacing w:val="9"/>
            <w:w w:val="89"/>
            <w:sz w:val="24"/>
            <w:szCs w:val="24"/>
          </w:rPr>
          <w:t>1 м</w:t>
        </w:r>
        <w:r w:rsidRPr="00CE3EEC">
          <w:rPr>
            <w:rFonts w:ascii="Times New Roman" w:hAnsi="Times New Roman"/>
            <w:color w:val="000000"/>
            <w:spacing w:val="9"/>
            <w:w w:val="89"/>
            <w:sz w:val="24"/>
            <w:szCs w:val="24"/>
            <w:vertAlign w:val="superscript"/>
          </w:rPr>
          <w:t>3</w:t>
        </w:r>
      </w:smartTag>
      <w:r w:rsidRPr="00CE3EEC">
        <w:rPr>
          <w:rFonts w:ascii="Times New Roman" w:hAnsi="Times New Roman"/>
          <w:color w:val="000000"/>
          <w:spacing w:val="9"/>
          <w:w w:val="89"/>
          <w:sz w:val="24"/>
          <w:szCs w:val="24"/>
        </w:rPr>
        <w:t xml:space="preserve"> воды растворяется </w:t>
      </w:r>
      <w:smartTag w:uri="urn:schemas-microsoft-com:office:smarttags" w:element="metricconverter">
        <w:smartTagPr>
          <w:attr w:name="ProductID" w:val="0,12 м3"/>
        </w:smartTagPr>
        <w:r w:rsidRPr="00CE3EEC">
          <w:rPr>
            <w:rFonts w:ascii="Times New Roman" w:hAnsi="Times New Roman"/>
            <w:color w:val="000000"/>
            <w:spacing w:val="10"/>
            <w:w w:val="89"/>
            <w:sz w:val="24"/>
            <w:szCs w:val="24"/>
          </w:rPr>
          <w:t>0,12 м</w:t>
        </w:r>
        <w:r w:rsidRPr="00CE3EEC">
          <w:rPr>
            <w:rFonts w:ascii="Times New Roman" w:hAnsi="Times New Roman"/>
            <w:color w:val="000000"/>
            <w:spacing w:val="10"/>
            <w:w w:val="89"/>
            <w:sz w:val="24"/>
            <w:szCs w:val="24"/>
            <w:vertAlign w:val="superscript"/>
          </w:rPr>
          <w:t>3</w:t>
        </w:r>
      </w:smartTag>
      <w:r w:rsidRPr="00CE3EEC">
        <w:rPr>
          <w:rFonts w:ascii="Times New Roman" w:hAnsi="Times New Roman"/>
          <w:color w:val="000000"/>
          <w:spacing w:val="10"/>
          <w:w w:val="89"/>
          <w:sz w:val="24"/>
          <w:szCs w:val="24"/>
        </w:rPr>
        <w:t xml:space="preserve"> азота. Сколько азота растворится в </w:t>
      </w:r>
      <w:smartTag w:uri="urn:schemas-microsoft-com:office:smarttags" w:element="metricconverter">
        <w:smartTagPr>
          <w:attr w:name="ProductID" w:val="2 м3"/>
        </w:smartTagPr>
        <w:r w:rsidRPr="00CE3EEC">
          <w:rPr>
            <w:rFonts w:ascii="Times New Roman" w:hAnsi="Times New Roman"/>
            <w:color w:val="000000"/>
            <w:spacing w:val="10"/>
            <w:w w:val="89"/>
            <w:sz w:val="24"/>
            <w:szCs w:val="24"/>
          </w:rPr>
          <w:t>2 м</w:t>
        </w:r>
        <w:r w:rsidRPr="00CE3EEC">
          <w:rPr>
            <w:rFonts w:ascii="Times New Roman" w:hAnsi="Times New Roman"/>
            <w:color w:val="000000"/>
            <w:spacing w:val="10"/>
            <w:w w:val="89"/>
            <w:sz w:val="24"/>
            <w:szCs w:val="24"/>
            <w:vertAlign w:val="superscript"/>
          </w:rPr>
          <w:t>3</w:t>
        </w:r>
      </w:smartTag>
      <w:r w:rsidRPr="00CE3EEC">
        <w:rPr>
          <w:rFonts w:ascii="Times New Roman" w:hAnsi="Times New Roman"/>
          <w:color w:val="000000"/>
          <w:spacing w:val="10"/>
          <w:w w:val="89"/>
          <w:sz w:val="24"/>
          <w:szCs w:val="24"/>
        </w:rPr>
        <w:t xml:space="preserve"> воды при той </w:t>
      </w:r>
      <w:r w:rsidRPr="00CE3EEC">
        <w:rPr>
          <w:rFonts w:ascii="Times New Roman" w:hAnsi="Times New Roman"/>
          <w:color w:val="000000"/>
          <w:spacing w:val="6"/>
          <w:w w:val="89"/>
          <w:sz w:val="24"/>
          <w:szCs w:val="24"/>
        </w:rPr>
        <w:t xml:space="preserve">же температуре и давлении   110   кПа?   Мольная   масса   азота  </w:t>
      </w:r>
      <w:r w:rsidRPr="00CE3EEC">
        <w:rPr>
          <w:rFonts w:ascii="Times New Roman" w:hAnsi="Times New Roman"/>
          <w:color w:val="000000"/>
          <w:spacing w:val="-3"/>
          <w:w w:val="89"/>
          <w:sz w:val="24"/>
          <w:szCs w:val="24"/>
        </w:rPr>
        <w:t>28 кг/</w:t>
      </w:r>
      <w:proofErr w:type="spellStart"/>
      <w:r w:rsidRPr="00CE3EEC">
        <w:rPr>
          <w:rFonts w:ascii="Times New Roman" w:hAnsi="Times New Roman"/>
          <w:color w:val="000000"/>
          <w:spacing w:val="-3"/>
          <w:w w:val="89"/>
          <w:sz w:val="24"/>
          <w:szCs w:val="24"/>
        </w:rPr>
        <w:t>кмоль</w:t>
      </w:r>
      <w:proofErr w:type="spellEnd"/>
      <w:r w:rsidRPr="00CE3EEC">
        <w:rPr>
          <w:rFonts w:ascii="Times New Roman" w:hAnsi="Times New Roman"/>
          <w:color w:val="000000"/>
          <w:spacing w:val="-3"/>
          <w:w w:val="89"/>
          <w:sz w:val="24"/>
          <w:szCs w:val="24"/>
        </w:rPr>
        <w:t>.</w:t>
      </w:r>
    </w:p>
    <w:p w:rsidR="004C2703" w:rsidRDefault="004C2703" w:rsidP="004C2703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pacing w:val="5"/>
          <w:w w:val="89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6"/>
          <w:w w:val="89"/>
          <w:sz w:val="24"/>
          <w:szCs w:val="24"/>
        </w:rPr>
        <w:t>Решение. Пользуясь уравнением состояния газа, рас</w:t>
      </w: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</w:rPr>
        <w:t xml:space="preserve">считаем массу  азота, растворенного в </w:t>
      </w:r>
      <w:smartTag w:uri="urn:schemas-microsoft-com:office:smarttags" w:element="metricconverter">
        <w:smartTagPr>
          <w:attr w:name="ProductID" w:val="1 м3"/>
        </w:smartTagPr>
        <w:r w:rsidRPr="00CE3EEC">
          <w:rPr>
            <w:rFonts w:ascii="Times New Roman" w:hAnsi="Times New Roman"/>
            <w:color w:val="000000"/>
            <w:spacing w:val="5"/>
            <w:w w:val="89"/>
            <w:sz w:val="24"/>
            <w:szCs w:val="24"/>
          </w:rPr>
          <w:t>1 м</w:t>
        </w:r>
        <w:r w:rsidRPr="00CE3EEC">
          <w:rPr>
            <w:rFonts w:ascii="Times New Roman" w:hAnsi="Times New Roman"/>
            <w:color w:val="000000"/>
            <w:spacing w:val="5"/>
            <w:w w:val="89"/>
            <w:sz w:val="24"/>
            <w:szCs w:val="24"/>
            <w:vertAlign w:val="superscript"/>
          </w:rPr>
          <w:t>3</w:t>
        </w:r>
      </w:smartTag>
      <w:r>
        <w:rPr>
          <w:rFonts w:ascii="Times New Roman" w:hAnsi="Times New Roman"/>
          <w:color w:val="000000"/>
          <w:spacing w:val="5"/>
          <w:w w:val="89"/>
          <w:sz w:val="24"/>
          <w:szCs w:val="24"/>
        </w:rPr>
        <w:t xml:space="preserve"> воды</w:t>
      </w: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</w:rPr>
        <w:t>:</w:t>
      </w:r>
    </w:p>
    <w:p w:rsidR="004C2703" w:rsidRPr="00CE3EEC" w:rsidRDefault="004C2703" w:rsidP="004C2703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pacing w:val="5"/>
          <w:w w:val="89"/>
          <w:sz w:val="24"/>
          <w:szCs w:val="24"/>
        </w:rPr>
      </w:pPr>
      <w:proofErr w:type="spellStart"/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  <w:lang w:val="en-US"/>
        </w:rPr>
        <w:t>RTpVM</w:t>
      </w:r>
      <w:proofErr w:type="spellEnd"/>
    </w:p>
    <w:p w:rsidR="004C2703" w:rsidRPr="00CE3EEC" w:rsidRDefault="004C2703" w:rsidP="004C2703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pacing w:val="5"/>
          <w:w w:val="89"/>
          <w:sz w:val="24"/>
          <w:szCs w:val="24"/>
        </w:rPr>
      </w:pPr>
      <w:proofErr w:type="spellStart"/>
      <w:proofErr w:type="gramStart"/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  <w:lang w:val="en-US"/>
        </w:rPr>
        <w:t>mpVM</w:t>
      </w:r>
      <w:proofErr w:type="spellEnd"/>
      <w:proofErr w:type="gramEnd"/>
    </w:p>
    <w:p w:rsidR="004C2703" w:rsidRPr="00CE3EEC" w:rsidRDefault="004C2703" w:rsidP="004C2703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pacing w:val="5"/>
          <w:w w:val="89"/>
          <w:sz w:val="24"/>
          <w:szCs w:val="24"/>
          <w:vertAlign w:val="superscript"/>
        </w:rPr>
      </w:pPr>
      <w:proofErr w:type="spellStart"/>
      <w:proofErr w:type="gramStart"/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  <w:lang w:val="en-US"/>
        </w:rPr>
        <w:t>pV</w:t>
      </w:r>
      <w:proofErr w:type="spellEnd"/>
      <w:proofErr w:type="gramEnd"/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</w:rPr>
        <w:t xml:space="preserve"> =    </w:t>
      </w:r>
      <w:r w:rsidRPr="00CE3EEC">
        <w:rPr>
          <w:rFonts w:ascii="Times New Roman" w:hAnsi="Times New Roman"/>
          <w:sz w:val="24"/>
          <w:szCs w:val="24"/>
        </w:rPr>
        <w:t>——</w:t>
      </w: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</w:rPr>
        <w:t xml:space="preserve">  ;        </w:t>
      </w: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  <w:lang w:val="en-US"/>
        </w:rPr>
        <w:t>m</w:t>
      </w: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</w:rPr>
        <w:t xml:space="preserve"> =   </w:t>
      </w:r>
      <w:r w:rsidRPr="00CE3EEC">
        <w:rPr>
          <w:rFonts w:ascii="Times New Roman" w:hAnsi="Times New Roman"/>
          <w:sz w:val="24"/>
          <w:szCs w:val="24"/>
        </w:rPr>
        <w:t>——</w:t>
      </w: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</w:rPr>
        <w:t xml:space="preserve">  ;              </w:t>
      </w: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  <w:lang w:val="en-US"/>
        </w:rPr>
        <w:t>R</w:t>
      </w: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</w:rPr>
        <w:t xml:space="preserve"> = 8,314 · 10 </w:t>
      </w: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  <w:vertAlign w:val="superscript"/>
        </w:rPr>
        <w:t xml:space="preserve">3 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Дж/(</w:t>
      </w:r>
      <w:proofErr w:type="spellStart"/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кмоль</w:t>
      </w:r>
      <w:proofErr w:type="spellEnd"/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 xml:space="preserve"> ∙ К);</w:t>
      </w:r>
    </w:p>
    <w:p w:rsidR="004C2703" w:rsidRPr="00CE3EEC" w:rsidRDefault="004C2703" w:rsidP="004C2703">
      <w:pPr>
        <w:shd w:val="clear" w:color="auto" w:fill="FFFFFF"/>
        <w:spacing w:after="0" w:line="360" w:lineRule="auto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  <w:lang w:val="en-US"/>
        </w:rPr>
        <w:t>MRT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 w:rsidRPr="00CE3EEC">
        <w:rPr>
          <w:rFonts w:ascii="Times New Roman" w:hAnsi="Times New Roman"/>
          <w:color w:val="000000"/>
          <w:sz w:val="24"/>
          <w:szCs w:val="24"/>
        </w:rPr>
        <w:tab/>
        <w:t>100 ∙10</w:t>
      </w:r>
      <w:r w:rsidRPr="00CE3EEC">
        <w:rPr>
          <w:rFonts w:ascii="Times New Roman" w:hAnsi="Times New Roman"/>
          <w:color w:val="000000"/>
          <w:sz w:val="24"/>
          <w:szCs w:val="24"/>
          <w:vertAlign w:val="superscript"/>
        </w:rPr>
        <w:t>3</w:t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 ∙ 0,12 ∙ 28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5"/>
          <w:w w:val="89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  <w:lang w:val="en-US"/>
        </w:rPr>
        <w:t>m</w:t>
      </w:r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</w:rPr>
        <w:t xml:space="preserve"> =    </w:t>
      </w:r>
      <w:r w:rsidRPr="00CE3EEC">
        <w:rPr>
          <w:rFonts w:ascii="Times New Roman" w:hAnsi="Times New Roman"/>
          <w:sz w:val="24"/>
          <w:szCs w:val="24"/>
        </w:rPr>
        <w:t>——————————</w:t>
      </w:r>
      <w:proofErr w:type="gramStart"/>
      <w:r w:rsidRPr="00CE3EEC">
        <w:rPr>
          <w:rFonts w:ascii="Times New Roman" w:hAnsi="Times New Roman"/>
          <w:color w:val="000000"/>
          <w:spacing w:val="5"/>
          <w:w w:val="89"/>
          <w:sz w:val="24"/>
          <w:szCs w:val="24"/>
        </w:rPr>
        <w:t xml:space="preserve">=  </w:t>
      </w:r>
      <w:smartTag w:uri="urn:schemas-microsoft-com:office:smarttags" w:element="metricconverter">
        <w:smartTagPr>
          <w:attr w:name="ProductID" w:val="0,136 кг"/>
        </w:smartTagPr>
        <w:r w:rsidRPr="00CE3EEC">
          <w:rPr>
            <w:rFonts w:ascii="Times New Roman" w:hAnsi="Times New Roman"/>
            <w:color w:val="000000"/>
            <w:spacing w:val="5"/>
            <w:w w:val="89"/>
            <w:sz w:val="24"/>
            <w:szCs w:val="24"/>
          </w:rPr>
          <w:t>0,136</w:t>
        </w:r>
        <w:proofErr w:type="gramEnd"/>
        <w:r w:rsidRPr="00CE3EEC">
          <w:rPr>
            <w:rFonts w:ascii="Times New Roman" w:hAnsi="Times New Roman"/>
            <w:color w:val="000000"/>
            <w:spacing w:val="5"/>
            <w:w w:val="89"/>
            <w:sz w:val="24"/>
            <w:szCs w:val="24"/>
          </w:rPr>
          <w:t xml:space="preserve"> кг</w:t>
        </w:r>
      </w:smartTag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5"/>
          <w:w w:val="89"/>
          <w:sz w:val="24"/>
          <w:szCs w:val="24"/>
        </w:rPr>
      </w:pPr>
      <w:r w:rsidRPr="00CE3EEC">
        <w:rPr>
          <w:rFonts w:ascii="Times New Roman" w:hAnsi="Times New Roman"/>
          <w:sz w:val="24"/>
          <w:szCs w:val="24"/>
        </w:rPr>
        <w:lastRenderedPageBreak/>
        <w:t>8,314 ∙ 10</w:t>
      </w:r>
      <w:r w:rsidRPr="00CE3EEC">
        <w:rPr>
          <w:rFonts w:ascii="Times New Roman" w:hAnsi="Times New Roman"/>
          <w:sz w:val="24"/>
          <w:szCs w:val="24"/>
          <w:vertAlign w:val="superscript"/>
        </w:rPr>
        <w:t xml:space="preserve">3 </w:t>
      </w:r>
      <w:r w:rsidRPr="00CE3EEC">
        <w:rPr>
          <w:rFonts w:ascii="Times New Roman" w:hAnsi="Times New Roman"/>
          <w:sz w:val="24"/>
          <w:szCs w:val="24"/>
        </w:rPr>
        <w:t xml:space="preserve">∙ 298  </w:t>
      </w:r>
    </w:p>
    <w:p w:rsidR="004C2703" w:rsidRPr="00CE3EEC" w:rsidRDefault="004C2703" w:rsidP="004C2703">
      <w:pPr>
        <w:shd w:val="clear" w:color="auto" w:fill="FFFFFF"/>
        <w:spacing w:after="0" w:line="360" w:lineRule="auto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 xml:space="preserve">т. е. концентрация газа в растворе с = 0,13б </w:t>
      </w:r>
      <w:proofErr w:type="gramStart"/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>кг</w:t>
      </w:r>
      <w:proofErr w:type="gramEnd"/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>/м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  <w:vertAlign w:val="superscript"/>
        </w:rPr>
        <w:t>3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>,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5"/>
        <w:jc w:val="both"/>
        <w:outlineLvl w:val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6"/>
          <w:sz w:val="24"/>
          <w:szCs w:val="24"/>
        </w:rPr>
        <w:t>По закону Генри: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 xml:space="preserve"> с</w:t>
      </w:r>
      <w:r w:rsidRPr="00CE3EEC">
        <w:rPr>
          <w:rFonts w:ascii="Times New Roman" w:hAnsi="Times New Roman"/>
          <w:iCs/>
          <w:color w:val="000000"/>
          <w:spacing w:val="-1"/>
          <w:sz w:val="24"/>
          <w:szCs w:val="24"/>
        </w:rPr>
        <w:t xml:space="preserve"> = </w:t>
      </w:r>
      <w:proofErr w:type="spellStart"/>
      <w:r w:rsidRPr="00CE3EEC">
        <w:rPr>
          <w:rFonts w:ascii="Times New Roman" w:hAnsi="Times New Roman"/>
          <w:iCs/>
          <w:color w:val="000000"/>
          <w:spacing w:val="-1"/>
          <w:sz w:val="24"/>
          <w:szCs w:val="24"/>
          <w:lang w:val="en-US"/>
        </w:rPr>
        <w:t>kp</w:t>
      </w:r>
      <w:proofErr w:type="spellEnd"/>
    </w:p>
    <w:p w:rsidR="004C2703" w:rsidRPr="00CE3EEC" w:rsidRDefault="004C2703" w:rsidP="004C2703">
      <w:pPr>
        <w:shd w:val="clear" w:color="auto" w:fill="FFFFFF"/>
        <w:spacing w:after="0" w:line="360" w:lineRule="auto"/>
        <w:ind w:right="14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6"/>
          <w:sz w:val="24"/>
          <w:szCs w:val="24"/>
        </w:rPr>
        <w:t xml:space="preserve">Для одного и того же газа </w:t>
      </w:r>
      <w:r w:rsidRPr="00CE3EEC">
        <w:rPr>
          <w:rFonts w:ascii="Times New Roman" w:hAnsi="Times New Roman"/>
          <w:color w:val="000000"/>
          <w:spacing w:val="2"/>
          <w:sz w:val="24"/>
          <w:szCs w:val="24"/>
        </w:rPr>
        <w:t>при постоянной температуре справедливо соотношение: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14" w:firstLine="341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с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vertAlign w:val="subscript"/>
        </w:rPr>
        <w:t>2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lang w:val="en-US"/>
        </w:rPr>
        <w:t>p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vertAlign w:val="subscript"/>
        </w:rPr>
        <w:t>1</w:t>
      </w:r>
    </w:p>
    <w:p w:rsidR="004C2703" w:rsidRPr="00CE3EEC" w:rsidRDefault="004C2703" w:rsidP="004C2703">
      <w:pPr>
        <w:shd w:val="clear" w:color="auto" w:fill="FFFFFF"/>
        <w:tabs>
          <w:tab w:val="left" w:pos="4752"/>
        </w:tabs>
        <w:spacing w:after="0" w:line="360" w:lineRule="auto"/>
        <w:rPr>
          <w:rFonts w:ascii="Times New Roman" w:hAnsi="Times New Roman"/>
          <w:color w:val="000000"/>
          <w:spacing w:val="-12"/>
          <w:sz w:val="24"/>
          <w:szCs w:val="24"/>
        </w:rPr>
      </w:pP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с</w:t>
      </w:r>
      <w:proofErr w:type="gramStart"/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vertAlign w:val="subscript"/>
        </w:rPr>
        <w:t>1</w:t>
      </w:r>
      <w:proofErr w:type="gramEnd"/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 xml:space="preserve"> /с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vertAlign w:val="subscript"/>
        </w:rPr>
        <w:t xml:space="preserve">2 </w:t>
      </w:r>
      <w:r w:rsidRPr="00CE3EEC">
        <w:rPr>
          <w:rFonts w:ascii="Times New Roman" w:hAnsi="Times New Roman"/>
          <w:iCs/>
          <w:color w:val="000000"/>
          <w:spacing w:val="-1"/>
          <w:sz w:val="24"/>
          <w:szCs w:val="24"/>
        </w:rPr>
        <w:t xml:space="preserve">= 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lang w:val="en-US"/>
        </w:rPr>
        <w:t>p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vertAlign w:val="subscript"/>
        </w:rPr>
        <w:t xml:space="preserve">1 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/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lang w:val="en-US"/>
        </w:rPr>
        <w:t>p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vertAlign w:val="subscript"/>
        </w:rPr>
        <w:t xml:space="preserve">2                      </w:t>
      </w:r>
      <w:r w:rsidRPr="00CE3EEC">
        <w:rPr>
          <w:rFonts w:ascii="Times New Roman" w:hAnsi="Times New Roman"/>
          <w:iCs/>
          <w:color w:val="000000"/>
          <w:spacing w:val="-1"/>
          <w:sz w:val="24"/>
          <w:szCs w:val="24"/>
        </w:rPr>
        <w:t xml:space="preserve"> или             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с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vertAlign w:val="subscript"/>
        </w:rPr>
        <w:t xml:space="preserve">1  </w:t>
      </w:r>
      <w:r w:rsidRPr="00CE3EEC">
        <w:rPr>
          <w:rFonts w:ascii="Times New Roman" w:hAnsi="Times New Roman"/>
          <w:iCs/>
          <w:color w:val="000000"/>
          <w:spacing w:val="-1"/>
          <w:sz w:val="24"/>
          <w:szCs w:val="24"/>
        </w:rPr>
        <w:t xml:space="preserve">=   </w:t>
      </w:r>
      <w:r w:rsidRPr="00CE3EEC">
        <w:rPr>
          <w:rFonts w:ascii="Times New Roman" w:hAnsi="Times New Roman"/>
          <w:sz w:val="24"/>
          <w:szCs w:val="24"/>
        </w:rPr>
        <w:t>——</w:t>
      </w:r>
    </w:p>
    <w:p w:rsidR="004C2703" w:rsidRPr="00CE3EEC" w:rsidRDefault="004C2703" w:rsidP="004C2703">
      <w:pPr>
        <w:shd w:val="clear" w:color="auto" w:fill="FFFFFF"/>
        <w:tabs>
          <w:tab w:val="left" w:pos="4752"/>
        </w:tabs>
        <w:spacing w:after="0" w:line="360" w:lineRule="auto"/>
        <w:rPr>
          <w:rFonts w:ascii="Times New Roman" w:hAnsi="Times New Roman"/>
          <w:i/>
          <w:iCs/>
          <w:color w:val="000000"/>
          <w:spacing w:val="-1"/>
          <w:sz w:val="24"/>
          <w:szCs w:val="24"/>
          <w:vertAlign w:val="subscript"/>
        </w:rPr>
      </w:pP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lang w:val="en-US"/>
        </w:rPr>
        <w:t>p</w:t>
      </w: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vertAlign w:val="subscript"/>
        </w:rPr>
        <w:t>2</w:t>
      </w:r>
    </w:p>
    <w:p w:rsidR="004C2703" w:rsidRPr="00CE3EEC" w:rsidRDefault="004C2703" w:rsidP="004C2703">
      <w:pPr>
        <w:shd w:val="clear" w:color="auto" w:fill="FFFFFF"/>
        <w:tabs>
          <w:tab w:val="left" w:pos="4752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iCs/>
          <w:color w:val="000000"/>
          <w:spacing w:val="-1"/>
          <w:sz w:val="24"/>
          <w:szCs w:val="24"/>
        </w:rPr>
        <w:t xml:space="preserve">                      110 ∙ 10</w:t>
      </w:r>
      <w:r w:rsidRPr="00CE3EEC">
        <w:rPr>
          <w:rFonts w:ascii="Times New Roman" w:hAnsi="Times New Roman"/>
          <w:iCs/>
          <w:color w:val="000000"/>
          <w:spacing w:val="-1"/>
          <w:sz w:val="24"/>
          <w:szCs w:val="24"/>
          <w:vertAlign w:val="superscript"/>
        </w:rPr>
        <w:t>3</w:t>
      </w:r>
      <w:r w:rsidRPr="00CE3EEC">
        <w:rPr>
          <w:rFonts w:ascii="Times New Roman" w:hAnsi="Times New Roman"/>
          <w:color w:val="000000"/>
          <w:sz w:val="24"/>
          <w:szCs w:val="24"/>
          <w:vertAlign w:val="superscript"/>
        </w:rPr>
        <w:tab/>
      </w:r>
    </w:p>
    <w:p w:rsidR="004C2703" w:rsidRPr="00CE3EEC" w:rsidRDefault="004C2703" w:rsidP="004C2703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pacing w:val="5"/>
          <w:sz w:val="24"/>
          <w:szCs w:val="24"/>
        </w:rPr>
      </w:pPr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с</w:t>
      </w:r>
      <w:proofErr w:type="gramStart"/>
      <w:r w:rsidRPr="00CE3EEC">
        <w:rPr>
          <w:rFonts w:ascii="Times New Roman" w:hAnsi="Times New Roman"/>
          <w:i/>
          <w:iCs/>
          <w:color w:val="000000"/>
          <w:spacing w:val="-1"/>
          <w:sz w:val="24"/>
          <w:szCs w:val="24"/>
          <w:vertAlign w:val="subscript"/>
        </w:rPr>
        <w:t>1</w:t>
      </w:r>
      <w:proofErr w:type="gramEnd"/>
      <w:r w:rsidRPr="00CE3EEC">
        <w:rPr>
          <w:rFonts w:ascii="Times New Roman" w:hAnsi="Times New Roman"/>
          <w:iCs/>
          <w:color w:val="000000"/>
          <w:spacing w:val="-1"/>
          <w:sz w:val="24"/>
          <w:szCs w:val="24"/>
        </w:rPr>
        <w:t>=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 xml:space="preserve"> 0,136 ∙  </w:t>
      </w:r>
      <w:r w:rsidRPr="00CE3EEC">
        <w:rPr>
          <w:rFonts w:ascii="Times New Roman" w:hAnsi="Times New Roman"/>
          <w:sz w:val="24"/>
          <w:szCs w:val="24"/>
        </w:rPr>
        <w:t>————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 xml:space="preserve">   = 0,15 кг/м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vertAlign w:val="superscript"/>
        </w:rPr>
        <w:t>3</w:t>
      </w:r>
    </w:p>
    <w:p w:rsidR="004C2703" w:rsidRPr="00CE3EEC" w:rsidRDefault="004C2703" w:rsidP="004C2703">
      <w:pPr>
        <w:shd w:val="clear" w:color="auto" w:fill="FFFFFF"/>
        <w:spacing w:after="0" w:line="360" w:lineRule="auto"/>
        <w:outlineLvl w:val="0"/>
        <w:rPr>
          <w:rFonts w:ascii="Times New Roman" w:hAnsi="Times New Roman"/>
          <w:color w:val="000000"/>
          <w:spacing w:val="10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10"/>
          <w:sz w:val="24"/>
          <w:szCs w:val="24"/>
        </w:rPr>
        <w:t xml:space="preserve">                  100 ∙10</w:t>
      </w:r>
      <w:r w:rsidRPr="00CE3EEC">
        <w:rPr>
          <w:rFonts w:ascii="Times New Roman" w:hAnsi="Times New Roman"/>
          <w:color w:val="000000"/>
          <w:spacing w:val="10"/>
          <w:sz w:val="24"/>
          <w:szCs w:val="24"/>
          <w:vertAlign w:val="superscript"/>
        </w:rPr>
        <w:t>3</w:t>
      </w:r>
    </w:p>
    <w:p w:rsidR="004C2703" w:rsidRPr="00CE3EEC" w:rsidRDefault="004C2703" w:rsidP="004C2703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10"/>
          <w:sz w:val="24"/>
          <w:szCs w:val="24"/>
        </w:rPr>
        <w:t xml:space="preserve">Следовательно, в </w:t>
      </w:r>
      <w:smartTag w:uri="urn:schemas-microsoft-com:office:smarttags" w:element="metricconverter">
        <w:smartTagPr>
          <w:attr w:name="ProductID" w:val="2 м3"/>
        </w:smartTagPr>
        <w:r w:rsidRPr="00CE3EEC">
          <w:rPr>
            <w:rFonts w:ascii="Times New Roman" w:hAnsi="Times New Roman"/>
            <w:color w:val="000000"/>
            <w:spacing w:val="10"/>
            <w:sz w:val="24"/>
            <w:szCs w:val="24"/>
          </w:rPr>
          <w:t>2 м</w:t>
        </w:r>
        <w:r w:rsidRPr="00CE3EEC">
          <w:rPr>
            <w:rFonts w:ascii="Times New Roman" w:hAnsi="Times New Roman"/>
            <w:color w:val="000000"/>
            <w:spacing w:val="10"/>
            <w:sz w:val="24"/>
            <w:szCs w:val="24"/>
            <w:vertAlign w:val="superscript"/>
          </w:rPr>
          <w:t>3</w:t>
        </w:r>
      </w:smartTag>
      <w:r w:rsidRPr="00CE3EEC">
        <w:rPr>
          <w:rFonts w:ascii="Times New Roman" w:hAnsi="Times New Roman"/>
          <w:color w:val="000000"/>
          <w:spacing w:val="10"/>
          <w:sz w:val="24"/>
          <w:szCs w:val="24"/>
        </w:rPr>
        <w:t xml:space="preserve"> воды при  110 кПа и 25</w:t>
      </w:r>
      <w:proofErr w:type="gramStart"/>
      <w:r w:rsidRPr="00CE3EEC">
        <w:rPr>
          <w:rFonts w:ascii="Times New Roman" w:hAnsi="Times New Roman"/>
          <w:color w:val="000000"/>
          <w:spacing w:val="10"/>
          <w:sz w:val="24"/>
          <w:szCs w:val="24"/>
        </w:rPr>
        <w:t>° С</w:t>
      </w:r>
      <w:proofErr w:type="gramEnd"/>
      <w:r w:rsidRPr="00CE3EEC">
        <w:rPr>
          <w:rFonts w:ascii="Times New Roman" w:hAnsi="Times New Roman"/>
          <w:color w:val="000000"/>
          <w:spacing w:val="10"/>
          <w:sz w:val="24"/>
          <w:szCs w:val="24"/>
        </w:rPr>
        <w:t xml:space="preserve"> растворится </w:t>
      </w:r>
      <w:smartTag w:uri="urn:schemas-microsoft-com:office:smarttags" w:element="metricconverter">
        <w:smartTagPr>
          <w:attr w:name="ProductID" w:val="0,3 кг"/>
        </w:smartTagPr>
        <w:r w:rsidRPr="00CE3EEC">
          <w:rPr>
            <w:rFonts w:ascii="Times New Roman" w:hAnsi="Times New Roman"/>
            <w:color w:val="000000"/>
            <w:spacing w:val="5"/>
            <w:sz w:val="24"/>
            <w:szCs w:val="24"/>
          </w:rPr>
          <w:t>0,3 кг</w:t>
        </w:r>
      </w:smartTag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 xml:space="preserve"> азота.</w:t>
      </w:r>
      <w:r w:rsidRPr="00CE3EEC">
        <w:rPr>
          <w:rFonts w:ascii="Times New Roman" w:hAnsi="Times New Roman"/>
          <w:color w:val="000000"/>
          <w:sz w:val="24"/>
          <w:szCs w:val="24"/>
        </w:rPr>
        <w:tab/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outlineLvl w:val="0"/>
        <w:rPr>
          <w:rFonts w:ascii="Times New Roman" w:hAnsi="Times New Roman"/>
          <w:sz w:val="24"/>
          <w:szCs w:val="24"/>
        </w:rPr>
      </w:pPr>
      <w:r w:rsidRPr="00D50032">
        <w:rPr>
          <w:rFonts w:ascii="Times New Roman" w:hAnsi="Times New Roman"/>
          <w:b/>
          <w:color w:val="000000"/>
          <w:spacing w:val="-21"/>
          <w:sz w:val="24"/>
          <w:szCs w:val="24"/>
        </w:rPr>
        <w:t>19.</w:t>
      </w:r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t>Определите осмотическое давление  водного  раствора,  со</w:t>
      </w:r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держащего   25  г  глюкозы  в  6  л  раствора.  Температура  25 °С. Мольная масса глюкозы М=180 кг/</w:t>
      </w:r>
      <w:proofErr w:type="spellStart"/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кмоль</w:t>
      </w:r>
      <w:proofErr w:type="spellEnd"/>
      <w:r w:rsidRPr="00CE3EEC">
        <w:rPr>
          <w:rFonts w:ascii="Times New Roman" w:hAnsi="Times New Roman"/>
          <w:color w:val="000000"/>
          <w:spacing w:val="-1"/>
          <w:sz w:val="24"/>
          <w:szCs w:val="24"/>
        </w:rPr>
        <w:t>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-2"/>
          <w:sz w:val="24"/>
          <w:szCs w:val="24"/>
        </w:rPr>
        <w:t xml:space="preserve">Решение. Осмотическое давление находим по уравнению 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>Вант-Гоффа. Поскольку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i/>
          <w:iCs/>
          <w:color w:val="000000"/>
          <w:spacing w:val="3"/>
          <w:w w:val="110"/>
          <w:sz w:val="24"/>
          <w:szCs w:val="24"/>
        </w:rPr>
      </w:pPr>
      <w:proofErr w:type="gramStart"/>
      <w:r w:rsidRPr="00CE3EEC">
        <w:rPr>
          <w:rFonts w:ascii="Times New Roman" w:hAnsi="Times New Roman"/>
          <w:i/>
          <w:iCs/>
          <w:color w:val="000000"/>
          <w:spacing w:val="3"/>
          <w:w w:val="110"/>
          <w:sz w:val="24"/>
          <w:szCs w:val="24"/>
        </w:rPr>
        <w:t>п</w:t>
      </w:r>
      <w:proofErr w:type="gramEnd"/>
      <w:r w:rsidRPr="00CE3EEC">
        <w:rPr>
          <w:rFonts w:ascii="Times New Roman" w:hAnsi="Times New Roman"/>
          <w:i/>
          <w:iCs/>
          <w:color w:val="000000"/>
          <w:spacing w:val="3"/>
          <w:w w:val="110"/>
          <w:sz w:val="24"/>
          <w:szCs w:val="24"/>
        </w:rPr>
        <w:t xml:space="preserve"> = т/М, </w:t>
      </w:r>
      <w:r w:rsidRPr="00CE3EEC">
        <w:rPr>
          <w:rFonts w:ascii="Times New Roman" w:hAnsi="Times New Roman"/>
          <w:color w:val="000000"/>
          <w:spacing w:val="3"/>
          <w:w w:val="110"/>
          <w:sz w:val="24"/>
          <w:szCs w:val="24"/>
        </w:rPr>
        <w:t xml:space="preserve">то π </w:t>
      </w:r>
      <w:r w:rsidRPr="00CE3EEC">
        <w:rPr>
          <w:rFonts w:ascii="Times New Roman" w:hAnsi="Times New Roman"/>
          <w:i/>
          <w:iCs/>
          <w:color w:val="000000"/>
          <w:spacing w:val="3"/>
          <w:w w:val="110"/>
          <w:sz w:val="24"/>
          <w:szCs w:val="24"/>
        </w:rPr>
        <w:t>= т</w:t>
      </w:r>
      <w:r w:rsidRPr="00CE3EEC">
        <w:rPr>
          <w:rFonts w:ascii="Times New Roman" w:hAnsi="Times New Roman"/>
          <w:i/>
          <w:iCs/>
          <w:color w:val="000000"/>
          <w:spacing w:val="3"/>
          <w:w w:val="110"/>
          <w:sz w:val="24"/>
          <w:szCs w:val="24"/>
          <w:lang w:val="en-US"/>
        </w:rPr>
        <w:t>R</w:t>
      </w:r>
      <w:r w:rsidRPr="00CE3EEC">
        <w:rPr>
          <w:rFonts w:ascii="Times New Roman" w:hAnsi="Times New Roman"/>
          <w:i/>
          <w:iCs/>
          <w:color w:val="000000"/>
          <w:spacing w:val="3"/>
          <w:w w:val="110"/>
          <w:sz w:val="24"/>
          <w:szCs w:val="24"/>
        </w:rPr>
        <w:t>Т/(М</w:t>
      </w:r>
      <w:r w:rsidRPr="00CE3EEC">
        <w:rPr>
          <w:rFonts w:ascii="Times New Roman" w:hAnsi="Times New Roman"/>
          <w:i/>
          <w:iCs/>
          <w:color w:val="000000"/>
          <w:spacing w:val="3"/>
          <w:w w:val="110"/>
          <w:sz w:val="24"/>
          <w:szCs w:val="24"/>
          <w:lang w:val="en-US"/>
        </w:rPr>
        <w:t>V</w:t>
      </w:r>
      <w:r w:rsidRPr="00CE3EEC">
        <w:rPr>
          <w:rFonts w:ascii="Times New Roman" w:hAnsi="Times New Roman"/>
          <w:i/>
          <w:iCs/>
          <w:color w:val="000000"/>
          <w:spacing w:val="3"/>
          <w:w w:val="110"/>
          <w:sz w:val="24"/>
          <w:szCs w:val="24"/>
        </w:rPr>
        <w:t>);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i/>
          <w:iCs/>
          <w:color w:val="000000"/>
          <w:spacing w:val="5"/>
          <w:sz w:val="24"/>
          <w:szCs w:val="24"/>
          <w:lang w:val="en-US"/>
        </w:rPr>
        <w:t>R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= 8,314 ∙ 10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vertAlign w:val="superscript"/>
        </w:rPr>
        <w:t>3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 xml:space="preserve"> Дж</w:t>
      </w:r>
      <w:proofErr w:type="gramStart"/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/(</w:t>
      </w:r>
      <w:proofErr w:type="spellStart"/>
      <w:proofErr w:type="gramEnd"/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кмоль</w:t>
      </w:r>
      <w:proofErr w:type="spellEnd"/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 xml:space="preserve">∙ К);   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T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 xml:space="preserve"> = 273 + 25 = 298 К.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-2"/>
          <w:sz w:val="24"/>
          <w:szCs w:val="24"/>
        </w:rPr>
        <w:t>Вычисляем осмотическое давление раствора глюкозы: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-4"/>
          <w:sz w:val="24"/>
          <w:szCs w:val="24"/>
        </w:rPr>
        <w:t xml:space="preserve">        25 ∙ 10</w:t>
      </w:r>
      <w:r w:rsidRPr="00CE3EEC">
        <w:rPr>
          <w:rFonts w:ascii="Times New Roman" w:hAnsi="Times New Roman"/>
          <w:color w:val="000000"/>
          <w:spacing w:val="-4"/>
          <w:sz w:val="24"/>
          <w:szCs w:val="24"/>
          <w:vertAlign w:val="superscript"/>
        </w:rPr>
        <w:t xml:space="preserve">-3 </w:t>
      </w:r>
      <w:r w:rsidRPr="00CE3EEC">
        <w:rPr>
          <w:rFonts w:ascii="Times New Roman" w:hAnsi="Times New Roman"/>
          <w:color w:val="000000"/>
          <w:spacing w:val="-4"/>
          <w:sz w:val="24"/>
          <w:szCs w:val="24"/>
        </w:rPr>
        <w:t>∙ 8,314 ∙ 10</w:t>
      </w:r>
      <w:r w:rsidRPr="00CE3EEC">
        <w:rPr>
          <w:rFonts w:ascii="Times New Roman" w:hAnsi="Times New Roman"/>
          <w:color w:val="000000"/>
          <w:spacing w:val="-4"/>
          <w:sz w:val="24"/>
          <w:szCs w:val="24"/>
          <w:vertAlign w:val="superscript"/>
        </w:rPr>
        <w:t xml:space="preserve">3 </w:t>
      </w:r>
      <w:r w:rsidRPr="00CE3EEC">
        <w:rPr>
          <w:rFonts w:ascii="Times New Roman" w:hAnsi="Times New Roman"/>
          <w:color w:val="000000"/>
          <w:spacing w:val="-4"/>
          <w:sz w:val="24"/>
          <w:szCs w:val="24"/>
        </w:rPr>
        <w:t>∙ 298</w:t>
      </w:r>
    </w:p>
    <w:p w:rsidR="004C2703" w:rsidRPr="00CE3EEC" w:rsidRDefault="004C2703" w:rsidP="004C2703">
      <w:pPr>
        <w:shd w:val="clear" w:color="auto" w:fill="FFFFFF"/>
        <w:tabs>
          <w:tab w:val="left" w:leader="hyphen" w:pos="1536"/>
          <w:tab w:val="left" w:leader="hyphen" w:pos="1987"/>
          <w:tab w:val="left" w:leader="hyphen" w:pos="2630"/>
        </w:tabs>
        <w:spacing w:after="0" w:line="360" w:lineRule="auto"/>
        <w:ind w:right="-58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9"/>
          <w:sz w:val="24"/>
          <w:szCs w:val="24"/>
        </w:rPr>
        <w:t xml:space="preserve">π = </w:t>
      </w:r>
      <w:r w:rsidRPr="00CE3EEC">
        <w:rPr>
          <w:rFonts w:ascii="Times New Roman" w:hAnsi="Times New Roman"/>
          <w:sz w:val="24"/>
          <w:szCs w:val="24"/>
        </w:rPr>
        <w:t>————————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 xml:space="preserve">        = 57,35-10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vertAlign w:val="superscript"/>
        </w:rPr>
        <w:t>8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 xml:space="preserve"> Па = 57,35 кПа.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-8"/>
          <w:sz w:val="24"/>
          <w:szCs w:val="24"/>
        </w:rPr>
        <w:t xml:space="preserve">                     180 ∙ 6 ∙ 10</w:t>
      </w:r>
      <w:r w:rsidRPr="00CE3EEC">
        <w:rPr>
          <w:rFonts w:ascii="Times New Roman" w:hAnsi="Times New Roman"/>
          <w:color w:val="000000"/>
          <w:spacing w:val="-8"/>
          <w:sz w:val="24"/>
          <w:szCs w:val="24"/>
          <w:vertAlign w:val="superscript"/>
        </w:rPr>
        <w:t>-3</w:t>
      </w:r>
    </w:p>
    <w:p w:rsidR="004C2703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D50032">
        <w:rPr>
          <w:rFonts w:ascii="Times New Roman" w:hAnsi="Times New Roman"/>
          <w:b/>
          <w:sz w:val="24"/>
          <w:szCs w:val="24"/>
        </w:rPr>
        <w:t>20.</w:t>
      </w:r>
      <w:r w:rsidRPr="00CE3EEC">
        <w:rPr>
          <w:rFonts w:ascii="Times New Roman" w:hAnsi="Times New Roman"/>
          <w:color w:val="000000"/>
          <w:sz w:val="24"/>
          <w:szCs w:val="24"/>
        </w:rPr>
        <w:t xml:space="preserve">Водный раствор </w:t>
      </w:r>
      <w:proofErr w:type="gramStart"/>
      <w:r w:rsidRPr="00CE3EEC">
        <w:rPr>
          <w:rFonts w:ascii="Times New Roman" w:hAnsi="Times New Roman"/>
          <w:color w:val="000000"/>
          <w:sz w:val="24"/>
          <w:szCs w:val="24"/>
        </w:rPr>
        <w:t>замерзает при 271,5 К. Определите</w:t>
      </w:r>
      <w:proofErr w:type="gramEnd"/>
      <w:r w:rsidRPr="00CE3EEC">
        <w:rPr>
          <w:rFonts w:ascii="Times New Roman" w:hAnsi="Times New Roman"/>
          <w:color w:val="000000"/>
          <w:sz w:val="24"/>
          <w:szCs w:val="24"/>
        </w:rPr>
        <w:t xml:space="preserve"> темп</w:t>
      </w:r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t xml:space="preserve">ературу кипения этого раствора, если </w:t>
      </w:r>
      <w:proofErr w:type="spellStart"/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t>криоскопическая</w:t>
      </w:r>
      <w:proofErr w:type="spellEnd"/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t xml:space="preserve"> и </w:t>
      </w:r>
      <w:proofErr w:type="spellStart"/>
      <w:r w:rsidRPr="00CE3EEC">
        <w:rPr>
          <w:rFonts w:ascii="Times New Roman" w:hAnsi="Times New Roman"/>
          <w:color w:val="000000"/>
          <w:spacing w:val="-3"/>
          <w:sz w:val="24"/>
          <w:szCs w:val="24"/>
        </w:rPr>
        <w:t>эбу</w:t>
      </w:r>
      <w:r w:rsidRPr="00CE3EEC">
        <w:rPr>
          <w:rFonts w:ascii="Times New Roman" w:hAnsi="Times New Roman"/>
          <w:color w:val="000000"/>
          <w:spacing w:val="-2"/>
          <w:sz w:val="24"/>
          <w:szCs w:val="24"/>
        </w:rPr>
        <w:t>лиоскопическая</w:t>
      </w:r>
      <w:proofErr w:type="spellEnd"/>
      <w:r w:rsidRPr="00CE3EEC">
        <w:rPr>
          <w:rFonts w:ascii="Times New Roman" w:hAnsi="Times New Roman"/>
          <w:color w:val="000000"/>
          <w:spacing w:val="-2"/>
          <w:sz w:val="24"/>
          <w:szCs w:val="24"/>
        </w:rPr>
        <w:t xml:space="preserve"> постоянные для воды равны 1,86 и 0,513 соответ</w:t>
      </w:r>
      <w:r w:rsidRPr="00CE3EEC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CE3EEC">
        <w:rPr>
          <w:rFonts w:ascii="Times New Roman" w:hAnsi="Times New Roman"/>
          <w:color w:val="000000"/>
          <w:spacing w:val="-5"/>
          <w:sz w:val="24"/>
          <w:szCs w:val="24"/>
        </w:rPr>
        <w:t>ственно.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lastRenderedPageBreak/>
        <w:t xml:space="preserve">Решение.   Находим   понижение   температуры   замерзания </w:t>
      </w:r>
      <w:r w:rsidRPr="00CE3EEC">
        <w:rPr>
          <w:rFonts w:ascii="Times New Roman" w:hAnsi="Times New Roman"/>
          <w:color w:val="000000"/>
          <w:spacing w:val="1"/>
          <w:sz w:val="24"/>
          <w:szCs w:val="24"/>
        </w:rPr>
        <w:t>раствора: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∆</w:t>
      </w:r>
      <w:proofErr w:type="gramStart"/>
      <w:r w:rsidRPr="00CE3EEC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T</w:t>
      </w:r>
      <w:proofErr w:type="gramEnd"/>
      <w:r w:rsidRPr="00CE3EEC">
        <w:rPr>
          <w:rFonts w:ascii="Times New Roman" w:hAnsi="Times New Roman"/>
          <w:color w:val="000000"/>
          <w:spacing w:val="5"/>
          <w:sz w:val="24"/>
          <w:szCs w:val="24"/>
          <w:vertAlign w:val="subscript"/>
        </w:rPr>
        <w:t>зам.</w:t>
      </w:r>
      <w:r w:rsidRPr="00CE3EEC">
        <w:rPr>
          <w:rFonts w:ascii="Times New Roman" w:hAnsi="Times New Roman"/>
          <w:color w:val="000000"/>
          <w:spacing w:val="15"/>
          <w:sz w:val="24"/>
          <w:szCs w:val="24"/>
        </w:rPr>
        <w:t xml:space="preserve"> = 273 - 271,5  = 1,5 К.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Определяем </w:t>
      </w:r>
      <w:proofErr w:type="spellStart"/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моляльность</w:t>
      </w:r>
      <w:proofErr w:type="spellEnd"/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 рас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CE3EEC">
        <w:rPr>
          <w:rFonts w:ascii="Times New Roman" w:hAnsi="Times New Roman"/>
          <w:color w:val="000000"/>
          <w:sz w:val="24"/>
          <w:szCs w:val="24"/>
        </w:rPr>
        <w:t>твора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i/>
          <w:iCs/>
          <w:color w:val="000000"/>
          <w:spacing w:val="8"/>
          <w:sz w:val="24"/>
          <w:szCs w:val="24"/>
        </w:rPr>
        <w:t xml:space="preserve">т 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 xml:space="preserve">= 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∆</w:t>
      </w:r>
      <w:proofErr w:type="gramStart"/>
      <w:r w:rsidRPr="00CE3EEC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T</w:t>
      </w:r>
      <w:proofErr w:type="gramEnd"/>
      <w:r w:rsidRPr="00CE3EEC">
        <w:rPr>
          <w:rFonts w:ascii="Times New Roman" w:hAnsi="Times New Roman"/>
          <w:color w:val="000000"/>
          <w:spacing w:val="5"/>
          <w:sz w:val="24"/>
          <w:szCs w:val="24"/>
          <w:vertAlign w:val="subscript"/>
        </w:rPr>
        <w:t>зам.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/</w:t>
      </w:r>
      <w:proofErr w:type="spellStart"/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К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  <w:vertAlign w:val="subscript"/>
        </w:rPr>
        <w:t>зам</w:t>
      </w:r>
      <w:proofErr w:type="spellEnd"/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 xml:space="preserve"> = 1,5/1,86 = 0,806.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По уравнению 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∆</w:t>
      </w:r>
      <w:proofErr w:type="gramStart"/>
      <w:r w:rsidRPr="00CE3EEC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T</w:t>
      </w:r>
      <w:proofErr w:type="gramEnd"/>
      <w:r w:rsidRPr="00CE3EEC">
        <w:rPr>
          <w:rFonts w:ascii="Times New Roman" w:hAnsi="Times New Roman"/>
          <w:color w:val="000000"/>
          <w:spacing w:val="5"/>
          <w:sz w:val="24"/>
          <w:szCs w:val="24"/>
          <w:vertAlign w:val="subscript"/>
        </w:rPr>
        <w:t>кип.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 xml:space="preserve"> = 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K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vertAlign w:val="subscript"/>
        </w:rPr>
        <w:t>кип.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m</w:t>
      </w: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 xml:space="preserve"> определяем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color w:val="000000"/>
          <w:spacing w:val="7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∆</w:t>
      </w:r>
      <w:proofErr w:type="gramStart"/>
      <w:r w:rsidRPr="00CE3EEC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T</w:t>
      </w:r>
      <w:proofErr w:type="gramEnd"/>
      <w:r w:rsidRPr="00CE3EEC">
        <w:rPr>
          <w:rFonts w:ascii="Times New Roman" w:hAnsi="Times New Roman"/>
          <w:color w:val="000000"/>
          <w:spacing w:val="5"/>
          <w:sz w:val="24"/>
          <w:szCs w:val="24"/>
          <w:vertAlign w:val="subscript"/>
        </w:rPr>
        <w:t>кип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 xml:space="preserve"> = 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  <w:lang w:val="en-US"/>
        </w:rPr>
        <w:t>m</w:t>
      </w:r>
      <w:proofErr w:type="spellStart"/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>К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  <w:vertAlign w:val="subscript"/>
        </w:rPr>
        <w:t>кип</w:t>
      </w:r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>=</w:t>
      </w:r>
      <w:proofErr w:type="spellEnd"/>
      <w:r w:rsidRPr="00CE3EEC">
        <w:rPr>
          <w:rFonts w:ascii="Times New Roman" w:hAnsi="Times New Roman"/>
          <w:color w:val="000000"/>
          <w:spacing w:val="7"/>
          <w:sz w:val="24"/>
          <w:szCs w:val="24"/>
        </w:rPr>
        <w:t xml:space="preserve"> 0,513 · 0,806 = 0,414 К. </w:t>
      </w:r>
    </w:p>
    <w:p w:rsidR="004C2703" w:rsidRPr="00CE3EEC" w:rsidRDefault="004C2703" w:rsidP="004C2703">
      <w:pPr>
        <w:shd w:val="clear" w:color="auto" w:fill="FFFFFF"/>
        <w:spacing w:after="0" w:line="360" w:lineRule="auto"/>
        <w:ind w:right="-58"/>
        <w:jc w:val="both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4"/>
          <w:sz w:val="24"/>
          <w:szCs w:val="24"/>
        </w:rPr>
        <w:t>Отсюда температура кипения раствора будет равна</w:t>
      </w:r>
    </w:p>
    <w:p w:rsidR="004C2703" w:rsidRPr="00CE3EEC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3EEC">
        <w:rPr>
          <w:rFonts w:ascii="Times New Roman" w:hAnsi="Times New Roman"/>
          <w:color w:val="000000"/>
          <w:spacing w:val="5"/>
          <w:sz w:val="24"/>
          <w:szCs w:val="24"/>
        </w:rPr>
        <w:t>∆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lang w:val="en-US"/>
        </w:rPr>
        <w:t>T</w:t>
      </w:r>
      <w:r w:rsidRPr="00CE3EEC">
        <w:rPr>
          <w:rFonts w:ascii="Times New Roman" w:hAnsi="Times New Roman"/>
          <w:color w:val="000000"/>
          <w:spacing w:val="5"/>
          <w:sz w:val="24"/>
          <w:szCs w:val="24"/>
          <w:vertAlign w:val="subscript"/>
        </w:rPr>
        <w:t>кип</w:t>
      </w:r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>= 373+ 0,414 = 373,414</w:t>
      </w:r>
      <w:proofErr w:type="gramStart"/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 xml:space="preserve"> К</w:t>
      </w:r>
      <w:proofErr w:type="gramEnd"/>
      <w:r w:rsidRPr="00CE3EEC">
        <w:rPr>
          <w:rFonts w:ascii="Times New Roman" w:hAnsi="Times New Roman"/>
          <w:color w:val="000000"/>
          <w:spacing w:val="8"/>
          <w:sz w:val="24"/>
          <w:szCs w:val="24"/>
        </w:rPr>
        <w:t xml:space="preserve">   или    100,414°С.</w:t>
      </w:r>
    </w:p>
    <w:p w:rsidR="004C2703" w:rsidRPr="00CE3EEC" w:rsidRDefault="004C2703" w:rsidP="004C270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4C2703" w:rsidRPr="00C036F1" w:rsidRDefault="004C2703" w:rsidP="004C2703">
      <w:pPr>
        <w:jc w:val="center"/>
        <w:rPr>
          <w:rFonts w:ascii="Times New Roman" w:hAnsi="Times New Roman"/>
          <w:i/>
        </w:rPr>
      </w:pPr>
      <w:r w:rsidRPr="00C036F1">
        <w:rPr>
          <w:rFonts w:ascii="Times New Roman" w:hAnsi="Times New Roman"/>
          <w:i/>
        </w:rPr>
        <w:t>Эталоны выполнения теста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55"/>
        <w:gridCol w:w="439"/>
        <w:gridCol w:w="440"/>
        <w:gridCol w:w="440"/>
        <w:gridCol w:w="438"/>
        <w:gridCol w:w="437"/>
        <w:gridCol w:w="438"/>
        <w:gridCol w:w="438"/>
        <w:gridCol w:w="439"/>
        <w:gridCol w:w="438"/>
        <w:gridCol w:w="503"/>
        <w:gridCol w:w="503"/>
        <w:gridCol w:w="503"/>
        <w:gridCol w:w="503"/>
        <w:gridCol w:w="504"/>
        <w:gridCol w:w="504"/>
        <w:gridCol w:w="490"/>
        <w:gridCol w:w="474"/>
        <w:gridCol w:w="454"/>
        <w:gridCol w:w="436"/>
        <w:gridCol w:w="436"/>
      </w:tblGrid>
      <w:tr w:rsidR="004C2703" w:rsidRPr="00D26D14" w:rsidTr="00F104E7">
        <w:tc>
          <w:tcPr>
            <w:tcW w:w="755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39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440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440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438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437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438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438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439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438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503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503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503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503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504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504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 w:rsidRPr="00D26D14"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490" w:type="dxa"/>
          </w:tcPr>
          <w:p w:rsidR="004C2703" w:rsidRPr="00D26D14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474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</w:t>
            </w:r>
          </w:p>
        </w:tc>
        <w:tc>
          <w:tcPr>
            <w:tcW w:w="454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436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</w:t>
            </w:r>
          </w:p>
        </w:tc>
        <w:tc>
          <w:tcPr>
            <w:tcW w:w="436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</w:p>
        </w:tc>
      </w:tr>
      <w:tr w:rsidR="004C2703" w:rsidRPr="00BC597F" w:rsidTr="00F104E7">
        <w:tc>
          <w:tcPr>
            <w:tcW w:w="755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В - 1</w:t>
            </w:r>
          </w:p>
        </w:tc>
        <w:tc>
          <w:tcPr>
            <w:tcW w:w="439" w:type="dxa"/>
          </w:tcPr>
          <w:p w:rsidR="004C2703" w:rsidRPr="00F82E12" w:rsidRDefault="004C2703" w:rsidP="00F104E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440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440" w:type="dxa"/>
          </w:tcPr>
          <w:p w:rsidR="004C2703" w:rsidRPr="00F47AEF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438" w:type="dxa"/>
          </w:tcPr>
          <w:p w:rsidR="004C2703" w:rsidRPr="004F0273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437" w:type="dxa"/>
          </w:tcPr>
          <w:p w:rsidR="004C2703" w:rsidRPr="00DA2AA4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438" w:type="dxa"/>
          </w:tcPr>
          <w:p w:rsidR="004C2703" w:rsidRPr="00DA2AA4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438" w:type="dxa"/>
          </w:tcPr>
          <w:p w:rsidR="004C2703" w:rsidRPr="004B69B5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439" w:type="dxa"/>
          </w:tcPr>
          <w:p w:rsidR="004C2703" w:rsidRPr="00CF2EE7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438" w:type="dxa"/>
          </w:tcPr>
          <w:p w:rsidR="004C2703" w:rsidRPr="00C05C8D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503" w:type="dxa"/>
          </w:tcPr>
          <w:p w:rsidR="004C2703" w:rsidRPr="003744B7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03" w:type="dxa"/>
          </w:tcPr>
          <w:p w:rsidR="004C2703" w:rsidRPr="003744B7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03" w:type="dxa"/>
          </w:tcPr>
          <w:p w:rsidR="004C2703" w:rsidRPr="00090515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03" w:type="dxa"/>
          </w:tcPr>
          <w:p w:rsidR="004C2703" w:rsidRPr="003819A6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04" w:type="dxa"/>
          </w:tcPr>
          <w:p w:rsidR="004C2703" w:rsidRPr="003819A6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504" w:type="dxa"/>
          </w:tcPr>
          <w:p w:rsidR="004C2703" w:rsidRPr="00C036F1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490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474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454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436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436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4C2703" w:rsidRPr="00AC4FAB" w:rsidTr="00F104E7">
        <w:tc>
          <w:tcPr>
            <w:tcW w:w="755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В - 2</w:t>
            </w:r>
          </w:p>
        </w:tc>
        <w:tc>
          <w:tcPr>
            <w:tcW w:w="439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440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440" w:type="dxa"/>
          </w:tcPr>
          <w:p w:rsidR="004C2703" w:rsidRPr="00F47AEF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438" w:type="dxa"/>
          </w:tcPr>
          <w:p w:rsidR="004C2703" w:rsidRPr="009F493C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437" w:type="dxa"/>
          </w:tcPr>
          <w:p w:rsidR="004C2703" w:rsidRPr="00DA2AA4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438" w:type="dxa"/>
          </w:tcPr>
          <w:p w:rsidR="004C2703" w:rsidRPr="00DA2AA4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438" w:type="dxa"/>
          </w:tcPr>
          <w:p w:rsidR="004C2703" w:rsidRPr="004B69B5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439" w:type="dxa"/>
          </w:tcPr>
          <w:p w:rsidR="004C2703" w:rsidRPr="00CF2EE7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438" w:type="dxa"/>
          </w:tcPr>
          <w:p w:rsidR="004C2703" w:rsidRPr="00C05C8D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03" w:type="dxa"/>
          </w:tcPr>
          <w:p w:rsidR="004C2703" w:rsidRPr="003744B7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503" w:type="dxa"/>
          </w:tcPr>
          <w:p w:rsidR="004C2703" w:rsidRPr="003744B7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503" w:type="dxa"/>
          </w:tcPr>
          <w:p w:rsidR="004C2703" w:rsidRPr="00090515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03" w:type="dxa"/>
          </w:tcPr>
          <w:p w:rsidR="004C2703" w:rsidRPr="003819A6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04" w:type="dxa"/>
          </w:tcPr>
          <w:p w:rsidR="004C2703" w:rsidRPr="003819A6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504" w:type="dxa"/>
          </w:tcPr>
          <w:p w:rsidR="004C2703" w:rsidRPr="00AC4FAB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490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474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454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436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436" w:type="dxa"/>
          </w:tcPr>
          <w:p w:rsidR="004C2703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</w:tbl>
    <w:p w:rsidR="00564DC1" w:rsidRDefault="00564DC1" w:rsidP="00564DC1"/>
    <w:p w:rsidR="004C2703" w:rsidRDefault="004C2703" w:rsidP="00564DC1"/>
    <w:p w:rsidR="004C2703" w:rsidRDefault="004C2703" w:rsidP="00564DC1"/>
    <w:p w:rsidR="004C2703" w:rsidRDefault="004C2703" w:rsidP="00564DC1"/>
    <w:p w:rsidR="004C2703" w:rsidRDefault="004C2703" w:rsidP="00564DC1"/>
    <w:p w:rsidR="00E71852" w:rsidRDefault="00E71852" w:rsidP="00564DC1"/>
    <w:p w:rsidR="00547F76" w:rsidRDefault="00547F76" w:rsidP="00564DC1"/>
    <w:p w:rsidR="004C2703" w:rsidRPr="006234BE" w:rsidRDefault="0053002C" w:rsidP="004C270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Оценочные</w:t>
      </w:r>
      <w:r w:rsidR="004C2703" w:rsidRPr="006234BE">
        <w:rPr>
          <w:rFonts w:ascii="Times New Roman" w:hAnsi="Times New Roman"/>
          <w:b/>
          <w:sz w:val="28"/>
          <w:szCs w:val="28"/>
        </w:rPr>
        <w:t xml:space="preserve"> материалы </w:t>
      </w:r>
    </w:p>
    <w:p w:rsidR="004C2703" w:rsidRPr="00E71852" w:rsidRDefault="004C2703" w:rsidP="004C270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раздел </w:t>
      </w:r>
      <w:r w:rsidRPr="00552A05">
        <w:rPr>
          <w:rFonts w:ascii="Times New Roman" w:hAnsi="Times New Roman"/>
          <w:b/>
          <w:sz w:val="28"/>
          <w:szCs w:val="28"/>
        </w:rPr>
        <w:t>I</w:t>
      </w:r>
      <w:r w:rsidR="00E71852">
        <w:rPr>
          <w:rFonts w:ascii="Times New Roman" w:hAnsi="Times New Roman"/>
          <w:b/>
          <w:sz w:val="28"/>
          <w:szCs w:val="28"/>
          <w:lang w:val="en-US"/>
        </w:rPr>
        <w:t>II</w:t>
      </w:r>
      <w:r w:rsidR="00E71852" w:rsidRPr="00E71852">
        <w:rPr>
          <w:rFonts w:ascii="Times New Roman" w:hAnsi="Times New Roman"/>
          <w:b/>
          <w:sz w:val="28"/>
          <w:szCs w:val="28"/>
        </w:rPr>
        <w:t xml:space="preserve">- </w:t>
      </w:r>
      <w:r w:rsidR="00E71852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552A05">
        <w:rPr>
          <w:rFonts w:ascii="Times New Roman" w:hAnsi="Times New Roman"/>
          <w:b/>
          <w:sz w:val="28"/>
          <w:szCs w:val="28"/>
        </w:rPr>
        <w:t xml:space="preserve"> «Аналитическая химия»</w:t>
      </w:r>
      <w:r w:rsidR="00E71852">
        <w:rPr>
          <w:rFonts w:ascii="Times New Roman" w:hAnsi="Times New Roman"/>
          <w:b/>
          <w:sz w:val="28"/>
          <w:szCs w:val="28"/>
        </w:rPr>
        <w:t>, «Качественный анализ»</w:t>
      </w:r>
    </w:p>
    <w:p w:rsidR="00E71852" w:rsidRPr="00E71852" w:rsidRDefault="00E71852" w:rsidP="00E71852">
      <w:pPr>
        <w:spacing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Тема 3.1.-3.2.</w:t>
      </w:r>
      <w:r w:rsidRPr="00E71852">
        <w:rPr>
          <w:rFonts w:ascii="Times New Roman" w:hAnsi="Times New Roman"/>
          <w:sz w:val="20"/>
          <w:szCs w:val="20"/>
        </w:rPr>
        <w:t xml:space="preserve"> «Теория электролитической диссоциации. Методы анализа веще</w:t>
      </w:r>
      <w:r>
        <w:rPr>
          <w:rFonts w:ascii="Times New Roman" w:hAnsi="Times New Roman"/>
          <w:sz w:val="20"/>
          <w:szCs w:val="20"/>
        </w:rPr>
        <w:t>ства и условия их проведения</w:t>
      </w:r>
      <w:proofErr w:type="gramStart"/>
      <w:r>
        <w:rPr>
          <w:rFonts w:ascii="Times New Roman" w:hAnsi="Times New Roman"/>
          <w:sz w:val="20"/>
          <w:szCs w:val="20"/>
        </w:rPr>
        <w:t xml:space="preserve">.» </w:t>
      </w:r>
      <w:r w:rsidRPr="00E71852">
        <w:rPr>
          <w:rFonts w:ascii="Times New Roman" w:hAnsi="Times New Roman"/>
          <w:sz w:val="20"/>
          <w:szCs w:val="20"/>
        </w:rPr>
        <w:t xml:space="preserve">; </w:t>
      </w:r>
      <w:proofErr w:type="gramEnd"/>
    </w:p>
    <w:p w:rsidR="00547F76" w:rsidRPr="00547F76" w:rsidRDefault="00E71852" w:rsidP="00547F76">
      <w:pPr>
        <w:spacing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</w:t>
      </w:r>
      <w:r w:rsidRPr="00E71852">
        <w:rPr>
          <w:rFonts w:ascii="Times New Roman" w:hAnsi="Times New Roman"/>
          <w:sz w:val="20"/>
          <w:szCs w:val="20"/>
        </w:rPr>
        <w:t>ем</w:t>
      </w:r>
      <w:r>
        <w:rPr>
          <w:rFonts w:ascii="Times New Roman" w:hAnsi="Times New Roman"/>
          <w:sz w:val="20"/>
          <w:szCs w:val="20"/>
        </w:rPr>
        <w:t xml:space="preserve">а  4.1-4.3. </w:t>
      </w:r>
      <w:r w:rsidRPr="00E71852">
        <w:rPr>
          <w:rFonts w:ascii="Times New Roman" w:hAnsi="Times New Roman"/>
          <w:sz w:val="20"/>
          <w:szCs w:val="20"/>
        </w:rPr>
        <w:t>«Классификация катионов и анионов. Частные реакции катионов различных групп. Частные реак</w:t>
      </w:r>
      <w:r>
        <w:rPr>
          <w:rFonts w:ascii="Times New Roman" w:hAnsi="Times New Roman"/>
          <w:sz w:val="20"/>
          <w:szCs w:val="20"/>
        </w:rPr>
        <w:t>ции анионов  различных  групп»</w:t>
      </w:r>
    </w:p>
    <w:p w:rsidR="004C2703" w:rsidRPr="004B6508" w:rsidRDefault="004C2703" w:rsidP="00547F76">
      <w:pPr>
        <w:spacing w:after="0"/>
        <w:jc w:val="center"/>
        <w:rPr>
          <w:b/>
          <w:szCs w:val="24"/>
        </w:rPr>
      </w:pPr>
      <w:r w:rsidRPr="004B6508">
        <w:rPr>
          <w:rFonts w:ascii="Times New Roman" w:hAnsi="Times New Roman"/>
          <w:b/>
          <w:sz w:val="24"/>
          <w:szCs w:val="24"/>
        </w:rPr>
        <w:t>Спецификация</w:t>
      </w:r>
    </w:p>
    <w:p w:rsidR="004C2703" w:rsidRPr="00814894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814894">
        <w:rPr>
          <w:rFonts w:ascii="Times New Roman" w:hAnsi="Times New Roman"/>
          <w:b/>
          <w:i/>
          <w:sz w:val="24"/>
          <w:szCs w:val="24"/>
        </w:rPr>
        <w:t>Проверяемые умения:</w:t>
      </w:r>
    </w:p>
    <w:p w:rsidR="004C2703" w:rsidRPr="001C3468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1C3468">
        <w:rPr>
          <w:rFonts w:ascii="Times New Roman" w:hAnsi="Times New Roman"/>
          <w:i/>
          <w:sz w:val="24"/>
          <w:szCs w:val="24"/>
        </w:rPr>
        <w:t xml:space="preserve">У-2- </w:t>
      </w:r>
      <w:r w:rsidRPr="001C3468">
        <w:rPr>
          <w:rFonts w:ascii="Times New Roman" w:hAnsi="Times New Roman"/>
          <w:b/>
          <w:sz w:val="24"/>
          <w:szCs w:val="24"/>
        </w:rPr>
        <w:t>уметь</w:t>
      </w:r>
      <w:r w:rsidRPr="001C3468">
        <w:rPr>
          <w:rFonts w:ascii="Times New Roman" w:hAnsi="Times New Roman"/>
          <w:sz w:val="24"/>
          <w:szCs w:val="24"/>
        </w:rPr>
        <w:t xml:space="preserve"> составлять уравнения гидролиза золей, определять </w:t>
      </w:r>
      <w:proofErr w:type="spellStart"/>
      <w:r w:rsidRPr="001C3468">
        <w:rPr>
          <w:rFonts w:ascii="Times New Roman" w:hAnsi="Times New Roman"/>
          <w:sz w:val="24"/>
          <w:szCs w:val="24"/>
        </w:rPr>
        <w:t>рН</w:t>
      </w:r>
      <w:proofErr w:type="spellEnd"/>
      <w:r w:rsidRPr="001C3468">
        <w:rPr>
          <w:rFonts w:ascii="Times New Roman" w:hAnsi="Times New Roman"/>
          <w:sz w:val="24"/>
          <w:szCs w:val="24"/>
        </w:rPr>
        <w:t xml:space="preserve"> растворов; составлять окислительно-восстановительные реакции методом электронного баланса;</w:t>
      </w:r>
    </w:p>
    <w:p w:rsidR="004C2703" w:rsidRPr="001C3468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1C3468">
        <w:rPr>
          <w:rFonts w:ascii="Times New Roman" w:hAnsi="Times New Roman"/>
          <w:i/>
          <w:sz w:val="24"/>
          <w:szCs w:val="24"/>
        </w:rPr>
        <w:t xml:space="preserve">У-3 - </w:t>
      </w:r>
      <w:r w:rsidRPr="001C3468">
        <w:rPr>
          <w:rFonts w:ascii="Times New Roman" w:hAnsi="Times New Roman"/>
          <w:b/>
          <w:sz w:val="24"/>
          <w:szCs w:val="24"/>
        </w:rPr>
        <w:t>уметь</w:t>
      </w:r>
      <w:r w:rsidRPr="001C3468">
        <w:rPr>
          <w:rFonts w:ascii="Times New Roman" w:hAnsi="Times New Roman"/>
          <w:sz w:val="24"/>
          <w:szCs w:val="24"/>
        </w:rPr>
        <w:t xml:space="preserve"> проводить качественные реакции на катионы </w:t>
      </w:r>
      <w:r w:rsidRPr="001C3468">
        <w:rPr>
          <w:rFonts w:ascii="Times New Roman" w:hAnsi="Times New Roman"/>
          <w:sz w:val="24"/>
          <w:szCs w:val="24"/>
          <w:lang w:val="en-US"/>
        </w:rPr>
        <w:t>I</w:t>
      </w:r>
      <w:r w:rsidRPr="001C3468">
        <w:rPr>
          <w:rFonts w:ascii="Times New Roman" w:hAnsi="Times New Roman"/>
          <w:sz w:val="24"/>
          <w:szCs w:val="24"/>
        </w:rPr>
        <w:t xml:space="preserve">, </w:t>
      </w:r>
      <w:r w:rsidRPr="001C3468">
        <w:rPr>
          <w:rFonts w:ascii="Times New Roman" w:hAnsi="Times New Roman"/>
          <w:sz w:val="24"/>
          <w:szCs w:val="24"/>
          <w:lang w:val="en-US"/>
        </w:rPr>
        <w:t>II</w:t>
      </w:r>
      <w:r w:rsidRPr="001C3468">
        <w:rPr>
          <w:rFonts w:ascii="Times New Roman" w:hAnsi="Times New Roman"/>
          <w:sz w:val="24"/>
          <w:szCs w:val="24"/>
        </w:rPr>
        <w:t xml:space="preserve">, </w:t>
      </w:r>
      <w:r w:rsidRPr="001C3468">
        <w:rPr>
          <w:rFonts w:ascii="Times New Roman" w:hAnsi="Times New Roman"/>
          <w:sz w:val="24"/>
          <w:szCs w:val="24"/>
          <w:lang w:val="en-US"/>
        </w:rPr>
        <w:t>III</w:t>
      </w:r>
      <w:r w:rsidRPr="001C3468">
        <w:rPr>
          <w:rFonts w:ascii="Times New Roman" w:hAnsi="Times New Roman"/>
          <w:sz w:val="24"/>
          <w:szCs w:val="24"/>
        </w:rPr>
        <w:t xml:space="preserve">, </w:t>
      </w:r>
      <w:r w:rsidRPr="001C3468">
        <w:rPr>
          <w:rFonts w:ascii="Times New Roman" w:hAnsi="Times New Roman"/>
          <w:sz w:val="24"/>
          <w:szCs w:val="24"/>
          <w:lang w:val="en-US"/>
        </w:rPr>
        <w:t>IV</w:t>
      </w:r>
      <w:r w:rsidRPr="001C3468">
        <w:rPr>
          <w:rFonts w:ascii="Times New Roman" w:hAnsi="Times New Roman"/>
          <w:sz w:val="24"/>
          <w:szCs w:val="24"/>
        </w:rPr>
        <w:t xml:space="preserve">, </w:t>
      </w:r>
      <w:r w:rsidRPr="001C3468">
        <w:rPr>
          <w:rFonts w:ascii="Times New Roman" w:hAnsi="Times New Roman"/>
          <w:sz w:val="24"/>
          <w:szCs w:val="24"/>
          <w:lang w:val="en-US"/>
        </w:rPr>
        <w:t>V</w:t>
      </w:r>
      <w:r w:rsidRPr="001C3468">
        <w:rPr>
          <w:rFonts w:ascii="Times New Roman" w:hAnsi="Times New Roman"/>
          <w:sz w:val="24"/>
          <w:szCs w:val="24"/>
        </w:rPr>
        <w:t xml:space="preserve">, </w:t>
      </w:r>
      <w:r w:rsidRPr="001C3468">
        <w:rPr>
          <w:rFonts w:ascii="Times New Roman" w:hAnsi="Times New Roman"/>
          <w:sz w:val="24"/>
          <w:szCs w:val="24"/>
          <w:lang w:val="en-US"/>
        </w:rPr>
        <w:t>VI</w:t>
      </w:r>
      <w:r w:rsidRPr="001C3468">
        <w:rPr>
          <w:rFonts w:ascii="Times New Roman" w:hAnsi="Times New Roman"/>
          <w:sz w:val="24"/>
          <w:szCs w:val="24"/>
        </w:rPr>
        <w:t xml:space="preserve"> аналитических групп; </w:t>
      </w:r>
    </w:p>
    <w:p w:rsidR="004C2703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C3468">
        <w:rPr>
          <w:rFonts w:ascii="Times New Roman" w:hAnsi="Times New Roman"/>
          <w:b/>
          <w:sz w:val="24"/>
          <w:szCs w:val="24"/>
        </w:rPr>
        <w:t>уметь</w:t>
      </w:r>
      <w:r w:rsidRPr="001C3468">
        <w:rPr>
          <w:rFonts w:ascii="Times New Roman" w:hAnsi="Times New Roman"/>
          <w:sz w:val="24"/>
          <w:szCs w:val="24"/>
        </w:rPr>
        <w:t xml:space="preserve"> проводить качественные реакции на анионы </w:t>
      </w:r>
      <w:r w:rsidRPr="001C3468">
        <w:rPr>
          <w:rFonts w:ascii="Times New Roman" w:hAnsi="Times New Roman"/>
          <w:sz w:val="24"/>
          <w:szCs w:val="24"/>
          <w:lang w:val="en-US"/>
        </w:rPr>
        <w:t>I</w:t>
      </w:r>
      <w:r w:rsidRPr="001C3468">
        <w:rPr>
          <w:rFonts w:ascii="Times New Roman" w:hAnsi="Times New Roman"/>
          <w:sz w:val="24"/>
          <w:szCs w:val="24"/>
        </w:rPr>
        <w:t xml:space="preserve"> и </w:t>
      </w:r>
      <w:r w:rsidRPr="001C3468">
        <w:rPr>
          <w:rFonts w:ascii="Times New Roman" w:hAnsi="Times New Roman"/>
          <w:sz w:val="24"/>
          <w:szCs w:val="24"/>
          <w:lang w:val="en-US"/>
        </w:rPr>
        <w:t>II</w:t>
      </w:r>
      <w:r w:rsidRPr="001C3468">
        <w:rPr>
          <w:rFonts w:ascii="Times New Roman" w:hAnsi="Times New Roman"/>
          <w:sz w:val="24"/>
          <w:szCs w:val="24"/>
        </w:rPr>
        <w:t xml:space="preserve"> аналитических групп;</w:t>
      </w:r>
    </w:p>
    <w:p w:rsidR="004C2703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C3468">
        <w:rPr>
          <w:rFonts w:ascii="Times New Roman" w:hAnsi="Times New Roman"/>
          <w:i/>
          <w:sz w:val="24"/>
          <w:szCs w:val="24"/>
        </w:rPr>
        <w:t>У-</w:t>
      </w:r>
      <w:r>
        <w:rPr>
          <w:rFonts w:ascii="Times New Roman" w:hAnsi="Times New Roman"/>
          <w:i/>
          <w:sz w:val="24"/>
          <w:szCs w:val="24"/>
        </w:rPr>
        <w:t xml:space="preserve">10 - </w:t>
      </w:r>
      <w:r w:rsidRPr="001C3468">
        <w:rPr>
          <w:rFonts w:ascii="Times New Roman" w:hAnsi="Times New Roman"/>
          <w:b/>
          <w:sz w:val="24"/>
          <w:szCs w:val="24"/>
        </w:rPr>
        <w:t>связывать</w:t>
      </w:r>
      <w:r w:rsidRPr="001C3468">
        <w:rPr>
          <w:rFonts w:ascii="Times New Roman" w:hAnsi="Times New Roman"/>
          <w:sz w:val="24"/>
          <w:szCs w:val="24"/>
        </w:rPr>
        <w:t xml:space="preserve"> изученный материал со своей профессиональной деятельностью</w:t>
      </w:r>
    </w:p>
    <w:p w:rsidR="004C2703" w:rsidRPr="001C3468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C2703" w:rsidRPr="004B6508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4B6508">
        <w:rPr>
          <w:rFonts w:ascii="Times New Roman" w:hAnsi="Times New Roman"/>
          <w:b/>
          <w:i/>
          <w:sz w:val="24"/>
          <w:szCs w:val="24"/>
        </w:rPr>
        <w:t>Проверяемые знания:</w:t>
      </w:r>
    </w:p>
    <w:p w:rsidR="004C2703" w:rsidRPr="008018A6" w:rsidRDefault="004C2703" w:rsidP="004C2703">
      <w:pPr>
        <w:pStyle w:val="af5"/>
        <w:rPr>
          <w:rFonts w:ascii="Times New Roman" w:hAnsi="Times New Roman" w:cs="Times New Roman"/>
          <w:sz w:val="20"/>
          <w:szCs w:val="20"/>
        </w:rPr>
      </w:pPr>
      <w:proofErr w:type="gramStart"/>
      <w:r w:rsidRPr="00A81EAA">
        <w:rPr>
          <w:rFonts w:ascii="Times New Roman" w:hAnsi="Times New Roman"/>
        </w:rPr>
        <w:t>З</w:t>
      </w:r>
      <w:proofErr w:type="gramEnd"/>
      <w:r w:rsidRPr="00A81EAA">
        <w:rPr>
          <w:rFonts w:ascii="Times New Roman" w:hAnsi="Times New Roman"/>
        </w:rPr>
        <w:t xml:space="preserve"> -</w:t>
      </w:r>
      <w:r>
        <w:rPr>
          <w:rFonts w:ascii="Times New Roman" w:hAnsi="Times New Roman"/>
        </w:rPr>
        <w:t xml:space="preserve"> 2</w:t>
      </w:r>
      <w:r w:rsidRPr="00A81EAA">
        <w:rPr>
          <w:rFonts w:ascii="Times New Roman" w:hAnsi="Times New Roman"/>
        </w:rPr>
        <w:t xml:space="preserve"> - </w:t>
      </w:r>
      <w:r w:rsidRPr="00A81EAA">
        <w:rPr>
          <w:rFonts w:ascii="Times New Roman" w:hAnsi="Times New Roman" w:cs="Times New Roman"/>
          <w:b/>
          <w:bCs/>
        </w:rPr>
        <w:t xml:space="preserve">знать </w:t>
      </w:r>
      <w:r w:rsidRPr="00A81EAA">
        <w:rPr>
          <w:rFonts w:ascii="Times New Roman" w:hAnsi="Times New Roman" w:cs="Times New Roman"/>
        </w:rPr>
        <w:t>основные типы используемых химических реакций</w:t>
      </w:r>
      <w:r>
        <w:rPr>
          <w:rFonts w:ascii="Times New Roman" w:hAnsi="Times New Roman" w:cs="Times New Roman"/>
        </w:rPr>
        <w:t>;</w:t>
      </w:r>
    </w:p>
    <w:p w:rsidR="004C2703" w:rsidRPr="00E71852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A81EAA">
        <w:rPr>
          <w:rFonts w:ascii="Times New Roman" w:hAnsi="Times New Roman"/>
          <w:sz w:val="24"/>
          <w:szCs w:val="24"/>
        </w:rPr>
        <w:t>З</w:t>
      </w:r>
      <w:proofErr w:type="gramEnd"/>
      <w:r w:rsidRPr="00A81EAA"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sz w:val="24"/>
          <w:szCs w:val="24"/>
        </w:rPr>
        <w:t>3</w:t>
      </w:r>
      <w:r w:rsidRPr="00181AFA">
        <w:rPr>
          <w:rFonts w:ascii="Times New Roman" w:hAnsi="Times New Roman"/>
          <w:sz w:val="24"/>
          <w:szCs w:val="24"/>
        </w:rPr>
        <w:t>-</w:t>
      </w:r>
      <w:r w:rsidRPr="00A81EAA">
        <w:rPr>
          <w:rFonts w:ascii="Times New Roman" w:hAnsi="Times New Roman"/>
          <w:b/>
          <w:sz w:val="24"/>
          <w:szCs w:val="24"/>
        </w:rPr>
        <w:t>знать</w:t>
      </w:r>
      <w:r w:rsidRPr="00A81EAA">
        <w:rPr>
          <w:rFonts w:ascii="Times New Roman" w:hAnsi="Times New Roman"/>
          <w:sz w:val="24"/>
          <w:szCs w:val="24"/>
        </w:rPr>
        <w:t xml:space="preserve"> характеристику методов качественного анализа; аналитическую классификация катионов и анионов классификация катионов и анионов</w:t>
      </w:r>
      <w:r>
        <w:rPr>
          <w:rFonts w:ascii="Times New Roman" w:hAnsi="Times New Roman"/>
          <w:sz w:val="24"/>
          <w:szCs w:val="24"/>
        </w:rPr>
        <w:t>;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Форма оценки</w:t>
      </w:r>
      <w:r w:rsidRPr="00CE2085">
        <w:rPr>
          <w:rFonts w:ascii="Times New Roman" w:hAnsi="Times New Roman"/>
          <w:sz w:val="24"/>
          <w:szCs w:val="24"/>
        </w:rPr>
        <w:t xml:space="preserve">: </w:t>
      </w:r>
    </w:p>
    <w:p w:rsidR="004C2703" w:rsidRPr="00CE208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>Дифференцированная оценка выполненной работы от 2 до 5 баллов</w:t>
      </w:r>
    </w:p>
    <w:p w:rsidR="004C2703" w:rsidRPr="00CE2085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Методы оценки:</w:t>
      </w:r>
    </w:p>
    <w:p w:rsidR="004C2703" w:rsidRPr="00CE208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 xml:space="preserve">Сравнение результатов теста с эталонами ответов </w:t>
      </w:r>
    </w:p>
    <w:p w:rsidR="004C2703" w:rsidRPr="00CE2085" w:rsidRDefault="004C2703" w:rsidP="00E71852">
      <w:pPr>
        <w:spacing w:after="0"/>
        <w:rPr>
          <w:rFonts w:ascii="Times New Roman" w:hAnsi="Times New Roman"/>
          <w:sz w:val="24"/>
          <w:szCs w:val="24"/>
        </w:rPr>
      </w:pPr>
      <w:r w:rsidRPr="00C55F5D">
        <w:rPr>
          <w:rFonts w:ascii="Times New Roman" w:hAnsi="Times New Roman"/>
          <w:sz w:val="24"/>
          <w:szCs w:val="24"/>
        </w:rPr>
        <w:t>Доступ к дополнительным  справочным материалам:</w:t>
      </w:r>
      <w:r>
        <w:rPr>
          <w:rFonts w:ascii="Times New Roman" w:hAnsi="Times New Roman"/>
          <w:sz w:val="24"/>
          <w:szCs w:val="24"/>
        </w:rPr>
        <w:t xml:space="preserve"> периодическая система элементов</w:t>
      </w:r>
      <w:r w:rsidR="00E71852">
        <w:rPr>
          <w:rFonts w:ascii="Times New Roman" w:hAnsi="Times New Roman"/>
          <w:sz w:val="24"/>
          <w:szCs w:val="24"/>
        </w:rPr>
        <w:t>, таблица растворимости</w:t>
      </w:r>
    </w:p>
    <w:p w:rsidR="004C2703" w:rsidRPr="00CE2085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Количество заданий и их обобщенное описание</w:t>
      </w:r>
    </w:p>
    <w:p w:rsidR="00E71852" w:rsidRDefault="004C2703" w:rsidP="00E71852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Работа состоит из 2</w:t>
      </w:r>
      <w:r w:rsidRPr="00CE2085">
        <w:rPr>
          <w:rFonts w:ascii="Times New Roman" w:hAnsi="Times New Roman"/>
          <w:sz w:val="24"/>
          <w:szCs w:val="24"/>
        </w:rPr>
        <w:t xml:space="preserve"> вариантов заданий, </w:t>
      </w:r>
      <w:r>
        <w:rPr>
          <w:rFonts w:ascii="Times New Roman" w:hAnsi="Times New Roman"/>
          <w:sz w:val="24"/>
          <w:szCs w:val="24"/>
        </w:rPr>
        <w:t xml:space="preserve">включает теоретические и практические задания по </w:t>
      </w:r>
      <w:r w:rsidRPr="009C1044">
        <w:rPr>
          <w:rFonts w:ascii="Times New Roman" w:hAnsi="Times New Roman"/>
          <w:sz w:val="24"/>
          <w:szCs w:val="24"/>
        </w:rPr>
        <w:t>т</w:t>
      </w:r>
      <w:r w:rsidR="00E71852">
        <w:rPr>
          <w:rFonts w:ascii="Times New Roman" w:hAnsi="Times New Roman"/>
          <w:sz w:val="24"/>
          <w:szCs w:val="24"/>
        </w:rPr>
        <w:t>емам</w:t>
      </w:r>
      <w:r w:rsidR="00E71852">
        <w:rPr>
          <w:rFonts w:ascii="Times New Roman" w:hAnsi="Times New Roman"/>
          <w:sz w:val="20"/>
          <w:szCs w:val="20"/>
        </w:rPr>
        <w:t xml:space="preserve"> 3.1.-3.2.</w:t>
      </w:r>
      <w:r w:rsidR="00E71852" w:rsidRPr="00E71852">
        <w:rPr>
          <w:rFonts w:ascii="Times New Roman" w:hAnsi="Times New Roman"/>
          <w:sz w:val="20"/>
          <w:szCs w:val="20"/>
        </w:rPr>
        <w:t xml:space="preserve"> «Теория</w:t>
      </w:r>
      <w:r w:rsidR="00E71852">
        <w:rPr>
          <w:rFonts w:ascii="Times New Roman" w:hAnsi="Times New Roman"/>
          <w:sz w:val="20"/>
          <w:szCs w:val="20"/>
        </w:rPr>
        <w:t xml:space="preserve"> электролитической диссоциации.</w:t>
      </w:r>
      <w:proofErr w:type="gramStart"/>
      <w:r w:rsidR="00E71852">
        <w:rPr>
          <w:rFonts w:ascii="Times New Roman" w:hAnsi="Times New Roman"/>
          <w:sz w:val="20"/>
          <w:szCs w:val="20"/>
        </w:rPr>
        <w:t xml:space="preserve"> .</w:t>
      </w:r>
      <w:proofErr w:type="gramEnd"/>
      <w:r w:rsidR="00E71852" w:rsidRPr="00E71852">
        <w:rPr>
          <w:rFonts w:ascii="Times New Roman" w:hAnsi="Times New Roman"/>
          <w:sz w:val="20"/>
          <w:szCs w:val="20"/>
        </w:rPr>
        <w:t>Методы анализа веще</w:t>
      </w:r>
      <w:r w:rsidR="00E71852">
        <w:rPr>
          <w:rFonts w:ascii="Times New Roman" w:hAnsi="Times New Roman"/>
          <w:sz w:val="20"/>
          <w:szCs w:val="20"/>
        </w:rPr>
        <w:t xml:space="preserve">ства и условия их проведения.» </w:t>
      </w:r>
      <w:r w:rsidR="00E71852" w:rsidRPr="00E71852">
        <w:rPr>
          <w:rFonts w:ascii="Times New Roman" w:hAnsi="Times New Roman"/>
          <w:sz w:val="20"/>
          <w:szCs w:val="20"/>
        </w:rPr>
        <w:t>; «Классификация катионов и анионов. Частные реакции катионов различных групп. Частные реак</w:t>
      </w:r>
      <w:r w:rsidR="00E71852">
        <w:rPr>
          <w:rFonts w:ascii="Times New Roman" w:hAnsi="Times New Roman"/>
          <w:sz w:val="20"/>
          <w:szCs w:val="20"/>
        </w:rPr>
        <w:t>ции анионов  различных  групп»</w:t>
      </w:r>
    </w:p>
    <w:p w:rsidR="004C2703" w:rsidRPr="00CE2085" w:rsidRDefault="004C2703" w:rsidP="00E718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CE2085">
        <w:rPr>
          <w:rFonts w:ascii="Times New Roman" w:hAnsi="Times New Roman"/>
          <w:sz w:val="24"/>
          <w:szCs w:val="24"/>
        </w:rPr>
        <w:t xml:space="preserve"> каждом варианте  по </w:t>
      </w:r>
      <w:r>
        <w:rPr>
          <w:rFonts w:ascii="Times New Roman" w:hAnsi="Times New Roman"/>
          <w:sz w:val="24"/>
          <w:szCs w:val="24"/>
        </w:rPr>
        <w:t>15 заданий.</w:t>
      </w:r>
    </w:p>
    <w:p w:rsidR="00E71852" w:rsidRPr="006115FE" w:rsidRDefault="00E71852" w:rsidP="00E71852">
      <w:pPr>
        <w:spacing w:after="0"/>
        <w:ind w:firstLine="72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 xml:space="preserve">Выполненная работа должна быть представлена в </w:t>
      </w:r>
      <w:r>
        <w:rPr>
          <w:rFonts w:ascii="Times New Roman" w:hAnsi="Times New Roman"/>
          <w:sz w:val="24"/>
          <w:szCs w:val="24"/>
        </w:rPr>
        <w:t>письменном виде в тетрадях по контрольной работе;</w:t>
      </w:r>
    </w:p>
    <w:p w:rsidR="00E71852" w:rsidRPr="006115FE" w:rsidRDefault="00E71852" w:rsidP="00E71852">
      <w:pPr>
        <w:spacing w:after="0"/>
        <w:rPr>
          <w:rFonts w:ascii="Times New Roman" w:hAnsi="Times New Roman"/>
          <w:sz w:val="24"/>
          <w:szCs w:val="24"/>
        </w:rPr>
      </w:pPr>
      <w:r w:rsidRPr="00FF1BDF">
        <w:rPr>
          <w:rFonts w:ascii="Times New Roman" w:hAnsi="Times New Roman"/>
          <w:b/>
          <w:i/>
          <w:sz w:val="24"/>
          <w:szCs w:val="24"/>
        </w:rPr>
        <w:t xml:space="preserve">Время выполнения </w:t>
      </w:r>
      <w:r>
        <w:rPr>
          <w:rFonts w:ascii="Times New Roman" w:hAnsi="Times New Roman"/>
          <w:sz w:val="24"/>
          <w:szCs w:val="24"/>
        </w:rPr>
        <w:t>– 90  минут</w:t>
      </w:r>
    </w:p>
    <w:p w:rsidR="00E71852" w:rsidRPr="00FF1BDF" w:rsidRDefault="00E71852" w:rsidP="00E71852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FF1BDF">
        <w:rPr>
          <w:rFonts w:ascii="Times New Roman" w:hAnsi="Times New Roman"/>
          <w:b/>
          <w:i/>
          <w:sz w:val="24"/>
          <w:szCs w:val="24"/>
        </w:rPr>
        <w:t>Критерии оценки:</w:t>
      </w:r>
    </w:p>
    <w:p w:rsidR="00E71852" w:rsidRPr="00FF1BDF" w:rsidRDefault="00E71852" w:rsidP="00E718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Всего 20</w:t>
      </w:r>
      <w:r w:rsidRPr="00FF1BDF">
        <w:rPr>
          <w:rFonts w:ascii="Times New Roman" w:hAnsi="Times New Roman"/>
          <w:sz w:val="24"/>
          <w:szCs w:val="24"/>
        </w:rPr>
        <w:t xml:space="preserve"> ответов:</w:t>
      </w:r>
    </w:p>
    <w:p w:rsidR="00E71852" w:rsidRPr="00FF1BDF" w:rsidRDefault="00E71852" w:rsidP="00E718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F1BDF">
        <w:rPr>
          <w:rFonts w:ascii="Times New Roman" w:hAnsi="Times New Roman"/>
          <w:sz w:val="24"/>
          <w:szCs w:val="24"/>
        </w:rPr>
        <w:t>Каждый правильный ответ оценивается одним баллом.</w:t>
      </w:r>
    </w:p>
    <w:p w:rsidR="00E71852" w:rsidRPr="00FF1BDF" w:rsidRDefault="00E71852" w:rsidP="00E7185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18-20</w:t>
      </w:r>
      <w:r w:rsidRPr="00FF1BDF">
        <w:rPr>
          <w:rFonts w:ascii="Times New Roman" w:hAnsi="Times New Roman"/>
          <w:sz w:val="24"/>
          <w:szCs w:val="24"/>
        </w:rPr>
        <w:t xml:space="preserve"> баллов – оценка 5</w:t>
      </w:r>
    </w:p>
    <w:p w:rsidR="00E71852" w:rsidRPr="00FF1BDF" w:rsidRDefault="00E71852" w:rsidP="00E7185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13-17</w:t>
      </w:r>
      <w:r w:rsidRPr="00FF1BDF">
        <w:rPr>
          <w:rFonts w:ascii="Times New Roman" w:hAnsi="Times New Roman"/>
          <w:sz w:val="24"/>
          <w:szCs w:val="24"/>
        </w:rPr>
        <w:t xml:space="preserve"> баллов – оценка 4</w:t>
      </w:r>
    </w:p>
    <w:p w:rsidR="00E71852" w:rsidRPr="00FF1BDF" w:rsidRDefault="00E71852" w:rsidP="00E7185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10-12</w:t>
      </w:r>
      <w:r w:rsidRPr="00FF1BDF">
        <w:rPr>
          <w:rFonts w:ascii="Times New Roman" w:hAnsi="Times New Roman"/>
          <w:sz w:val="24"/>
          <w:szCs w:val="24"/>
        </w:rPr>
        <w:t xml:space="preserve"> баллов – оценка 3</w:t>
      </w:r>
    </w:p>
    <w:p w:rsidR="00E71852" w:rsidRPr="00FF1BDF" w:rsidRDefault="00E71852" w:rsidP="00E7185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менее 10</w:t>
      </w:r>
      <w:r w:rsidRPr="00FF1BDF">
        <w:rPr>
          <w:rFonts w:ascii="Times New Roman" w:hAnsi="Times New Roman"/>
          <w:sz w:val="24"/>
          <w:szCs w:val="24"/>
        </w:rPr>
        <w:t xml:space="preserve"> баллов – оценка 2 </w:t>
      </w:r>
    </w:p>
    <w:p w:rsidR="00E71852" w:rsidRDefault="00E71852" w:rsidP="00E718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71852" w:rsidRPr="00CA1434" w:rsidRDefault="00E71852" w:rsidP="00E718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A1434">
        <w:rPr>
          <w:rFonts w:ascii="Times New Roman" w:hAnsi="Times New Roman"/>
          <w:b/>
          <w:sz w:val="24"/>
          <w:szCs w:val="24"/>
        </w:rPr>
        <w:t>Инструкции</w:t>
      </w:r>
    </w:p>
    <w:p w:rsidR="00E71852" w:rsidRPr="00CA1434" w:rsidRDefault="00E71852" w:rsidP="00E7185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CA1434">
        <w:rPr>
          <w:rFonts w:ascii="Times New Roman" w:hAnsi="Times New Roman"/>
          <w:i/>
          <w:sz w:val="24"/>
          <w:szCs w:val="24"/>
        </w:rPr>
        <w:t>Для испытуемого:</w:t>
      </w:r>
    </w:p>
    <w:p w:rsidR="00E71852" w:rsidRPr="00CA1434" w:rsidRDefault="00E71852" w:rsidP="00E718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Написать </w:t>
      </w:r>
      <w:r w:rsidRPr="00CA1434">
        <w:rPr>
          <w:rFonts w:ascii="Times New Roman" w:hAnsi="Times New Roman"/>
          <w:sz w:val="24"/>
          <w:szCs w:val="24"/>
        </w:rPr>
        <w:t xml:space="preserve">  внести </w:t>
      </w:r>
      <w:r>
        <w:rPr>
          <w:rFonts w:ascii="Times New Roman" w:hAnsi="Times New Roman"/>
          <w:sz w:val="24"/>
          <w:szCs w:val="24"/>
        </w:rPr>
        <w:t>номер контрольной работы, тему контрольной работы,</w:t>
      </w:r>
      <w:r w:rsidRPr="00CA1434">
        <w:rPr>
          <w:rFonts w:ascii="Times New Roman" w:hAnsi="Times New Roman"/>
          <w:sz w:val="24"/>
          <w:szCs w:val="24"/>
        </w:rPr>
        <w:t xml:space="preserve"> указать номер варианта,</w:t>
      </w:r>
    </w:p>
    <w:p w:rsidR="00E71852" w:rsidRPr="00CA1434" w:rsidRDefault="00E71852" w:rsidP="00E718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</w:t>
      </w:r>
      <w:r w:rsidRPr="00CA1434">
        <w:rPr>
          <w:rFonts w:ascii="Times New Roman" w:hAnsi="Times New Roman"/>
          <w:sz w:val="24"/>
          <w:szCs w:val="24"/>
        </w:rPr>
        <w:t xml:space="preserve">писать ответы </w:t>
      </w:r>
    </w:p>
    <w:p w:rsidR="00E71852" w:rsidRPr="00CA1434" w:rsidRDefault="00E71852" w:rsidP="00E7185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CA1434">
        <w:rPr>
          <w:rFonts w:ascii="Times New Roman" w:hAnsi="Times New Roman"/>
          <w:i/>
          <w:sz w:val="24"/>
          <w:szCs w:val="24"/>
        </w:rPr>
        <w:t>Для оценщика (эксперта):</w:t>
      </w:r>
    </w:p>
    <w:p w:rsidR="00E71852" w:rsidRPr="00CA1434" w:rsidRDefault="00E71852" w:rsidP="00E718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1434">
        <w:rPr>
          <w:rFonts w:ascii="Times New Roman" w:hAnsi="Times New Roman"/>
          <w:sz w:val="24"/>
          <w:szCs w:val="24"/>
        </w:rPr>
        <w:t>При проверке сравнить</w:t>
      </w:r>
    </w:p>
    <w:p w:rsidR="00E71852" w:rsidRPr="00CA1434" w:rsidRDefault="00E71852" w:rsidP="00E718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1434">
        <w:rPr>
          <w:rFonts w:ascii="Times New Roman" w:hAnsi="Times New Roman"/>
          <w:sz w:val="24"/>
          <w:szCs w:val="24"/>
        </w:rPr>
        <w:t>- результаты выполнения теста с эталоном, подсчитать количество правильных ответов, каждый из которых оценивается в 1 балл;</w:t>
      </w:r>
    </w:p>
    <w:p w:rsidR="00E71852" w:rsidRPr="00CA1434" w:rsidRDefault="00E71852" w:rsidP="00E718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1434">
        <w:rPr>
          <w:rFonts w:ascii="Times New Roman" w:hAnsi="Times New Roman"/>
          <w:sz w:val="24"/>
          <w:szCs w:val="24"/>
        </w:rPr>
        <w:t>- подсчитать общее количество баллов и перевести в дифференцированную оценку в соответствии  с критериями</w:t>
      </w:r>
    </w:p>
    <w:p w:rsidR="004C2703" w:rsidRPr="00CA1434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C2703" w:rsidRPr="004B6508" w:rsidRDefault="004C2703" w:rsidP="004C2703">
      <w:pPr>
        <w:pStyle w:val="aa"/>
        <w:jc w:val="both"/>
        <w:rPr>
          <w:lang w:val="ru-RU"/>
        </w:rPr>
      </w:pPr>
      <w:proofErr w:type="spellStart"/>
      <w:r w:rsidRPr="004B6508">
        <w:rPr>
          <w:b/>
          <w:i/>
        </w:rPr>
        <w:t>Матрица</w:t>
      </w:r>
      <w:proofErr w:type="spellEnd"/>
      <w:r w:rsidRPr="004B6508">
        <w:rPr>
          <w:b/>
          <w:i/>
          <w:lang w:val="ru-RU"/>
        </w:rPr>
        <w:t>контрольных п</w:t>
      </w:r>
      <w:r w:rsidRPr="004B6508">
        <w:rPr>
          <w:i/>
          <w:lang w:val="ru-RU"/>
        </w:rPr>
        <w:t>роцедур</w:t>
      </w:r>
    </w:p>
    <w:p w:rsidR="004C2703" w:rsidRPr="004B6508" w:rsidRDefault="004C2703" w:rsidP="004C2703">
      <w:pPr>
        <w:pStyle w:val="aa"/>
        <w:jc w:val="both"/>
        <w:rPr>
          <w:highlight w:val="gree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291"/>
        <w:gridCol w:w="3041"/>
        <w:gridCol w:w="3239"/>
      </w:tblGrid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6508">
              <w:rPr>
                <w:rFonts w:ascii="Times New Roman" w:hAnsi="Times New Roman"/>
                <w:sz w:val="24"/>
                <w:szCs w:val="24"/>
              </w:rPr>
              <w:t>Номер  задания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6508">
              <w:rPr>
                <w:rFonts w:ascii="Times New Roman" w:hAnsi="Times New Roman"/>
                <w:sz w:val="24"/>
                <w:szCs w:val="24"/>
              </w:rPr>
              <w:t>Код результата (для знаний, умений)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6508">
              <w:rPr>
                <w:rFonts w:ascii="Times New Roman" w:hAnsi="Times New Roman"/>
                <w:sz w:val="24"/>
                <w:szCs w:val="24"/>
              </w:rPr>
              <w:t>Уровень усвоения/освоения</w:t>
            </w:r>
          </w:p>
        </w:tc>
      </w:tr>
      <w:tr w:rsidR="004C2703" w:rsidRPr="004B6508" w:rsidTr="00F104E7">
        <w:tc>
          <w:tcPr>
            <w:tcW w:w="9571" w:type="dxa"/>
            <w:gridSpan w:val="3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6508">
              <w:rPr>
                <w:rFonts w:ascii="Times New Roman" w:hAnsi="Times New Roman"/>
                <w:sz w:val="24"/>
                <w:szCs w:val="24"/>
              </w:rPr>
              <w:t>Освоенные умения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657E02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65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3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4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5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6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7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8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9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у- 10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Вопрос 10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11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12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13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14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15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у- 3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4B6508" w:rsidTr="00F104E7">
        <w:tc>
          <w:tcPr>
            <w:tcW w:w="9571" w:type="dxa"/>
            <w:gridSpan w:val="3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6508">
              <w:rPr>
                <w:rFonts w:ascii="Times New Roman" w:hAnsi="Times New Roman"/>
                <w:sz w:val="24"/>
                <w:szCs w:val="24"/>
              </w:rPr>
              <w:t>Усвоенные знания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2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3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4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5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6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7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8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9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10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11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-2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12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-3</w:t>
            </w:r>
          </w:p>
        </w:tc>
        <w:tc>
          <w:tcPr>
            <w:tcW w:w="3239" w:type="dxa"/>
          </w:tcPr>
          <w:p w:rsidR="004C2703" w:rsidRPr="001D669C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13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-2,3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14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-2,3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C2703" w:rsidRPr="004B6508" w:rsidTr="00F104E7">
        <w:tc>
          <w:tcPr>
            <w:tcW w:w="329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15</w:t>
            </w:r>
          </w:p>
        </w:tc>
        <w:tc>
          <w:tcPr>
            <w:tcW w:w="3041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 -2,3</w:t>
            </w:r>
          </w:p>
        </w:tc>
        <w:tc>
          <w:tcPr>
            <w:tcW w:w="3239" w:type="dxa"/>
          </w:tcPr>
          <w:p w:rsidR="004C2703" w:rsidRPr="004B650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4C2703" w:rsidRPr="004B6508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4C2703" w:rsidRDefault="004C2703" w:rsidP="004C2703">
      <w:pPr>
        <w:spacing w:after="0"/>
        <w:jc w:val="center"/>
        <w:rPr>
          <w:b/>
        </w:rPr>
        <w:sectPr w:rsidR="004C2703" w:rsidSect="004C2703">
          <w:headerReference w:type="even" r:id="rId12"/>
          <w:headerReference w:type="default" r:id="rId13"/>
          <w:pgSz w:w="16838" w:h="11906" w:orient="landscape"/>
          <w:pgMar w:top="850" w:right="1134" w:bottom="1701" w:left="1134" w:header="708" w:footer="708" w:gutter="0"/>
          <w:cols w:space="708"/>
          <w:titlePg/>
          <w:docGrid w:linePitch="360"/>
        </w:sectPr>
      </w:pPr>
    </w:p>
    <w:p w:rsidR="004C2703" w:rsidRPr="00381E8F" w:rsidRDefault="004C2703" w:rsidP="004C270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1E8F">
        <w:rPr>
          <w:rFonts w:ascii="Times New Roman" w:hAnsi="Times New Roman"/>
          <w:b/>
          <w:sz w:val="24"/>
          <w:szCs w:val="24"/>
        </w:rPr>
        <w:lastRenderedPageBreak/>
        <w:t xml:space="preserve">Оценочные материалы </w:t>
      </w:r>
    </w:p>
    <w:p w:rsidR="004C2703" w:rsidRPr="001F266A" w:rsidRDefault="004C2703" w:rsidP="004C270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Тест по</w:t>
      </w:r>
      <w:r w:rsidRPr="001F266A">
        <w:rPr>
          <w:rFonts w:ascii="Times New Roman" w:hAnsi="Times New Roman"/>
          <w:b/>
          <w:sz w:val="28"/>
          <w:szCs w:val="28"/>
        </w:rPr>
        <w:t xml:space="preserve"> химии </w:t>
      </w:r>
    </w:p>
    <w:p w:rsidR="004C2703" w:rsidRPr="00F118B3" w:rsidRDefault="004C2703" w:rsidP="004C270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118B3">
        <w:rPr>
          <w:rFonts w:ascii="Times New Roman" w:hAnsi="Times New Roman"/>
          <w:b/>
          <w:sz w:val="28"/>
          <w:szCs w:val="28"/>
        </w:rPr>
        <w:t>1 вариант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366"/>
        </w:tabs>
        <w:spacing w:before="0" w:after="35" w:line="220" w:lineRule="exact"/>
        <w:ind w:left="320" w:hanging="28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Аналитическая химия изучает: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60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  <w:t>методы определения химического состава вещества и химической структуры веществ;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46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б)</w:t>
      </w:r>
      <w:r w:rsidRPr="00547F76">
        <w:rPr>
          <w:rFonts w:ascii="Times New Roman" w:hAnsi="Times New Roman" w:cs="Times New Roman"/>
        </w:rPr>
        <w:tab/>
        <w:t>взаимосвязь живых организмов со средой обитания;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74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>природные явления;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60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взаимосвязь между физикой, химией, биологией.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285"/>
        </w:tabs>
        <w:spacing w:before="0" w:after="0" w:line="274" w:lineRule="exact"/>
        <w:ind w:left="320" w:hanging="28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Задача качественного анализа: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65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  <w:t>обнаружение компонентов веществ (элементов, ионов, молекул);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89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б)</w:t>
      </w:r>
      <w:r w:rsidRPr="00547F76">
        <w:rPr>
          <w:rFonts w:ascii="Times New Roman" w:hAnsi="Times New Roman" w:cs="Times New Roman"/>
        </w:rPr>
        <w:tab/>
        <w:t>определение количественного содержания компонентов или их соотношений друг</w:t>
      </w:r>
    </w:p>
    <w:p w:rsidR="004C2703" w:rsidRPr="00547F76" w:rsidRDefault="004C2703" w:rsidP="004C2703">
      <w:pPr>
        <w:pStyle w:val="Heading10"/>
        <w:keepNext/>
        <w:keepLines/>
        <w:shd w:val="clear" w:color="auto" w:fill="auto"/>
        <w:ind w:left="320"/>
        <w:rPr>
          <w:rFonts w:ascii="Times New Roman" w:hAnsi="Times New Roman" w:cs="Times New Roman"/>
        </w:rPr>
      </w:pPr>
      <w:bookmarkStart w:id="0" w:name="bookmark1"/>
      <w:r w:rsidRPr="00547F76">
        <w:rPr>
          <w:rFonts w:ascii="Times New Roman" w:hAnsi="Times New Roman" w:cs="Times New Roman"/>
        </w:rPr>
        <w:t>другу;</w:t>
      </w:r>
      <w:bookmarkEnd w:id="0"/>
    </w:p>
    <w:p w:rsidR="004C2703" w:rsidRPr="00547F76" w:rsidRDefault="004C2703" w:rsidP="004C2703">
      <w:pPr>
        <w:pStyle w:val="27"/>
        <w:shd w:val="clear" w:color="auto" w:fill="auto"/>
        <w:tabs>
          <w:tab w:val="left" w:pos="570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>исследование структуры веществ;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60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изучение органолептических свойств вещества.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270"/>
        </w:tabs>
        <w:spacing w:before="0" w:after="0" w:line="274" w:lineRule="exact"/>
        <w:ind w:left="320" w:hanging="28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Химические методы основаны: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70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</w:r>
      <w:proofErr w:type="gramStart"/>
      <w:r w:rsidRPr="00547F76">
        <w:rPr>
          <w:rFonts w:ascii="Times New Roman" w:hAnsi="Times New Roman" w:cs="Times New Roman"/>
        </w:rPr>
        <w:t>измерении</w:t>
      </w:r>
      <w:proofErr w:type="gramEnd"/>
      <w:r w:rsidRPr="00547F76">
        <w:rPr>
          <w:rFonts w:ascii="Times New Roman" w:hAnsi="Times New Roman" w:cs="Times New Roman"/>
        </w:rPr>
        <w:t xml:space="preserve"> физического свойства вещества;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84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б)</w:t>
      </w:r>
      <w:r w:rsidRPr="00547F76">
        <w:rPr>
          <w:rFonts w:ascii="Times New Roman" w:hAnsi="Times New Roman" w:cs="Times New Roman"/>
        </w:rPr>
        <w:tab/>
      </w:r>
      <w:proofErr w:type="gramStart"/>
      <w:r w:rsidRPr="00547F76">
        <w:rPr>
          <w:rFonts w:ascii="Times New Roman" w:hAnsi="Times New Roman" w:cs="Times New Roman"/>
        </w:rPr>
        <w:t>измерении</w:t>
      </w:r>
      <w:proofErr w:type="gramEnd"/>
      <w:r w:rsidRPr="00547F76">
        <w:rPr>
          <w:rFonts w:ascii="Times New Roman" w:hAnsi="Times New Roman" w:cs="Times New Roman"/>
        </w:rPr>
        <w:t xml:space="preserve"> физического свойства с помощью химической реакции;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74"/>
        </w:tabs>
        <w:spacing w:before="0" w:after="0" w:line="274" w:lineRule="exact"/>
        <w:ind w:left="320" w:right="3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>на использовании химических реакций, сопровождающихся наглядным внешним эффектом, например изменением окраски раствора, растворением или выпадением осадка, выделением газообразного продукта;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60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на изучении и описании внешнего вида продуктов.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280"/>
        </w:tabs>
        <w:spacing w:before="0" w:after="0" w:line="274" w:lineRule="exact"/>
        <w:ind w:left="320" w:hanging="28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Электролитами называются вещества, если: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65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  <w:t>водные растворы и расплавы вещества проводят электрический ток;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84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б)</w:t>
      </w:r>
      <w:r w:rsidRPr="00547F76">
        <w:rPr>
          <w:rFonts w:ascii="Times New Roman" w:hAnsi="Times New Roman" w:cs="Times New Roman"/>
        </w:rPr>
        <w:tab/>
        <w:t xml:space="preserve">водные растворы и расплавы вещества не проводят </w:t>
      </w:r>
      <w:proofErr w:type="gramStart"/>
      <w:r w:rsidRPr="00547F76">
        <w:rPr>
          <w:rFonts w:ascii="Times New Roman" w:hAnsi="Times New Roman" w:cs="Times New Roman"/>
        </w:rPr>
        <w:t>электрически й</w:t>
      </w:r>
      <w:proofErr w:type="gramEnd"/>
      <w:r w:rsidRPr="00547F76">
        <w:rPr>
          <w:rFonts w:ascii="Times New Roman" w:hAnsi="Times New Roman" w:cs="Times New Roman"/>
        </w:rPr>
        <w:t xml:space="preserve"> ток: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74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>спиртовые растворы вещества проводят электрический ток;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65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спиртовые растворы вещества не проводят электрический ток.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280"/>
        </w:tabs>
        <w:spacing w:before="0" w:after="0" w:line="274" w:lineRule="exact"/>
        <w:ind w:left="320" w:hanging="28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Слабые электролиты - это: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22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  <w:t xml:space="preserve">вещества, которые практически полностью </w:t>
      </w:r>
      <w:proofErr w:type="spellStart"/>
      <w:r w:rsidRPr="00547F76">
        <w:rPr>
          <w:rFonts w:ascii="Times New Roman" w:hAnsi="Times New Roman" w:cs="Times New Roman"/>
        </w:rPr>
        <w:t>диссоциируют</w:t>
      </w:r>
      <w:proofErr w:type="spellEnd"/>
      <w:r w:rsidRPr="00547F76">
        <w:rPr>
          <w:rFonts w:ascii="Times New Roman" w:hAnsi="Times New Roman" w:cs="Times New Roman"/>
        </w:rPr>
        <w:t xml:space="preserve"> в растворах;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84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б)</w:t>
      </w:r>
      <w:r w:rsidRPr="00547F76">
        <w:rPr>
          <w:rFonts w:ascii="Times New Roman" w:hAnsi="Times New Roman" w:cs="Times New Roman"/>
        </w:rPr>
        <w:tab/>
        <w:t>все основания;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70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 xml:space="preserve">вещества, которые частично </w:t>
      </w:r>
      <w:proofErr w:type="spellStart"/>
      <w:r w:rsidRPr="00547F76">
        <w:rPr>
          <w:rFonts w:ascii="Times New Roman" w:hAnsi="Times New Roman" w:cs="Times New Roman"/>
        </w:rPr>
        <w:t>диссоциируют</w:t>
      </w:r>
      <w:proofErr w:type="spellEnd"/>
      <w:r w:rsidRPr="00547F76">
        <w:rPr>
          <w:rFonts w:ascii="Times New Roman" w:hAnsi="Times New Roman" w:cs="Times New Roman"/>
        </w:rPr>
        <w:t xml:space="preserve"> на ионы;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60"/>
        </w:tabs>
        <w:spacing w:before="0" w:after="0" w:line="274" w:lineRule="exact"/>
        <w:ind w:lef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все кислоты.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280"/>
        </w:tabs>
        <w:spacing w:before="0" w:after="0" w:line="274" w:lineRule="exact"/>
        <w:ind w:left="320" w:hanging="28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С точки зрения теории электролитической диссоциации кислотами называют: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65"/>
        </w:tabs>
        <w:spacing w:before="0" w:after="0" w:line="274" w:lineRule="exact"/>
        <w:ind w:left="320" w:right="3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  <w:t>электролиты, при диссоциации которых в водных растворах образуются ионы металла и гидроксид - ионы;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84"/>
        </w:tabs>
        <w:spacing w:before="0" w:after="0" w:line="274" w:lineRule="exact"/>
        <w:ind w:left="320" w:right="3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б)</w:t>
      </w:r>
      <w:r w:rsidRPr="00547F76">
        <w:rPr>
          <w:rFonts w:ascii="Times New Roman" w:hAnsi="Times New Roman" w:cs="Times New Roman"/>
        </w:rPr>
        <w:tab/>
        <w:t>электролиты, при диссоциации которых в водных растворах образуются катионы водорода и кислотного остатка;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74"/>
        </w:tabs>
        <w:spacing w:before="0" w:after="0" w:line="274" w:lineRule="exact"/>
        <w:ind w:left="320" w:right="3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>электролиты, при диссоциации которых образуются катионы металла (или аммония) и анионы кислотного остатка;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60"/>
        </w:tabs>
        <w:spacing w:before="0" w:after="0" w:line="312" w:lineRule="exact"/>
        <w:ind w:left="320" w:right="3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электролиты, при диссоциации которых образуются два типа катионов: металла и водорода.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342"/>
        </w:tabs>
        <w:spacing w:before="0" w:after="0" w:line="312" w:lineRule="exact"/>
        <w:ind w:left="320" w:right="1580" w:hanging="28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 xml:space="preserve">Сколько аналитических групп катионов существует? а) 3 б) 4 в) </w:t>
      </w:r>
      <w:smartTag w:uri="urn:schemas-microsoft-com:office:smarttags" w:element="metricconverter">
        <w:smartTagPr>
          <w:attr w:name="ProductID" w:val="2 г"/>
        </w:smartTagPr>
        <w:r w:rsidRPr="00547F76">
          <w:rPr>
            <w:rFonts w:ascii="Times New Roman" w:hAnsi="Times New Roman" w:cs="Times New Roman"/>
          </w:rPr>
          <w:t>2 г</w:t>
        </w:r>
      </w:smartTag>
      <w:r w:rsidRPr="00547F76">
        <w:rPr>
          <w:rFonts w:ascii="Times New Roman" w:hAnsi="Times New Roman" w:cs="Times New Roman"/>
        </w:rPr>
        <w:t>) 5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270"/>
        </w:tabs>
        <w:spacing w:before="0" w:after="0" w:line="312" w:lineRule="exact"/>
        <w:ind w:left="320" w:hanging="28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lastRenderedPageBreak/>
        <w:t>К катионам второй аналитической группы относятся: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65"/>
        </w:tabs>
        <w:spacing w:before="0" w:after="0" w:line="312" w:lineRule="exact"/>
        <w:ind w:left="320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  <w:lang w:val="en-US"/>
        </w:rPr>
        <w:t>а)</w:t>
      </w:r>
      <w:r w:rsidRPr="00547F76">
        <w:rPr>
          <w:rFonts w:ascii="Times New Roman" w:hAnsi="Times New Roman" w:cs="Times New Roman"/>
          <w:lang w:val="en-US"/>
        </w:rPr>
        <w:tab/>
        <w:t>Mn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Fe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Fe</w:t>
      </w:r>
      <w:r w:rsidRPr="00547F76">
        <w:rPr>
          <w:rFonts w:ascii="Times New Roman" w:hAnsi="Times New Roman" w:cs="Times New Roman"/>
          <w:vertAlign w:val="superscript"/>
          <w:lang w:val="en-US"/>
        </w:rPr>
        <w:t>3+</w:t>
      </w:r>
      <w:r w:rsidRPr="00547F76">
        <w:rPr>
          <w:rFonts w:ascii="Times New Roman" w:hAnsi="Times New Roman" w:cs="Times New Roman"/>
          <w:lang w:val="en-US"/>
        </w:rPr>
        <w:t xml:space="preserve">, </w:t>
      </w:r>
      <w:r w:rsidRPr="00547F76">
        <w:rPr>
          <w:rFonts w:ascii="Times New Roman" w:hAnsi="Times New Roman" w:cs="Times New Roman"/>
        </w:rPr>
        <w:t>Со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Ni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Zn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Al</w:t>
      </w:r>
      <w:r w:rsidRPr="00547F76">
        <w:rPr>
          <w:rFonts w:ascii="Times New Roman" w:hAnsi="Times New Roman" w:cs="Times New Roman"/>
          <w:vertAlign w:val="superscript"/>
          <w:lang w:val="en-US"/>
        </w:rPr>
        <w:t>3+</w:t>
      </w:r>
      <w:r w:rsidRPr="00547F76">
        <w:rPr>
          <w:rFonts w:ascii="Times New Roman" w:hAnsi="Times New Roman" w:cs="Times New Roman"/>
          <w:lang w:val="en-US"/>
        </w:rPr>
        <w:t>, Sc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Cr</w:t>
      </w:r>
      <w:r w:rsidRPr="00547F76">
        <w:rPr>
          <w:rFonts w:ascii="Times New Roman" w:hAnsi="Times New Roman" w:cs="Times New Roman"/>
          <w:vertAlign w:val="superscript"/>
          <w:lang w:val="en-US"/>
        </w:rPr>
        <w:t>3+</w:t>
      </w:r>
      <w:r w:rsidRPr="00547F76">
        <w:rPr>
          <w:rFonts w:ascii="Times New Roman" w:hAnsi="Times New Roman" w:cs="Times New Roman"/>
          <w:lang w:val="en-US"/>
        </w:rPr>
        <w:t>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89"/>
        </w:tabs>
        <w:spacing w:before="0" w:after="0" w:line="312" w:lineRule="exact"/>
        <w:ind w:left="320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</w:rPr>
        <w:t>б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lang w:val="en-US"/>
        </w:rPr>
        <w:tab/>
        <w:t>Mg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. Ca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Ba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Sr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74"/>
        </w:tabs>
        <w:spacing w:before="0" w:after="0" w:line="312" w:lineRule="exact"/>
        <w:ind w:left="320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</w:rPr>
        <w:t>в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lang w:val="en-US"/>
        </w:rPr>
        <w:tab/>
        <w:t>As</w:t>
      </w:r>
      <w:r w:rsidRPr="00547F76">
        <w:rPr>
          <w:rFonts w:ascii="Times New Roman" w:hAnsi="Times New Roman" w:cs="Times New Roman"/>
          <w:vertAlign w:val="superscript"/>
          <w:lang w:val="en-US"/>
        </w:rPr>
        <w:t>3+</w:t>
      </w:r>
      <w:r w:rsidRPr="00547F76">
        <w:rPr>
          <w:rFonts w:ascii="Times New Roman" w:hAnsi="Times New Roman" w:cs="Times New Roman"/>
          <w:lang w:val="en-US"/>
        </w:rPr>
        <w:t>, As</w:t>
      </w:r>
      <w:r w:rsidRPr="00547F76">
        <w:rPr>
          <w:rFonts w:ascii="Times New Roman" w:hAnsi="Times New Roman" w:cs="Times New Roman"/>
          <w:vertAlign w:val="superscript"/>
          <w:lang w:val="en-US"/>
        </w:rPr>
        <w:t>5</w:t>
      </w:r>
      <w:r w:rsidRPr="00547F76">
        <w:rPr>
          <w:rFonts w:ascii="Times New Roman" w:hAnsi="Times New Roman" w:cs="Times New Roman"/>
          <w:lang w:val="en-US"/>
        </w:rPr>
        <w:t>"". Sn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Sn</w:t>
      </w:r>
      <w:r w:rsidRPr="00547F76">
        <w:rPr>
          <w:rFonts w:ascii="Times New Roman" w:hAnsi="Times New Roman" w:cs="Times New Roman"/>
          <w:vertAlign w:val="superscript"/>
          <w:lang w:val="en-US"/>
        </w:rPr>
        <w:t>5+</w:t>
      </w:r>
      <w:r w:rsidRPr="00547F76">
        <w:rPr>
          <w:rFonts w:ascii="Times New Roman" w:hAnsi="Times New Roman" w:cs="Times New Roman"/>
          <w:lang w:val="en-US"/>
        </w:rPr>
        <w:t>, Sb</w:t>
      </w:r>
      <w:r w:rsidRPr="00547F76">
        <w:rPr>
          <w:rFonts w:ascii="Times New Roman" w:hAnsi="Times New Roman" w:cs="Times New Roman"/>
          <w:vertAlign w:val="superscript"/>
          <w:lang w:val="en-US"/>
        </w:rPr>
        <w:t>3+</w:t>
      </w:r>
      <w:r w:rsidRPr="00547F76">
        <w:rPr>
          <w:rFonts w:ascii="Times New Roman" w:hAnsi="Times New Roman" w:cs="Times New Roman"/>
          <w:lang w:val="en-US"/>
        </w:rPr>
        <w:t>, Sb</w:t>
      </w:r>
      <w:r w:rsidRPr="00547F76">
        <w:rPr>
          <w:rFonts w:ascii="Times New Roman" w:hAnsi="Times New Roman" w:cs="Times New Roman"/>
          <w:vertAlign w:val="superscript"/>
          <w:lang w:val="en-US"/>
        </w:rPr>
        <w:t>5+</w:t>
      </w:r>
      <w:r w:rsidRPr="00547F76">
        <w:rPr>
          <w:rFonts w:ascii="Times New Roman" w:hAnsi="Times New Roman" w:cs="Times New Roman"/>
          <w:lang w:val="en-US"/>
        </w:rPr>
        <w:t>;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2" w:lineRule="exact"/>
        <w:ind w:left="320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  <w:lang w:val="en-US"/>
        </w:rPr>
        <w:t>r) Li</w:t>
      </w:r>
      <w:r w:rsidRPr="00547F76">
        <w:rPr>
          <w:rFonts w:ascii="Times New Roman" w:hAnsi="Times New Roman" w:cs="Times New Roman"/>
          <w:vertAlign w:val="superscript"/>
          <w:lang w:val="en-US"/>
        </w:rPr>
        <w:t>+</w:t>
      </w:r>
      <w:r w:rsidRPr="00547F76">
        <w:rPr>
          <w:rFonts w:ascii="Times New Roman" w:hAnsi="Times New Roman" w:cs="Times New Roman"/>
          <w:lang w:val="en-US"/>
        </w:rPr>
        <w:t>, Na</w:t>
      </w:r>
      <w:r w:rsidRPr="00547F76">
        <w:rPr>
          <w:rFonts w:ascii="Times New Roman" w:hAnsi="Times New Roman" w:cs="Times New Roman"/>
          <w:vertAlign w:val="superscript"/>
          <w:lang w:val="en-US"/>
        </w:rPr>
        <w:t>+</w:t>
      </w:r>
      <w:r w:rsidRPr="00547F76">
        <w:rPr>
          <w:rFonts w:ascii="Times New Roman" w:hAnsi="Times New Roman" w:cs="Times New Roman"/>
          <w:lang w:val="en-US"/>
        </w:rPr>
        <w:t>, K</w:t>
      </w:r>
      <w:r w:rsidRPr="00547F76">
        <w:rPr>
          <w:rFonts w:ascii="Times New Roman" w:hAnsi="Times New Roman" w:cs="Times New Roman"/>
          <w:vertAlign w:val="superscript"/>
          <w:lang w:val="en-US"/>
        </w:rPr>
        <w:t>+</w:t>
      </w:r>
      <w:r w:rsidRPr="00547F76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547F76">
        <w:rPr>
          <w:rFonts w:ascii="Times New Roman" w:hAnsi="Times New Roman" w:cs="Times New Roman"/>
          <w:lang w:val="en-US"/>
        </w:rPr>
        <w:t>Rb</w:t>
      </w:r>
      <w:proofErr w:type="spellEnd"/>
      <w:r w:rsidRPr="00547F76">
        <w:rPr>
          <w:rFonts w:ascii="Times New Roman" w:hAnsi="Times New Roman" w:cs="Times New Roman"/>
          <w:vertAlign w:val="superscript"/>
          <w:lang w:val="en-US"/>
        </w:rPr>
        <w:t>+</w:t>
      </w:r>
      <w:r w:rsidRPr="00547F76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547F76">
        <w:rPr>
          <w:rFonts w:ascii="Times New Roman" w:hAnsi="Times New Roman" w:cs="Times New Roman"/>
        </w:rPr>
        <w:t>атакжекатион</w:t>
      </w:r>
      <w:proofErr w:type="spellEnd"/>
      <w:r w:rsidRPr="00547F76">
        <w:rPr>
          <w:rStyle w:val="BodytextSmallCaps"/>
          <w:rFonts w:ascii="Times New Roman" w:hAnsi="Times New Roman" w:cs="Times New Roman"/>
          <w:lang w:eastAsia="ru-RU"/>
        </w:rPr>
        <w:t>NH4</w:t>
      </w:r>
      <w:r w:rsidRPr="00547F76">
        <w:rPr>
          <w:rFonts w:ascii="Times New Roman" w:hAnsi="Times New Roman" w:cs="Times New Roman"/>
          <w:vertAlign w:val="superscript"/>
          <w:lang w:val="en-US"/>
        </w:rPr>
        <w:t>+</w:t>
      </w:r>
      <w:r w:rsidRPr="00547F76">
        <w:rPr>
          <w:rFonts w:ascii="Times New Roman" w:hAnsi="Times New Roman" w:cs="Times New Roman"/>
          <w:lang w:val="en-US"/>
        </w:rPr>
        <w:t>.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342"/>
        </w:tabs>
        <w:spacing w:before="0" w:after="0" w:line="312" w:lineRule="exact"/>
        <w:ind w:left="320" w:hanging="28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 xml:space="preserve">О </w:t>
      </w:r>
      <w:proofErr w:type="gramStart"/>
      <w:r w:rsidRPr="00547F76">
        <w:rPr>
          <w:rFonts w:ascii="Times New Roman" w:hAnsi="Times New Roman" w:cs="Times New Roman"/>
        </w:rPr>
        <w:t>катионах</w:t>
      </w:r>
      <w:proofErr w:type="gramEnd"/>
      <w:r w:rsidRPr="00547F76">
        <w:rPr>
          <w:rFonts w:ascii="Times New Roman" w:hAnsi="Times New Roman" w:cs="Times New Roman"/>
        </w:rPr>
        <w:t xml:space="preserve"> какой аналитической группы идёт речь: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2" w:lineRule="exact"/>
        <w:ind w:left="320" w:right="3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Катионы имеют большое значение в биохимических процессах. Так</w:t>
      </w:r>
      <w:proofErr w:type="gramStart"/>
      <w:r w:rsidRPr="00547F76">
        <w:rPr>
          <w:rFonts w:ascii="Times New Roman" w:hAnsi="Times New Roman" w:cs="Times New Roman"/>
        </w:rPr>
        <w:t>.с</w:t>
      </w:r>
      <w:proofErr w:type="gramEnd"/>
      <w:r w:rsidRPr="00547F76">
        <w:rPr>
          <w:rFonts w:ascii="Times New Roman" w:hAnsi="Times New Roman" w:cs="Times New Roman"/>
        </w:rPr>
        <w:t xml:space="preserve">оединение катиона </w:t>
      </w:r>
      <w:r w:rsidRPr="00547F76">
        <w:rPr>
          <w:rFonts w:ascii="Times New Roman" w:hAnsi="Times New Roman" w:cs="Times New Roman"/>
          <w:lang w:val="en-US"/>
        </w:rPr>
        <w:t>Na</w:t>
      </w:r>
      <w:r w:rsidRPr="00547F76">
        <w:rPr>
          <w:rFonts w:ascii="Times New Roman" w:hAnsi="Times New Roman" w:cs="Times New Roman"/>
          <w:vertAlign w:val="superscript"/>
        </w:rPr>
        <w:t>+</w:t>
      </w:r>
      <w:r w:rsidRPr="00547F76">
        <w:rPr>
          <w:rFonts w:ascii="Times New Roman" w:hAnsi="Times New Roman" w:cs="Times New Roman"/>
        </w:rPr>
        <w:t>- поваренная соль - необходимая приправа к пище, а 0,9%-ный раствор хлорида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left="360" w:right="2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 xml:space="preserve">натрия </w:t>
      </w:r>
      <w:proofErr w:type="spellStart"/>
      <w:proofErr w:type="gramStart"/>
      <w:r w:rsidRPr="00547F76">
        <w:rPr>
          <w:rFonts w:ascii="Times New Roman" w:hAnsi="Times New Roman" w:cs="Times New Roman"/>
          <w:lang w:val="en-US"/>
        </w:rPr>
        <w:t>NaCI</w:t>
      </w:r>
      <w:proofErr w:type="spellEnd"/>
      <w:proofErr w:type="gramEnd"/>
      <w:r w:rsidRPr="00547F76">
        <w:rPr>
          <w:rFonts w:ascii="Times New Roman" w:hAnsi="Times New Roman" w:cs="Times New Roman"/>
        </w:rPr>
        <w:t xml:space="preserve">является физиологическим раствором, а также применяется как средство, предохраняющее от порчи многие пищевые продукты. Соли калия и натрия входят в состав и важнейшего продукта питания - молока. Гидрокарбонат натрия </w:t>
      </w:r>
      <w:proofErr w:type="spellStart"/>
      <w:proofErr w:type="gramStart"/>
      <w:r w:rsidRPr="00547F76">
        <w:rPr>
          <w:rFonts w:ascii="Times New Roman" w:hAnsi="Times New Roman" w:cs="Times New Roman"/>
        </w:rPr>
        <w:t>N</w:t>
      </w:r>
      <w:proofErr w:type="gramEnd"/>
      <w:r w:rsidRPr="00547F76">
        <w:rPr>
          <w:rFonts w:ascii="Times New Roman" w:hAnsi="Times New Roman" w:cs="Times New Roman"/>
        </w:rPr>
        <w:t>аНСОз</w:t>
      </w:r>
      <w:proofErr w:type="spellEnd"/>
      <w:r w:rsidRPr="00547F76">
        <w:rPr>
          <w:rFonts w:ascii="Times New Roman" w:hAnsi="Times New Roman" w:cs="Times New Roman"/>
        </w:rPr>
        <w:t xml:space="preserve"> применяется в кондитерском и булочном производствах. Соли аммония и аммиак образуются при гниении белковых веществ, присутствие их в мясных полуфабрикатах говорит о несвежести продукта/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left="360" w:right="2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 xml:space="preserve"> а) третья б) вторая в) первая г) четвёртая.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385"/>
        </w:tabs>
        <w:spacing w:before="0" w:after="0" w:line="317" w:lineRule="exact"/>
        <w:ind w:left="20" w:right="118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Какую среду в результате гидролиза имеет соль, образованная, катионом слабого основания и анионом сильной кислоты: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left="3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 xml:space="preserve">а) </w:t>
      </w:r>
      <w:proofErr w:type="gramStart"/>
      <w:r w:rsidRPr="00547F76">
        <w:rPr>
          <w:rFonts w:ascii="Times New Roman" w:hAnsi="Times New Roman" w:cs="Times New Roman"/>
        </w:rPr>
        <w:t>кислую</w:t>
      </w:r>
      <w:proofErr w:type="gramEnd"/>
      <w:r w:rsidRPr="00547F76">
        <w:rPr>
          <w:rFonts w:ascii="Times New Roman" w:hAnsi="Times New Roman" w:cs="Times New Roman"/>
        </w:rPr>
        <w:t xml:space="preserve"> б) нейтральную в) щелочную г) гидролизу не подвергается.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385"/>
        </w:tabs>
        <w:spacing w:before="0" w:after="0" w:line="317" w:lineRule="exact"/>
        <w:ind w:left="20" w:right="7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Реакции, сопровождающиеся изменением степени окисления элементов, входящих в состав реагирующих веществ, называются: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left="360" w:right="2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 xml:space="preserve">а) </w:t>
      </w:r>
      <w:proofErr w:type="spellStart"/>
      <w:r w:rsidRPr="00547F76">
        <w:rPr>
          <w:rFonts w:ascii="Times New Roman" w:hAnsi="Times New Roman" w:cs="Times New Roman"/>
        </w:rPr>
        <w:t>окислительно</w:t>
      </w:r>
      <w:proofErr w:type="spellEnd"/>
      <w:r w:rsidRPr="00547F76">
        <w:rPr>
          <w:rFonts w:ascii="Times New Roman" w:hAnsi="Times New Roman" w:cs="Times New Roman"/>
        </w:rPr>
        <w:t xml:space="preserve"> - восстановительными б) окислительными в) восстановительными г) реакциями обмена.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390"/>
        </w:tabs>
        <w:spacing w:before="0" w:after="0" w:line="317" w:lineRule="exact"/>
        <w:ind w:left="20" w:right="7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Элемент, принимающий электроны в окислительно-восстановительной реакции называется: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left="3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 неметаллом б) окислителем в) металлом г) восстановителем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375"/>
        </w:tabs>
        <w:spacing w:before="0" w:after="0" w:line="317" w:lineRule="exact"/>
        <w:ind w:left="20" w:right="7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Какая реакция является характерной на катион калия? Напишите её в полном и сокращённом ионном виде.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left="360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  <w:lang w:val="en-US"/>
        </w:rPr>
        <w:t>a) MnS0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+ 2</w:t>
      </w:r>
      <w:r w:rsidRPr="00547F76">
        <w:rPr>
          <w:rFonts w:ascii="Times New Roman" w:hAnsi="Times New Roman" w:cs="Times New Roman"/>
        </w:rPr>
        <w:t>КОН</w:t>
      </w:r>
      <w:r w:rsidRPr="00547F76">
        <w:rPr>
          <w:rFonts w:ascii="Times New Roman" w:hAnsi="Times New Roman" w:cs="Times New Roman"/>
          <w:lang w:val="en-US"/>
        </w:rPr>
        <w:t xml:space="preserve"> = </w:t>
      </w:r>
      <w:proofErr w:type="spellStart"/>
      <w:proofErr w:type="gramStart"/>
      <w:r w:rsidRPr="00547F76">
        <w:rPr>
          <w:rFonts w:ascii="Times New Roman" w:hAnsi="Times New Roman" w:cs="Times New Roman"/>
          <w:lang w:val="en-US"/>
        </w:rPr>
        <w:t>Mn</w:t>
      </w:r>
      <w:proofErr w:type="spellEnd"/>
      <w:r w:rsidRPr="00547F76">
        <w:rPr>
          <w:rFonts w:ascii="Times New Roman" w:hAnsi="Times New Roman" w:cs="Times New Roman"/>
          <w:lang w:val="en-US"/>
        </w:rPr>
        <w:t>(</w:t>
      </w:r>
      <w:proofErr w:type="gramEnd"/>
      <w:r w:rsidRPr="00547F76">
        <w:rPr>
          <w:rFonts w:ascii="Times New Roman" w:hAnsi="Times New Roman" w:cs="Times New Roman"/>
          <w:lang w:val="en-US"/>
        </w:rPr>
        <w:t>OH)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↓ +K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S0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</w:rPr>
        <w:t>б</w:t>
      </w:r>
      <w:r w:rsidRPr="00547F76">
        <w:rPr>
          <w:rFonts w:ascii="Times New Roman" w:hAnsi="Times New Roman" w:cs="Times New Roman"/>
          <w:lang w:val="en-US"/>
        </w:rPr>
        <w:t>) 2AgN0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>+ K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Cr0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= Ag</w:t>
      </w:r>
      <w:r w:rsidRPr="00547F76">
        <w:rPr>
          <w:rFonts w:ascii="Times New Roman" w:hAnsi="Times New Roman" w:cs="Times New Roman"/>
          <w:vertAlign w:val="subscript"/>
          <w:lang w:val="en-US"/>
        </w:rPr>
        <w:t>:2</w:t>
      </w:r>
      <w:proofErr w:type="spellStart"/>
      <w:r w:rsidRPr="00547F76">
        <w:rPr>
          <w:rFonts w:ascii="Times New Roman" w:hAnsi="Times New Roman" w:cs="Times New Roman"/>
        </w:rPr>
        <w:t>Сг</w:t>
      </w:r>
      <w:proofErr w:type="spellEnd"/>
      <w:r w:rsidRPr="00547F76">
        <w:rPr>
          <w:rFonts w:ascii="Times New Roman" w:hAnsi="Times New Roman" w:cs="Times New Roman"/>
          <w:lang w:val="en-US"/>
        </w:rPr>
        <w:t>0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1 + 2KN0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14"/>
        </w:tabs>
        <w:spacing w:before="0" w:after="51" w:line="220" w:lineRule="exact"/>
        <w:ind w:left="360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</w:rPr>
        <w:t>в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lang w:val="en-US"/>
        </w:rPr>
        <w:tab/>
        <w:t>2KCI + Na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 xml:space="preserve"> [</w:t>
      </w:r>
      <w:r w:rsidRPr="00547F76">
        <w:rPr>
          <w:rStyle w:val="BodytextSmallCaps1"/>
          <w:rFonts w:ascii="Times New Roman" w:hAnsi="Times New Roman" w:cs="Times New Roman"/>
          <w:lang w:eastAsia="ru-RU"/>
        </w:rPr>
        <w:t>Co(N</w:t>
      </w:r>
      <w:r w:rsidRPr="00547F76">
        <w:rPr>
          <w:rFonts w:ascii="Times New Roman" w:hAnsi="Times New Roman" w:cs="Times New Roman"/>
          <w:lang w:val="en-US"/>
        </w:rPr>
        <w:t>0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vertAlign w:val="subscript"/>
          <w:lang w:val="en-US"/>
        </w:rPr>
        <w:t>6</w:t>
      </w:r>
      <w:r w:rsidRPr="00547F76">
        <w:rPr>
          <w:rFonts w:ascii="Times New Roman" w:hAnsi="Times New Roman" w:cs="Times New Roman"/>
          <w:lang w:val="en-US"/>
        </w:rPr>
        <w:t>] =</w:t>
      </w:r>
      <w:r w:rsidRPr="00547F76">
        <w:rPr>
          <w:rStyle w:val="BodytextSmallCaps1"/>
          <w:rFonts w:ascii="Times New Roman" w:hAnsi="Times New Roman" w:cs="Times New Roman"/>
          <w:lang w:eastAsia="ru-RU"/>
        </w:rPr>
        <w:t>К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Na[Co(N0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vertAlign w:val="subscript"/>
          <w:lang w:val="en-US"/>
        </w:rPr>
        <w:t>6</w:t>
      </w:r>
      <w:r w:rsidRPr="00547F76">
        <w:rPr>
          <w:rFonts w:ascii="Times New Roman" w:hAnsi="Times New Roman" w:cs="Times New Roman"/>
          <w:lang w:val="en-US"/>
        </w:rPr>
        <w:t>]↓+ 2NaCI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00"/>
        </w:tabs>
        <w:spacing w:before="0" w:after="0" w:line="220" w:lineRule="exact"/>
        <w:ind w:left="3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</w:r>
      <w:r w:rsidRPr="00547F76">
        <w:rPr>
          <w:rFonts w:ascii="Times New Roman" w:hAnsi="Times New Roman" w:cs="Times New Roman"/>
          <w:lang w:val="en-US"/>
        </w:rPr>
        <w:t>NHCI</w:t>
      </w:r>
      <w:r w:rsidRPr="00547F76">
        <w:rPr>
          <w:rFonts w:ascii="Times New Roman" w:hAnsi="Times New Roman" w:cs="Times New Roman"/>
          <w:vertAlign w:val="subscript"/>
        </w:rPr>
        <w:t>4</w:t>
      </w:r>
      <w:r w:rsidRPr="00547F76">
        <w:rPr>
          <w:rFonts w:ascii="Times New Roman" w:hAnsi="Times New Roman" w:cs="Times New Roman"/>
        </w:rPr>
        <w:t xml:space="preserve">+ КОН = </w:t>
      </w:r>
      <w:r w:rsidRPr="00547F76">
        <w:rPr>
          <w:rFonts w:ascii="Times New Roman" w:hAnsi="Times New Roman" w:cs="Times New Roman"/>
          <w:lang w:val="en-US"/>
        </w:rPr>
        <w:t>NH</w:t>
      </w:r>
      <w:r w:rsidRPr="00547F76">
        <w:rPr>
          <w:rFonts w:ascii="Times New Roman" w:hAnsi="Times New Roman" w:cs="Times New Roman"/>
          <w:vertAlign w:val="subscript"/>
        </w:rPr>
        <w:t>4</w:t>
      </w:r>
      <w:r w:rsidRPr="00547F76">
        <w:rPr>
          <w:rFonts w:ascii="Times New Roman" w:hAnsi="Times New Roman" w:cs="Times New Roman"/>
          <w:vertAlign w:val="superscript"/>
        </w:rPr>
        <w:t>+</w:t>
      </w:r>
      <w:r w:rsidRPr="00547F76">
        <w:rPr>
          <w:rFonts w:ascii="Times New Roman" w:hAnsi="Times New Roman" w:cs="Times New Roman"/>
        </w:rPr>
        <w:t xml:space="preserve">+ </w:t>
      </w:r>
      <w:r w:rsidRPr="00547F76">
        <w:rPr>
          <w:rFonts w:ascii="Times New Roman" w:hAnsi="Times New Roman" w:cs="Times New Roman"/>
          <w:lang w:val="en-US"/>
        </w:rPr>
        <w:t>H</w:t>
      </w:r>
      <w:r w:rsidRPr="00547F76">
        <w:rPr>
          <w:rFonts w:ascii="Times New Roman" w:hAnsi="Times New Roman" w:cs="Times New Roman"/>
          <w:vertAlign w:val="subscript"/>
        </w:rPr>
        <w:t>2</w:t>
      </w:r>
      <w:r w:rsidRPr="00547F76">
        <w:rPr>
          <w:rFonts w:ascii="Times New Roman" w:hAnsi="Times New Roman" w:cs="Times New Roman"/>
        </w:rPr>
        <w:t xml:space="preserve">0 + </w:t>
      </w:r>
      <w:r w:rsidRPr="00547F76">
        <w:rPr>
          <w:rFonts w:ascii="Times New Roman" w:hAnsi="Times New Roman" w:cs="Times New Roman"/>
          <w:lang w:val="en-US"/>
        </w:rPr>
        <w:t>KCI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394"/>
        </w:tabs>
        <w:spacing w:before="0" w:after="0" w:line="322" w:lineRule="exact"/>
        <w:ind w:left="20" w:right="7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Какая реакция является характерной на катион бария? Напишите её в полном и сокращённом ионном виде.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011"/>
        </w:tabs>
        <w:spacing w:before="0" w:after="0" w:line="322" w:lineRule="exact"/>
        <w:ind w:left="360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  <w:lang w:val="en-US"/>
        </w:rPr>
        <w:t>a) Na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C0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>+ BaCI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 xml:space="preserve">= </w:t>
      </w:r>
      <w:proofErr w:type="spellStart"/>
      <w:r w:rsidRPr="00547F76">
        <w:rPr>
          <w:rFonts w:ascii="Times New Roman" w:hAnsi="Times New Roman" w:cs="Times New Roman"/>
        </w:rPr>
        <w:t>ВаС</w:t>
      </w:r>
      <w:proofErr w:type="spellEnd"/>
      <w:r w:rsidRPr="00547F76">
        <w:rPr>
          <w:rFonts w:ascii="Times New Roman" w:hAnsi="Times New Roman" w:cs="Times New Roman"/>
          <w:lang w:val="en-US"/>
        </w:rPr>
        <w:t>0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>↓ + 2NaCl</w:t>
      </w:r>
      <w:r w:rsidRPr="00547F76">
        <w:rPr>
          <w:rFonts w:ascii="Times New Roman" w:hAnsi="Times New Roman" w:cs="Times New Roman"/>
          <w:lang w:val="en-US"/>
        </w:rPr>
        <w:tab/>
      </w:r>
      <w:r w:rsidRPr="00547F76">
        <w:rPr>
          <w:rFonts w:ascii="Times New Roman" w:hAnsi="Times New Roman" w:cs="Times New Roman"/>
        </w:rPr>
        <w:t>б</w:t>
      </w:r>
      <w:r w:rsidRPr="00547F76">
        <w:rPr>
          <w:rFonts w:ascii="Times New Roman" w:hAnsi="Times New Roman" w:cs="Times New Roman"/>
          <w:lang w:val="en-US"/>
        </w:rPr>
        <w:t>) Na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S0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 xml:space="preserve">+ </w:t>
      </w:r>
      <w:proofErr w:type="spellStart"/>
      <w:r w:rsidRPr="00547F76">
        <w:rPr>
          <w:rFonts w:ascii="Times New Roman" w:hAnsi="Times New Roman" w:cs="Times New Roman"/>
        </w:rPr>
        <w:t>ВаС</w:t>
      </w:r>
      <w:proofErr w:type="spellEnd"/>
      <w:r w:rsidRPr="00547F76">
        <w:rPr>
          <w:rFonts w:ascii="Times New Roman" w:hAnsi="Times New Roman" w:cs="Times New Roman"/>
          <w:lang w:val="en-US"/>
        </w:rPr>
        <w:t>1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 xml:space="preserve"> = BaS0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>↓ + 2NaCl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261"/>
        </w:tabs>
        <w:spacing w:before="0" w:after="0" w:line="322" w:lineRule="exact"/>
        <w:ind w:left="360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</w:rPr>
        <w:t>в</w:t>
      </w:r>
      <w:r w:rsidRPr="00547F76">
        <w:rPr>
          <w:rFonts w:ascii="Times New Roman" w:hAnsi="Times New Roman" w:cs="Times New Roman"/>
          <w:lang w:val="en-US"/>
        </w:rPr>
        <w:t>) Na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S0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 xml:space="preserve">+ </w:t>
      </w:r>
      <w:proofErr w:type="spellStart"/>
      <w:r w:rsidRPr="00547F76">
        <w:rPr>
          <w:rFonts w:ascii="Times New Roman" w:hAnsi="Times New Roman" w:cs="Times New Roman"/>
        </w:rPr>
        <w:t>Ва</w:t>
      </w:r>
      <w:proofErr w:type="spellEnd"/>
      <w:r w:rsidRPr="00547F76">
        <w:rPr>
          <w:rFonts w:ascii="Times New Roman" w:hAnsi="Times New Roman" w:cs="Times New Roman"/>
          <w:lang w:val="en-US"/>
        </w:rPr>
        <w:t>CI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 xml:space="preserve"> = BaS0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 xml:space="preserve">↓ + 2NaCl                       </w:t>
      </w:r>
      <w:r w:rsidRPr="00547F76">
        <w:rPr>
          <w:rFonts w:ascii="Times New Roman" w:hAnsi="Times New Roman" w:cs="Times New Roman"/>
        </w:rPr>
        <w:t>г</w:t>
      </w:r>
      <w:proofErr w:type="gramStart"/>
      <w:r w:rsidRPr="00547F76">
        <w:rPr>
          <w:rFonts w:ascii="Times New Roman" w:hAnsi="Times New Roman" w:cs="Times New Roman"/>
          <w:lang w:val="en-US"/>
        </w:rPr>
        <w:t>)</w:t>
      </w:r>
      <w:proofErr w:type="spellStart"/>
      <w:r w:rsidRPr="00547F76">
        <w:rPr>
          <w:rFonts w:ascii="Times New Roman" w:hAnsi="Times New Roman" w:cs="Times New Roman"/>
        </w:rPr>
        <w:t>В</w:t>
      </w:r>
      <w:proofErr w:type="gramEnd"/>
      <w:r w:rsidRPr="00547F76">
        <w:rPr>
          <w:rFonts w:ascii="Times New Roman" w:hAnsi="Times New Roman" w:cs="Times New Roman"/>
        </w:rPr>
        <w:t>а</w:t>
      </w:r>
      <w:proofErr w:type="spellEnd"/>
      <w:r w:rsidRPr="00547F76">
        <w:rPr>
          <w:rFonts w:ascii="Times New Roman" w:hAnsi="Times New Roman" w:cs="Times New Roman"/>
          <w:lang w:val="en-US"/>
        </w:rPr>
        <w:t>CI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 xml:space="preserve"> + (NH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C0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 xml:space="preserve"> = </w:t>
      </w:r>
      <w:proofErr w:type="spellStart"/>
      <w:r w:rsidRPr="00547F76">
        <w:rPr>
          <w:rFonts w:ascii="Times New Roman" w:hAnsi="Times New Roman" w:cs="Times New Roman"/>
        </w:rPr>
        <w:t>ВаС</w:t>
      </w:r>
      <w:proofErr w:type="spellEnd"/>
      <w:r w:rsidRPr="00547F76">
        <w:rPr>
          <w:rFonts w:ascii="Times New Roman" w:hAnsi="Times New Roman" w:cs="Times New Roman"/>
          <w:lang w:val="en-US"/>
        </w:rPr>
        <w:t>0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>↓ + 2NH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CI</w:t>
      </w:r>
    </w:p>
    <w:p w:rsidR="004C2703" w:rsidRPr="00547F76" w:rsidRDefault="004C2703" w:rsidP="004C2703">
      <w:pPr>
        <w:pStyle w:val="27"/>
        <w:numPr>
          <w:ilvl w:val="0"/>
          <w:numId w:val="39"/>
        </w:numPr>
        <w:shd w:val="clear" w:color="auto" w:fill="auto"/>
        <w:tabs>
          <w:tab w:val="left" w:pos="380"/>
        </w:tabs>
        <w:spacing w:before="0" w:after="0" w:line="322" w:lineRule="exact"/>
        <w:ind w:left="20" w:right="7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Какая реакция является характерной на катион цинка? Напишите её в полном и сокращённом ионном виде.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26" w:lineRule="exact"/>
        <w:ind w:left="360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  <w:lang w:val="en-US"/>
        </w:rPr>
        <w:t xml:space="preserve">a) </w:t>
      </w:r>
      <w:proofErr w:type="gramStart"/>
      <w:r w:rsidRPr="00547F76">
        <w:rPr>
          <w:rFonts w:ascii="Times New Roman" w:hAnsi="Times New Roman" w:cs="Times New Roman"/>
          <w:lang w:val="en-US"/>
        </w:rPr>
        <w:t>Zn(</w:t>
      </w:r>
      <w:proofErr w:type="gramEnd"/>
      <w:r w:rsidRPr="00547F76">
        <w:rPr>
          <w:rFonts w:ascii="Times New Roman" w:hAnsi="Times New Roman" w:cs="Times New Roman"/>
          <w:lang w:val="en-US"/>
        </w:rPr>
        <w:t>OH)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+ 4NH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OH - [Zn(NH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](OH)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+ 4</w:t>
      </w:r>
      <w:r w:rsidRPr="00547F76">
        <w:rPr>
          <w:rFonts w:ascii="Times New Roman" w:hAnsi="Times New Roman" w:cs="Times New Roman"/>
        </w:rPr>
        <w:t>Н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 xml:space="preserve">0 </w:t>
      </w:r>
      <w:r w:rsidRPr="00547F76">
        <w:rPr>
          <w:rFonts w:ascii="Times New Roman" w:hAnsi="Times New Roman" w:cs="Times New Roman"/>
        </w:rPr>
        <w:t>б</w:t>
      </w:r>
      <w:r w:rsidRPr="00547F76">
        <w:rPr>
          <w:rFonts w:ascii="Times New Roman" w:hAnsi="Times New Roman" w:cs="Times New Roman"/>
          <w:lang w:val="en-US"/>
        </w:rPr>
        <w:t>) ZnCI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 xml:space="preserve">+ </w:t>
      </w:r>
      <w:r w:rsidRPr="00547F76">
        <w:rPr>
          <w:rFonts w:ascii="Times New Roman" w:hAnsi="Times New Roman" w:cs="Times New Roman"/>
        </w:rPr>
        <w:t>Н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S =</w:t>
      </w:r>
      <w:proofErr w:type="spellStart"/>
      <w:r w:rsidRPr="00547F76">
        <w:rPr>
          <w:rStyle w:val="BodytextItalic"/>
          <w:rFonts w:ascii="Times New Roman" w:hAnsi="Times New Roman" w:cs="Times New Roman"/>
          <w:i w:val="0"/>
          <w:lang w:eastAsia="ru-RU"/>
        </w:rPr>
        <w:t>ZnS</w:t>
      </w:r>
      <w:proofErr w:type="spellEnd"/>
      <w:r w:rsidRPr="00547F76">
        <w:rPr>
          <w:rStyle w:val="BodytextItalic"/>
          <w:rFonts w:ascii="Times New Roman" w:hAnsi="Times New Roman" w:cs="Times New Roman"/>
          <w:i w:val="0"/>
          <w:lang w:eastAsia="ru-RU"/>
        </w:rPr>
        <w:t>↓</w:t>
      </w:r>
      <w:r w:rsidRPr="00547F76">
        <w:rPr>
          <w:rFonts w:ascii="Times New Roman" w:hAnsi="Times New Roman" w:cs="Times New Roman"/>
          <w:lang w:val="en-US"/>
        </w:rPr>
        <w:t>+ 2HCI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14"/>
        </w:tabs>
        <w:spacing w:before="0" w:after="0" w:line="326" w:lineRule="exact"/>
        <w:ind w:left="3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</w:r>
      <w:r w:rsidRPr="00547F76">
        <w:rPr>
          <w:rFonts w:ascii="Times New Roman" w:hAnsi="Times New Roman" w:cs="Times New Roman"/>
          <w:lang w:val="en-US"/>
        </w:rPr>
        <w:t>Zn</w:t>
      </w:r>
      <w:r w:rsidRPr="00547F76">
        <w:rPr>
          <w:rFonts w:ascii="Times New Roman" w:hAnsi="Times New Roman" w:cs="Times New Roman"/>
        </w:rPr>
        <w:t>(</w:t>
      </w:r>
      <w:r w:rsidRPr="00547F76">
        <w:rPr>
          <w:rFonts w:ascii="Times New Roman" w:hAnsi="Times New Roman" w:cs="Times New Roman"/>
          <w:lang w:val="en-US"/>
        </w:rPr>
        <w:t>OH</w:t>
      </w:r>
      <w:r w:rsidRPr="00547F76">
        <w:rPr>
          <w:rFonts w:ascii="Times New Roman" w:hAnsi="Times New Roman" w:cs="Times New Roman"/>
        </w:rPr>
        <w:t>)</w:t>
      </w:r>
      <w:r w:rsidRPr="00547F76">
        <w:rPr>
          <w:rFonts w:ascii="Times New Roman" w:hAnsi="Times New Roman" w:cs="Times New Roman"/>
          <w:vertAlign w:val="subscript"/>
        </w:rPr>
        <w:t>2</w:t>
      </w:r>
      <w:r w:rsidRPr="00547F76">
        <w:rPr>
          <w:rFonts w:ascii="Times New Roman" w:hAnsi="Times New Roman" w:cs="Times New Roman"/>
        </w:rPr>
        <w:t xml:space="preserve">+ 2КОН = </w:t>
      </w:r>
      <w:r w:rsidRPr="00547F76">
        <w:rPr>
          <w:rFonts w:ascii="Times New Roman" w:hAnsi="Times New Roman" w:cs="Times New Roman"/>
          <w:lang w:val="en-US"/>
        </w:rPr>
        <w:t>K</w:t>
      </w:r>
      <w:r w:rsidRPr="00547F76">
        <w:rPr>
          <w:rFonts w:ascii="Times New Roman" w:hAnsi="Times New Roman" w:cs="Times New Roman"/>
          <w:vertAlign w:val="subscript"/>
        </w:rPr>
        <w:t>2</w:t>
      </w:r>
      <w:r w:rsidRPr="00547F76">
        <w:rPr>
          <w:rFonts w:ascii="Times New Roman" w:hAnsi="Times New Roman" w:cs="Times New Roman"/>
          <w:lang w:val="en-US"/>
        </w:rPr>
        <w:t>Zn</w:t>
      </w:r>
      <w:r w:rsidRPr="00547F76">
        <w:rPr>
          <w:rFonts w:ascii="Times New Roman" w:hAnsi="Times New Roman" w:cs="Times New Roman"/>
        </w:rPr>
        <w:t>0</w:t>
      </w:r>
      <w:r w:rsidRPr="00547F76">
        <w:rPr>
          <w:rFonts w:ascii="Times New Roman" w:hAnsi="Times New Roman" w:cs="Times New Roman"/>
          <w:vertAlign w:val="subscript"/>
        </w:rPr>
        <w:t>2</w:t>
      </w:r>
      <w:r w:rsidRPr="00547F76">
        <w:rPr>
          <w:rFonts w:ascii="Times New Roman" w:hAnsi="Times New Roman" w:cs="Times New Roman"/>
        </w:rPr>
        <w:t>+ 2Н</w:t>
      </w:r>
      <w:r w:rsidRPr="00547F76">
        <w:rPr>
          <w:rFonts w:ascii="Times New Roman" w:hAnsi="Times New Roman" w:cs="Times New Roman"/>
          <w:vertAlign w:val="subscript"/>
        </w:rPr>
        <w:t>2</w:t>
      </w:r>
      <w:r w:rsidRPr="00547F76">
        <w:rPr>
          <w:rFonts w:ascii="Times New Roman" w:hAnsi="Times New Roman" w:cs="Times New Roman"/>
        </w:rPr>
        <w:t>0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00"/>
        </w:tabs>
        <w:spacing w:before="0" w:after="0" w:line="326" w:lineRule="exact"/>
        <w:ind w:left="360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</w:rPr>
        <w:t>г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lang w:val="en-US"/>
        </w:rPr>
        <w:tab/>
        <w:t>ZnCI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 xml:space="preserve"> + H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S + 2CH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 xml:space="preserve">COONa = </w:t>
      </w:r>
      <w:proofErr w:type="spellStart"/>
      <w:r w:rsidRPr="00547F76">
        <w:rPr>
          <w:rFonts w:ascii="Times New Roman" w:hAnsi="Times New Roman" w:cs="Times New Roman"/>
          <w:lang w:val="en-US"/>
        </w:rPr>
        <w:t>ZnS</w:t>
      </w:r>
      <w:proofErr w:type="spellEnd"/>
      <w:r w:rsidRPr="00547F76">
        <w:rPr>
          <w:rFonts w:ascii="Times New Roman" w:hAnsi="Times New Roman" w:cs="Times New Roman"/>
          <w:lang w:val="en-US"/>
        </w:rPr>
        <w:t>↓ + 2NaCI+ 2CH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>COOH</w:t>
      </w:r>
    </w:p>
    <w:p w:rsidR="004C2703" w:rsidRPr="00547F76" w:rsidRDefault="004C2703" w:rsidP="004C2703">
      <w:pPr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  <w:lang w:val="en-US"/>
        </w:rPr>
        <w:br w:type="page"/>
      </w:r>
    </w:p>
    <w:p w:rsidR="004C2703" w:rsidRPr="00547F76" w:rsidRDefault="004C2703" w:rsidP="004C270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7F7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Тест по химии </w:t>
      </w:r>
    </w:p>
    <w:p w:rsidR="004C2703" w:rsidRPr="00547F76" w:rsidRDefault="004C2703" w:rsidP="004C270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7F76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Pr="00547F76">
        <w:rPr>
          <w:rFonts w:ascii="Times New Roman" w:hAnsi="Times New Roman" w:cs="Times New Roman"/>
          <w:b/>
          <w:sz w:val="28"/>
          <w:szCs w:val="28"/>
        </w:rPr>
        <w:t xml:space="preserve"> вариант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444"/>
        </w:tabs>
        <w:spacing w:before="0" w:after="3" w:line="220" w:lineRule="exact"/>
        <w:ind w:left="360" w:hanging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Задача количественного анализа: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05"/>
        </w:tabs>
        <w:spacing w:before="0" w:after="0" w:line="220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  <w:t>обнаружение компонентов веществ (элементов, ионов, молекул);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29"/>
        </w:tabs>
        <w:spacing w:before="0" w:after="0" w:line="302" w:lineRule="exact"/>
        <w:ind w:left="360" w:right="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б)</w:t>
      </w:r>
      <w:r w:rsidRPr="00547F76">
        <w:rPr>
          <w:rFonts w:ascii="Times New Roman" w:hAnsi="Times New Roman" w:cs="Times New Roman"/>
        </w:rPr>
        <w:tab/>
        <w:t>определение количественного содержания компонентов или их соотношений друг другу;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14"/>
        </w:tabs>
        <w:spacing w:before="0" w:after="0" w:line="220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>исследование структуры веществ;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95"/>
        </w:tabs>
        <w:spacing w:before="0" w:after="0" w:line="220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изучение органолептических свойств вещества.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415"/>
        </w:tabs>
        <w:spacing w:before="0" w:after="0" w:line="317" w:lineRule="exact"/>
        <w:ind w:left="360" w:right="60" w:hanging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Методы аналитической химии используются на предприятиях; общественного питания с целью: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05"/>
        </w:tabs>
        <w:spacing w:before="0" w:after="0" w:line="317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  <w:t>соблюдения санитарно-гигиенических норм производства;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710"/>
        </w:tabs>
        <w:spacing w:before="0" w:after="0" w:line="317" w:lineRule="exact"/>
        <w:ind w:left="360" w:right="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б)</w:t>
      </w:r>
      <w:r w:rsidRPr="00547F76">
        <w:rPr>
          <w:rFonts w:ascii="Times New Roman" w:hAnsi="Times New Roman" w:cs="Times New Roman"/>
        </w:rPr>
        <w:tab/>
        <w:t>осуществления контроля правильного использования температурного режима при приготовлении блюд;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38"/>
        </w:tabs>
        <w:spacing w:before="0" w:after="0" w:line="317" w:lineRule="exact"/>
        <w:ind w:left="360" w:right="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>производится проверка качества сырья, полуфабрикатов и готовой продукции, а также строгое соблюдение режимов технологических процессов в соответствии с действующими стандартами, рецептурами и технологическими инструкциями;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00"/>
        </w:tabs>
        <w:spacing w:before="0" w:after="0" w:line="317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осуществления контроля правильного использования посуды при хранении пищи.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300"/>
        </w:tabs>
        <w:spacing w:before="0" w:after="0" w:line="317" w:lineRule="exact"/>
        <w:ind w:left="360" w:hanging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Физико-химические методы основаны: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10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</w:r>
      <w:proofErr w:type="gramStart"/>
      <w:r w:rsidRPr="00547F76">
        <w:rPr>
          <w:rFonts w:ascii="Times New Roman" w:hAnsi="Times New Roman" w:cs="Times New Roman"/>
        </w:rPr>
        <w:t>измерении</w:t>
      </w:r>
      <w:proofErr w:type="gramEnd"/>
      <w:r w:rsidRPr="00547F76">
        <w:rPr>
          <w:rFonts w:ascii="Times New Roman" w:hAnsi="Times New Roman" w:cs="Times New Roman"/>
        </w:rPr>
        <w:t xml:space="preserve"> физического свойства вещества;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24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б)</w:t>
      </w:r>
      <w:r w:rsidRPr="00547F76">
        <w:rPr>
          <w:rFonts w:ascii="Times New Roman" w:hAnsi="Times New Roman" w:cs="Times New Roman"/>
        </w:rPr>
        <w:tab/>
      </w:r>
      <w:proofErr w:type="gramStart"/>
      <w:r w:rsidRPr="00547F76">
        <w:rPr>
          <w:rFonts w:ascii="Times New Roman" w:hAnsi="Times New Roman" w:cs="Times New Roman"/>
        </w:rPr>
        <w:t>измерении</w:t>
      </w:r>
      <w:proofErr w:type="gramEnd"/>
      <w:r w:rsidRPr="00547F76">
        <w:rPr>
          <w:rFonts w:ascii="Times New Roman" w:hAnsi="Times New Roman" w:cs="Times New Roman"/>
        </w:rPr>
        <w:t xml:space="preserve"> физического свойства с помощью химической реакции;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34"/>
        </w:tabs>
        <w:spacing w:before="0" w:after="0" w:line="274" w:lineRule="exact"/>
        <w:ind w:left="360" w:right="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>на использовании химических реакций, сопровождающихся наглядным внешним эффектом, например изменением окраски раствора, растворением или выпадением осадка, выделением газообразного продукта;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00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на изучении и описании внешнего вида продуктов.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300"/>
        </w:tabs>
        <w:spacing w:before="0" w:after="0" w:line="274" w:lineRule="exact"/>
        <w:ind w:left="360" w:hanging="300"/>
        <w:rPr>
          <w:rFonts w:ascii="Times New Roman" w:hAnsi="Times New Roman" w:cs="Times New Roman"/>
        </w:rPr>
      </w:pPr>
      <w:proofErr w:type="spellStart"/>
      <w:r w:rsidRPr="00547F76">
        <w:rPr>
          <w:rFonts w:ascii="Times New Roman" w:hAnsi="Times New Roman" w:cs="Times New Roman"/>
        </w:rPr>
        <w:t>Неэлектролитами</w:t>
      </w:r>
      <w:proofErr w:type="spellEnd"/>
      <w:r w:rsidRPr="00547F76">
        <w:rPr>
          <w:rFonts w:ascii="Times New Roman" w:hAnsi="Times New Roman" w:cs="Times New Roman"/>
        </w:rPr>
        <w:t xml:space="preserve"> называются вещества, если: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10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  <w:t xml:space="preserve">водные растворы и расплавы вещества проводят </w:t>
      </w:r>
      <w:proofErr w:type="gramStart"/>
      <w:r w:rsidRPr="00547F76">
        <w:rPr>
          <w:rFonts w:ascii="Times New Roman" w:hAnsi="Times New Roman" w:cs="Times New Roman"/>
        </w:rPr>
        <w:t>электрический</w:t>
      </w:r>
      <w:proofErr w:type="gramEnd"/>
      <w:r w:rsidRPr="00547F76">
        <w:rPr>
          <w:rFonts w:ascii="Times New Roman" w:hAnsi="Times New Roman" w:cs="Times New Roman"/>
        </w:rPr>
        <w:t xml:space="preserve"> то»:;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24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б)</w:t>
      </w:r>
      <w:r w:rsidRPr="00547F76">
        <w:rPr>
          <w:rFonts w:ascii="Times New Roman" w:hAnsi="Times New Roman" w:cs="Times New Roman"/>
        </w:rPr>
        <w:tab/>
        <w:t>водные растворы и расплавы вещества не проводят электрический ток;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10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>спиртовые растворы вещества проводят электрический ток;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00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спиртовые растворы вещества не проводят электрический ток;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300"/>
        </w:tabs>
        <w:spacing w:before="0" w:after="0" w:line="274" w:lineRule="exact"/>
        <w:ind w:left="360" w:hanging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Сильные электролиты - это: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72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  <w:t xml:space="preserve">вещества, которые практически полностью </w:t>
      </w:r>
      <w:proofErr w:type="spellStart"/>
      <w:r w:rsidRPr="00547F76">
        <w:rPr>
          <w:rFonts w:ascii="Times New Roman" w:hAnsi="Times New Roman" w:cs="Times New Roman"/>
        </w:rPr>
        <w:t>диссоциируют</w:t>
      </w:r>
      <w:proofErr w:type="spellEnd"/>
      <w:r w:rsidRPr="00547F76">
        <w:rPr>
          <w:rFonts w:ascii="Times New Roman" w:hAnsi="Times New Roman" w:cs="Times New Roman"/>
        </w:rPr>
        <w:t xml:space="preserve"> в растворах</w:t>
      </w:r>
      <w:proofErr w:type="gramStart"/>
      <w:r w:rsidRPr="00547F76">
        <w:rPr>
          <w:rFonts w:ascii="Times New Roman" w:hAnsi="Times New Roman" w:cs="Times New Roman"/>
        </w:rPr>
        <w:t>;.</w:t>
      </w:r>
      <w:proofErr w:type="gramEnd"/>
    </w:p>
    <w:p w:rsidR="004C2703" w:rsidRPr="00547F76" w:rsidRDefault="004C2703" w:rsidP="004C2703">
      <w:pPr>
        <w:pStyle w:val="27"/>
        <w:shd w:val="clear" w:color="auto" w:fill="auto"/>
        <w:tabs>
          <w:tab w:val="left" w:pos="624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б)</w:t>
      </w:r>
      <w:r w:rsidRPr="00547F76">
        <w:rPr>
          <w:rFonts w:ascii="Times New Roman" w:hAnsi="Times New Roman" w:cs="Times New Roman"/>
        </w:rPr>
        <w:tab/>
        <w:t>все основания;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10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 xml:space="preserve">вещества, которые частично </w:t>
      </w:r>
      <w:proofErr w:type="spellStart"/>
      <w:r w:rsidRPr="00547F76">
        <w:rPr>
          <w:rFonts w:ascii="Times New Roman" w:hAnsi="Times New Roman" w:cs="Times New Roman"/>
        </w:rPr>
        <w:t>диссоциируют</w:t>
      </w:r>
      <w:proofErr w:type="spellEnd"/>
      <w:r w:rsidRPr="00547F76">
        <w:rPr>
          <w:rFonts w:ascii="Times New Roman" w:hAnsi="Times New Roman" w:cs="Times New Roman"/>
        </w:rPr>
        <w:t xml:space="preserve"> на ионы: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00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все кислоты.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300"/>
        </w:tabs>
        <w:spacing w:before="0" w:after="0" w:line="274" w:lineRule="exact"/>
        <w:ind w:left="360" w:hanging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Степень диссоциации показывает: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10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  <w:t>отношение числа молекул, распавшихся на ионы, к общему числу молекул электролита;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19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б)</w:t>
      </w:r>
      <w:r w:rsidRPr="00547F76">
        <w:rPr>
          <w:rFonts w:ascii="Times New Roman" w:hAnsi="Times New Roman" w:cs="Times New Roman"/>
        </w:rPr>
        <w:tab/>
        <w:t>число молекул электролита в растворе;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19"/>
        </w:tabs>
        <w:spacing w:before="0" w:after="0" w:line="274" w:lineRule="exact"/>
        <w:ind w:left="3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>число молекул, распавшихся на ионы;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701"/>
        </w:tabs>
        <w:spacing w:before="0" w:after="0" w:line="274" w:lineRule="exact"/>
        <w:ind w:left="360" w:right="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отношение числа молекул, не распавшихся на ионы, к общему числу молекул электролита.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300"/>
        </w:tabs>
        <w:spacing w:before="0" w:after="0" w:line="274" w:lineRule="exact"/>
        <w:ind w:left="360" w:hanging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 xml:space="preserve">С точки зрения теории электролитической диссоциации </w:t>
      </w:r>
      <w:proofErr w:type="spellStart"/>
      <w:r w:rsidRPr="00547F76">
        <w:rPr>
          <w:rFonts w:ascii="Times New Roman" w:hAnsi="Times New Roman" w:cs="Times New Roman"/>
        </w:rPr>
        <w:t>гидрокеидаминазывают</w:t>
      </w:r>
      <w:proofErr w:type="spellEnd"/>
      <w:r w:rsidRPr="00547F76">
        <w:rPr>
          <w:rFonts w:ascii="Times New Roman" w:hAnsi="Times New Roman" w:cs="Times New Roman"/>
        </w:rPr>
        <w:t>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05"/>
        </w:tabs>
        <w:spacing w:before="0" w:after="0" w:line="274" w:lineRule="exact"/>
        <w:ind w:left="360" w:right="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</w:t>
      </w:r>
      <w:r w:rsidRPr="00547F76">
        <w:rPr>
          <w:rFonts w:ascii="Times New Roman" w:hAnsi="Times New Roman" w:cs="Times New Roman"/>
        </w:rPr>
        <w:tab/>
        <w:t>электролиты, при диссоциации которых в водных растворах образуются ионы металла и гидроксид - ионы;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29"/>
        </w:tabs>
        <w:spacing w:before="0" w:after="0" w:line="274" w:lineRule="exact"/>
        <w:ind w:left="360" w:right="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lastRenderedPageBreak/>
        <w:t>б)</w:t>
      </w:r>
      <w:r w:rsidRPr="00547F76">
        <w:rPr>
          <w:rFonts w:ascii="Times New Roman" w:hAnsi="Times New Roman" w:cs="Times New Roman"/>
        </w:rPr>
        <w:tab/>
        <w:t>электролиты, при диссоциации которых в водных растворах образуются катионы водорода и кислотного остатка;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14"/>
        </w:tabs>
        <w:spacing w:before="0" w:after="0" w:line="274" w:lineRule="exact"/>
        <w:ind w:left="360" w:right="60" w:firstLine="0"/>
        <w:jc w:val="both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в)</w:t>
      </w:r>
      <w:r w:rsidRPr="00547F76">
        <w:rPr>
          <w:rFonts w:ascii="Times New Roman" w:hAnsi="Times New Roman" w:cs="Times New Roman"/>
        </w:rPr>
        <w:tab/>
        <w:t>электролиты, при диссоциации которых образуются катионы металла (или аммония) и анионы кислотного остатка;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600"/>
        </w:tabs>
        <w:spacing w:before="0" w:after="0" w:line="322" w:lineRule="exact"/>
        <w:ind w:left="360" w:right="6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547F76">
        <w:rPr>
          <w:rFonts w:ascii="Times New Roman" w:hAnsi="Times New Roman" w:cs="Times New Roman"/>
        </w:rPr>
        <w:tab/>
        <w:t>электролиты, при диссоциации которых образуются два типа катионов: металла и водорода.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295"/>
        </w:tabs>
        <w:spacing w:before="0" w:after="0" w:line="317" w:lineRule="exact"/>
        <w:ind w:left="360" w:right="5" w:hanging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К катионам первой аналитической группы относятся: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295"/>
        </w:tabs>
        <w:spacing w:before="0" w:after="0" w:line="317" w:lineRule="exact"/>
        <w:ind w:left="60" w:right="5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  <w:lang w:val="en-US"/>
        </w:rPr>
        <w:t>a) Mn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Fe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Fe</w:t>
      </w:r>
      <w:r w:rsidRPr="00547F76">
        <w:rPr>
          <w:rFonts w:ascii="Times New Roman" w:hAnsi="Times New Roman" w:cs="Times New Roman"/>
          <w:vertAlign w:val="superscript"/>
          <w:lang w:val="en-US"/>
        </w:rPr>
        <w:t>3+</w:t>
      </w:r>
      <w:r w:rsidRPr="00547F76">
        <w:rPr>
          <w:rFonts w:ascii="Times New Roman" w:hAnsi="Times New Roman" w:cs="Times New Roman"/>
          <w:lang w:val="en-US"/>
        </w:rPr>
        <w:t xml:space="preserve">, </w:t>
      </w:r>
      <w:r w:rsidRPr="00547F76">
        <w:rPr>
          <w:rFonts w:ascii="Times New Roman" w:hAnsi="Times New Roman" w:cs="Times New Roman"/>
        </w:rPr>
        <w:t>Со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Ni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Zn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Al</w:t>
      </w:r>
      <w:r w:rsidRPr="00547F76">
        <w:rPr>
          <w:rFonts w:ascii="Times New Roman" w:hAnsi="Times New Roman" w:cs="Times New Roman"/>
          <w:vertAlign w:val="superscript"/>
          <w:lang w:val="en-US"/>
        </w:rPr>
        <w:t>3+</w:t>
      </w:r>
      <w:r w:rsidRPr="00547F76">
        <w:rPr>
          <w:rFonts w:ascii="Times New Roman" w:hAnsi="Times New Roman" w:cs="Times New Roman"/>
          <w:lang w:val="en-US"/>
        </w:rPr>
        <w:t>, Sc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Cr</w:t>
      </w:r>
      <w:r w:rsidRPr="00547F76">
        <w:rPr>
          <w:rFonts w:ascii="Times New Roman" w:hAnsi="Times New Roman" w:cs="Times New Roman"/>
          <w:vertAlign w:val="superscript"/>
          <w:lang w:val="en-US"/>
        </w:rPr>
        <w:t>3+</w:t>
      </w:r>
      <w:r w:rsidRPr="00547F76">
        <w:rPr>
          <w:rFonts w:ascii="Times New Roman" w:hAnsi="Times New Roman" w:cs="Times New Roman"/>
          <w:lang w:val="en-US"/>
        </w:rPr>
        <w:t>;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right="320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</w:rPr>
        <w:t>б</w:t>
      </w:r>
      <w:r w:rsidRPr="00547F76">
        <w:rPr>
          <w:rFonts w:ascii="Times New Roman" w:hAnsi="Times New Roman" w:cs="Times New Roman"/>
          <w:lang w:val="en-US"/>
        </w:rPr>
        <w:t>) Ag</w:t>
      </w:r>
      <w:r w:rsidRPr="00547F76">
        <w:rPr>
          <w:rFonts w:ascii="Times New Roman" w:hAnsi="Times New Roman" w:cs="Times New Roman"/>
          <w:vertAlign w:val="superscript"/>
          <w:lang w:val="en-US"/>
        </w:rPr>
        <w:t>+</w:t>
      </w:r>
      <w:r w:rsidRPr="00547F76">
        <w:rPr>
          <w:rFonts w:ascii="Times New Roman" w:hAnsi="Times New Roman" w:cs="Times New Roman"/>
          <w:lang w:val="en-US"/>
        </w:rPr>
        <w:t>, Pb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Hg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. Bi</w:t>
      </w:r>
      <w:r w:rsidRPr="00547F76">
        <w:rPr>
          <w:rFonts w:ascii="Times New Roman" w:hAnsi="Times New Roman" w:cs="Times New Roman"/>
          <w:vertAlign w:val="superscript"/>
          <w:lang w:val="en-US"/>
        </w:rPr>
        <w:t>3+</w:t>
      </w:r>
      <w:r w:rsidRPr="00547F76">
        <w:rPr>
          <w:rFonts w:ascii="Times New Roman" w:hAnsi="Times New Roman" w:cs="Times New Roman"/>
          <w:lang w:val="en-US"/>
        </w:rPr>
        <w:t>, Cu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Cd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Hg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;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right="320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</w:rPr>
        <w:t>в</w:t>
      </w:r>
      <w:r w:rsidRPr="00547F76">
        <w:rPr>
          <w:rFonts w:ascii="Times New Roman" w:hAnsi="Times New Roman" w:cs="Times New Roman"/>
          <w:lang w:val="en-US"/>
        </w:rPr>
        <w:t>) As</w:t>
      </w:r>
      <w:r w:rsidRPr="00547F76">
        <w:rPr>
          <w:rFonts w:ascii="Times New Roman" w:hAnsi="Times New Roman" w:cs="Times New Roman"/>
          <w:vertAlign w:val="superscript"/>
          <w:lang w:val="en-US"/>
        </w:rPr>
        <w:t>3+</w:t>
      </w:r>
      <w:r w:rsidRPr="00547F76">
        <w:rPr>
          <w:rFonts w:ascii="Times New Roman" w:hAnsi="Times New Roman" w:cs="Times New Roman"/>
          <w:lang w:val="en-US"/>
        </w:rPr>
        <w:t>,</w:t>
      </w:r>
      <w:r w:rsidRPr="00547F76">
        <w:rPr>
          <w:rStyle w:val="BodytextFrankRuehl"/>
          <w:rFonts w:ascii="Times New Roman" w:eastAsiaTheme="minorHAnsi" w:hAnsi="Times New Roman" w:cs="Times New Roman"/>
          <w:lang w:eastAsia="ru-RU"/>
        </w:rPr>
        <w:t>A</w:t>
      </w:r>
      <w:r w:rsidRPr="00547F76">
        <w:rPr>
          <w:rStyle w:val="Bodytext10pt"/>
          <w:rFonts w:ascii="Times New Roman" w:hAnsi="Times New Roman" w:cs="Times New Roman"/>
          <w:lang w:val="en-US"/>
        </w:rPr>
        <w:t>s</w:t>
      </w:r>
      <w:r w:rsidRPr="00547F76">
        <w:rPr>
          <w:rFonts w:ascii="Times New Roman" w:hAnsi="Times New Roman" w:cs="Times New Roman"/>
          <w:vertAlign w:val="superscript"/>
          <w:lang w:val="en-US"/>
        </w:rPr>
        <w:t>5+</w:t>
      </w:r>
      <w:r w:rsidRPr="00547F76">
        <w:rPr>
          <w:rFonts w:ascii="Times New Roman" w:hAnsi="Times New Roman" w:cs="Times New Roman"/>
          <w:lang w:val="en-US"/>
        </w:rPr>
        <w:t>, Sn</w:t>
      </w:r>
      <w:r w:rsidRPr="00547F76">
        <w:rPr>
          <w:rFonts w:ascii="Times New Roman" w:hAnsi="Times New Roman" w:cs="Times New Roman"/>
          <w:vertAlign w:val="superscript"/>
          <w:lang w:val="en-US"/>
        </w:rPr>
        <w:t>2+</w:t>
      </w:r>
      <w:r w:rsidRPr="00547F76">
        <w:rPr>
          <w:rFonts w:ascii="Times New Roman" w:hAnsi="Times New Roman" w:cs="Times New Roman"/>
          <w:lang w:val="en-US"/>
        </w:rPr>
        <w:t>, Sn</w:t>
      </w:r>
      <w:r w:rsidRPr="00547F76">
        <w:rPr>
          <w:rFonts w:ascii="Times New Roman" w:hAnsi="Times New Roman" w:cs="Times New Roman"/>
          <w:vertAlign w:val="superscript"/>
          <w:lang w:val="en-US"/>
        </w:rPr>
        <w:t>5+</w:t>
      </w:r>
      <w:r w:rsidRPr="00547F76">
        <w:rPr>
          <w:rFonts w:ascii="Times New Roman" w:hAnsi="Times New Roman" w:cs="Times New Roman"/>
          <w:lang w:val="en-US"/>
        </w:rPr>
        <w:t>, Sb</w:t>
      </w:r>
      <w:r w:rsidRPr="00547F76">
        <w:rPr>
          <w:rFonts w:ascii="Times New Roman" w:hAnsi="Times New Roman" w:cs="Times New Roman"/>
          <w:vertAlign w:val="superscript"/>
          <w:lang w:val="en-US"/>
        </w:rPr>
        <w:t>3+</w:t>
      </w:r>
      <w:r w:rsidRPr="00547F76">
        <w:rPr>
          <w:rFonts w:ascii="Times New Roman" w:hAnsi="Times New Roman" w:cs="Times New Roman"/>
          <w:lang w:val="en-US"/>
        </w:rPr>
        <w:t>, Sb</w:t>
      </w:r>
      <w:r w:rsidRPr="00547F76">
        <w:rPr>
          <w:rFonts w:ascii="Times New Roman" w:hAnsi="Times New Roman" w:cs="Times New Roman"/>
          <w:vertAlign w:val="superscript"/>
          <w:lang w:val="en-US"/>
        </w:rPr>
        <w:t>5+</w:t>
      </w:r>
      <w:r w:rsidRPr="00547F76">
        <w:rPr>
          <w:rFonts w:ascii="Times New Roman" w:hAnsi="Times New Roman" w:cs="Times New Roman"/>
          <w:lang w:val="en-US"/>
        </w:rPr>
        <w:t xml:space="preserve">; 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righ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  <w:lang w:val="en-US"/>
        </w:rPr>
        <w:t>r</w:t>
      </w:r>
      <w:r w:rsidRPr="00547F76">
        <w:rPr>
          <w:rFonts w:ascii="Times New Roman" w:hAnsi="Times New Roman" w:cs="Times New Roman"/>
        </w:rPr>
        <w:t xml:space="preserve">) </w:t>
      </w:r>
      <w:r w:rsidRPr="00547F76">
        <w:rPr>
          <w:rFonts w:ascii="Times New Roman" w:hAnsi="Times New Roman" w:cs="Times New Roman"/>
          <w:lang w:val="en-US"/>
        </w:rPr>
        <w:t>Li</w:t>
      </w:r>
      <w:r w:rsidRPr="00547F76">
        <w:rPr>
          <w:rFonts w:ascii="Times New Roman" w:hAnsi="Times New Roman" w:cs="Times New Roman"/>
          <w:vertAlign w:val="superscript"/>
        </w:rPr>
        <w:t>+</w:t>
      </w:r>
      <w:r w:rsidRPr="00547F76">
        <w:rPr>
          <w:rFonts w:ascii="Times New Roman" w:hAnsi="Times New Roman" w:cs="Times New Roman"/>
        </w:rPr>
        <w:t xml:space="preserve">, </w:t>
      </w:r>
      <w:r w:rsidRPr="00547F76">
        <w:rPr>
          <w:rFonts w:ascii="Times New Roman" w:hAnsi="Times New Roman" w:cs="Times New Roman"/>
          <w:lang w:val="en-US"/>
        </w:rPr>
        <w:t>Na</w:t>
      </w:r>
      <w:r w:rsidRPr="00547F76">
        <w:rPr>
          <w:rFonts w:ascii="Times New Roman" w:hAnsi="Times New Roman" w:cs="Times New Roman"/>
          <w:vertAlign w:val="superscript"/>
        </w:rPr>
        <w:t>+</w:t>
      </w:r>
      <w:r w:rsidRPr="00547F76">
        <w:rPr>
          <w:rFonts w:ascii="Times New Roman" w:hAnsi="Times New Roman" w:cs="Times New Roman"/>
        </w:rPr>
        <w:t xml:space="preserve">, </w:t>
      </w:r>
      <w:r w:rsidRPr="00547F76">
        <w:rPr>
          <w:rFonts w:ascii="Times New Roman" w:hAnsi="Times New Roman" w:cs="Times New Roman"/>
          <w:lang w:val="en-US"/>
        </w:rPr>
        <w:t>K</w:t>
      </w:r>
      <w:r w:rsidRPr="00547F76">
        <w:rPr>
          <w:rFonts w:ascii="Times New Roman" w:hAnsi="Times New Roman" w:cs="Times New Roman"/>
          <w:vertAlign w:val="superscript"/>
        </w:rPr>
        <w:t>+</w:t>
      </w:r>
      <w:r w:rsidRPr="00547F76">
        <w:rPr>
          <w:rFonts w:ascii="Times New Roman" w:hAnsi="Times New Roman" w:cs="Times New Roman"/>
        </w:rPr>
        <w:t xml:space="preserve">, </w:t>
      </w:r>
      <w:proofErr w:type="spellStart"/>
      <w:r w:rsidRPr="00547F76">
        <w:rPr>
          <w:rFonts w:ascii="Times New Roman" w:hAnsi="Times New Roman" w:cs="Times New Roman"/>
          <w:lang w:val="en-US"/>
        </w:rPr>
        <w:t>Rb</w:t>
      </w:r>
      <w:proofErr w:type="spellEnd"/>
      <w:r w:rsidRPr="00547F76">
        <w:rPr>
          <w:rFonts w:ascii="Times New Roman" w:hAnsi="Times New Roman" w:cs="Times New Roman"/>
          <w:vertAlign w:val="superscript"/>
        </w:rPr>
        <w:t>+</w:t>
      </w:r>
      <w:r w:rsidRPr="00547F76">
        <w:rPr>
          <w:rFonts w:ascii="Times New Roman" w:hAnsi="Times New Roman" w:cs="Times New Roman"/>
        </w:rPr>
        <w:t xml:space="preserve">, а также катион </w:t>
      </w:r>
      <w:r w:rsidRPr="00547F76">
        <w:rPr>
          <w:rStyle w:val="BodytextSpacing1pt"/>
          <w:rFonts w:ascii="Times New Roman" w:hAnsi="Times New Roman" w:cs="Times New Roman"/>
          <w:lang w:eastAsia="ru-RU"/>
        </w:rPr>
        <w:t>NH</w:t>
      </w:r>
      <w:r w:rsidRPr="00547F76">
        <w:rPr>
          <w:rStyle w:val="BodytextSpacing1pt"/>
          <w:rFonts w:ascii="Times New Roman" w:hAnsi="Times New Roman" w:cs="Times New Roman"/>
          <w:vertAlign w:val="subscript"/>
          <w:lang w:val="ru-RU" w:eastAsia="ru-RU"/>
        </w:rPr>
        <w:t>4</w:t>
      </w:r>
      <w:r w:rsidRPr="00547F76">
        <w:rPr>
          <w:rStyle w:val="BodytextSpacing1pt"/>
          <w:rFonts w:ascii="Times New Roman" w:hAnsi="Times New Roman" w:cs="Times New Roman"/>
          <w:lang w:val="ru-RU" w:eastAsia="ru-RU"/>
        </w:rPr>
        <w:t>.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300"/>
        </w:tabs>
        <w:spacing w:before="0" w:after="0" w:line="317" w:lineRule="exact"/>
        <w:ind w:left="360" w:hanging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 xml:space="preserve">О </w:t>
      </w:r>
      <w:proofErr w:type="gramStart"/>
      <w:r w:rsidRPr="00547F76">
        <w:rPr>
          <w:rFonts w:ascii="Times New Roman" w:hAnsi="Times New Roman" w:cs="Times New Roman"/>
        </w:rPr>
        <w:t>катионах</w:t>
      </w:r>
      <w:proofErr w:type="gramEnd"/>
      <w:r w:rsidRPr="00547F76">
        <w:rPr>
          <w:rFonts w:ascii="Times New Roman" w:hAnsi="Times New Roman" w:cs="Times New Roman"/>
        </w:rPr>
        <w:t xml:space="preserve"> какой аналитической группы идёт речь: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firstLine="0"/>
        <w:rPr>
          <w:rFonts w:ascii="Times New Roman" w:hAnsi="Times New Roman" w:cs="Times New Roman"/>
        </w:rPr>
      </w:pPr>
      <w:proofErr w:type="gramStart"/>
      <w:r w:rsidRPr="00547F76">
        <w:rPr>
          <w:rFonts w:ascii="Times New Roman" w:hAnsi="Times New Roman" w:cs="Times New Roman"/>
        </w:rPr>
        <w:t xml:space="preserve">Сульфат цинка </w:t>
      </w:r>
      <w:proofErr w:type="spellStart"/>
      <w:r w:rsidRPr="00547F76">
        <w:rPr>
          <w:rFonts w:ascii="Times New Roman" w:hAnsi="Times New Roman" w:cs="Times New Roman"/>
          <w:lang w:val="en-US"/>
        </w:rPr>
        <w:t>ZnS</w:t>
      </w:r>
      <w:proofErr w:type="spellEnd"/>
      <w:r w:rsidRPr="00547F76">
        <w:rPr>
          <w:rFonts w:ascii="Times New Roman" w:hAnsi="Times New Roman" w:cs="Times New Roman"/>
        </w:rPr>
        <w:t>0</w:t>
      </w:r>
      <w:r w:rsidRPr="00547F76">
        <w:rPr>
          <w:rFonts w:ascii="Times New Roman" w:hAnsi="Times New Roman" w:cs="Times New Roman"/>
          <w:vertAlign w:val="subscript"/>
        </w:rPr>
        <w:t>4</w:t>
      </w:r>
      <w:r w:rsidRPr="00547F76">
        <w:rPr>
          <w:rFonts w:ascii="Times New Roman" w:hAnsi="Times New Roman" w:cs="Times New Roman"/>
        </w:rPr>
        <w:t xml:space="preserve">, </w:t>
      </w:r>
      <w:proofErr w:type="spellStart"/>
      <w:r w:rsidRPr="00547F76">
        <w:rPr>
          <w:rFonts w:ascii="Times New Roman" w:hAnsi="Times New Roman" w:cs="Times New Roman"/>
        </w:rPr>
        <w:t>гексацианоферрат</w:t>
      </w:r>
      <w:proofErr w:type="spellEnd"/>
      <w:r w:rsidRPr="00547F76">
        <w:rPr>
          <w:rFonts w:ascii="Times New Roman" w:hAnsi="Times New Roman" w:cs="Times New Roman"/>
        </w:rPr>
        <w:t xml:space="preserve"> (II) калия </w:t>
      </w:r>
      <w:r w:rsidRPr="00547F76">
        <w:rPr>
          <w:rFonts w:ascii="Times New Roman" w:hAnsi="Times New Roman" w:cs="Times New Roman"/>
          <w:lang w:val="en-US"/>
        </w:rPr>
        <w:t>K</w:t>
      </w:r>
      <w:r w:rsidRPr="00547F76">
        <w:rPr>
          <w:rFonts w:ascii="Times New Roman" w:hAnsi="Times New Roman" w:cs="Times New Roman"/>
          <w:vertAlign w:val="subscript"/>
        </w:rPr>
        <w:t>4</w:t>
      </w:r>
      <w:r w:rsidRPr="00547F76">
        <w:rPr>
          <w:rFonts w:ascii="Times New Roman" w:hAnsi="Times New Roman" w:cs="Times New Roman"/>
        </w:rPr>
        <w:t>[(</w:t>
      </w:r>
      <w:r w:rsidRPr="00547F76">
        <w:rPr>
          <w:rFonts w:ascii="Times New Roman" w:hAnsi="Times New Roman" w:cs="Times New Roman"/>
          <w:lang w:val="en-US"/>
        </w:rPr>
        <w:t>Fe</w:t>
      </w:r>
      <w:r w:rsidRPr="00547F76">
        <w:rPr>
          <w:rFonts w:ascii="Times New Roman" w:hAnsi="Times New Roman" w:cs="Times New Roman"/>
        </w:rPr>
        <w:t>(</w:t>
      </w:r>
      <w:r w:rsidRPr="00547F76">
        <w:rPr>
          <w:rFonts w:ascii="Times New Roman" w:hAnsi="Times New Roman" w:cs="Times New Roman"/>
          <w:lang w:val="en-US"/>
        </w:rPr>
        <w:t>CN</w:t>
      </w:r>
      <w:r w:rsidRPr="00547F76">
        <w:rPr>
          <w:rFonts w:ascii="Times New Roman" w:hAnsi="Times New Roman" w:cs="Times New Roman"/>
          <w:vertAlign w:val="subscript"/>
        </w:rPr>
        <w:t>6</w:t>
      </w:r>
      <w:r w:rsidRPr="00547F76">
        <w:rPr>
          <w:rFonts w:ascii="Times New Roman" w:hAnsi="Times New Roman" w:cs="Times New Roman"/>
        </w:rPr>
        <w:t xml:space="preserve">)] применяется для осветления </w:t>
      </w:r>
      <w:proofErr w:type="spellStart"/>
      <w:r w:rsidRPr="00547F76">
        <w:rPr>
          <w:rFonts w:ascii="Times New Roman" w:hAnsi="Times New Roman" w:cs="Times New Roman"/>
        </w:rPr>
        <w:t>гидролизата</w:t>
      </w:r>
      <w:proofErr w:type="spellEnd"/>
      <w:r w:rsidRPr="00547F76">
        <w:rPr>
          <w:rFonts w:ascii="Times New Roman" w:hAnsi="Times New Roman" w:cs="Times New Roman"/>
        </w:rPr>
        <w:t xml:space="preserve"> и осаждения белков при определении количества инертного сахара.</w:t>
      </w:r>
      <w:proofErr w:type="gramEnd"/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righ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 xml:space="preserve">Катионы металлов </w:t>
      </w:r>
      <w:r w:rsidRPr="00547F76">
        <w:rPr>
          <w:rFonts w:ascii="Times New Roman" w:hAnsi="Times New Roman" w:cs="Times New Roman"/>
          <w:lang w:val="en-US"/>
        </w:rPr>
        <w:t>Fe</w:t>
      </w:r>
      <w:r w:rsidRPr="00547F76">
        <w:rPr>
          <w:rFonts w:ascii="Times New Roman" w:hAnsi="Times New Roman" w:cs="Times New Roman"/>
          <w:vertAlign w:val="superscript"/>
        </w:rPr>
        <w:t>3+</w:t>
      </w:r>
      <w:r w:rsidRPr="00547F76">
        <w:rPr>
          <w:rFonts w:ascii="Times New Roman" w:hAnsi="Times New Roman" w:cs="Times New Roman"/>
        </w:rPr>
        <w:t xml:space="preserve">и </w:t>
      </w:r>
      <w:proofErr w:type="spellStart"/>
      <w:r w:rsidRPr="00547F76">
        <w:rPr>
          <w:rFonts w:ascii="Times New Roman" w:hAnsi="Times New Roman" w:cs="Times New Roman"/>
          <w:lang w:val="en-US"/>
        </w:rPr>
        <w:t>Mn</w:t>
      </w:r>
      <w:proofErr w:type="spellEnd"/>
      <w:r w:rsidRPr="00547F76">
        <w:rPr>
          <w:rFonts w:ascii="Times New Roman" w:hAnsi="Times New Roman" w:cs="Times New Roman"/>
          <w:vertAlign w:val="superscript"/>
        </w:rPr>
        <w:t>2+</w:t>
      </w:r>
      <w:r w:rsidRPr="00547F76">
        <w:rPr>
          <w:rFonts w:ascii="Times New Roman" w:hAnsi="Times New Roman" w:cs="Times New Roman"/>
        </w:rPr>
        <w:t xml:space="preserve">разрушающе действуют на витамин С. 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righ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 третья б) вторая в) первая г) четвёртая.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410"/>
        </w:tabs>
        <w:spacing w:before="0" w:after="0" w:line="317" w:lineRule="exact"/>
        <w:ind w:left="40" w:right="104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Какую среду в результате гидролиза имеет соль, образованная, катионом сильного основания и анионом слабой кислоты: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left="40" w:firstLine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 xml:space="preserve">а) </w:t>
      </w:r>
      <w:proofErr w:type="gramStart"/>
      <w:r w:rsidRPr="00547F76">
        <w:rPr>
          <w:rFonts w:ascii="Times New Roman" w:hAnsi="Times New Roman" w:cs="Times New Roman"/>
        </w:rPr>
        <w:t>кислую</w:t>
      </w:r>
      <w:proofErr w:type="gramEnd"/>
      <w:r w:rsidRPr="00547F76">
        <w:rPr>
          <w:rFonts w:ascii="Times New Roman" w:hAnsi="Times New Roman" w:cs="Times New Roman"/>
        </w:rPr>
        <w:t xml:space="preserve"> б) нейтральную в) щелочную г) гидролизу не подвергается.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406"/>
        </w:tabs>
        <w:spacing w:before="0" w:after="0" w:line="317" w:lineRule="exact"/>
        <w:ind w:left="360" w:right="320" w:hanging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 xml:space="preserve">Элемент, отдающий электроны в окислительно-восстановительной реакции называется: 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406"/>
        </w:tabs>
        <w:spacing w:before="0" w:after="0" w:line="317" w:lineRule="exact"/>
        <w:ind w:left="60" w:righ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 xml:space="preserve">    а) неметаллом б) окислителем в) металлом г) восстановителем.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414"/>
        </w:tabs>
        <w:spacing w:before="0" w:after="0" w:line="317" w:lineRule="exact"/>
        <w:ind w:left="40" w:righ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Реактив, дающий сходные реакции со всеми катионами аналитической группы, называется: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left="40" w:firstLine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а) специфичным б) групповым в) избирательным г) характерным,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spacing w:before="0" w:after="0" w:line="317" w:lineRule="exact"/>
        <w:ind w:left="40" w:righ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Какая реакция является характерной на катион серебра? Напишите её в полном и сокращённом ионном  виде.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17" w:lineRule="exact"/>
        <w:ind w:left="40" w:firstLine="30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  <w:lang w:val="en-US"/>
        </w:rPr>
        <w:t>a) MnS0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+ 2</w:t>
      </w:r>
      <w:r w:rsidRPr="00547F76">
        <w:rPr>
          <w:rFonts w:ascii="Times New Roman" w:hAnsi="Times New Roman" w:cs="Times New Roman"/>
        </w:rPr>
        <w:t>КОН</w:t>
      </w:r>
      <w:r w:rsidRPr="00547F76">
        <w:rPr>
          <w:rFonts w:ascii="Times New Roman" w:hAnsi="Times New Roman" w:cs="Times New Roman"/>
          <w:lang w:val="en-US"/>
        </w:rPr>
        <w:t xml:space="preserve"> = </w:t>
      </w:r>
      <w:proofErr w:type="spellStart"/>
      <w:proofErr w:type="gramStart"/>
      <w:r w:rsidRPr="00547F76">
        <w:rPr>
          <w:rFonts w:ascii="Times New Roman" w:hAnsi="Times New Roman" w:cs="Times New Roman"/>
          <w:lang w:val="en-US"/>
        </w:rPr>
        <w:t>Mn</w:t>
      </w:r>
      <w:proofErr w:type="spellEnd"/>
      <w:r w:rsidRPr="00547F76">
        <w:rPr>
          <w:rFonts w:ascii="Times New Roman" w:hAnsi="Times New Roman" w:cs="Times New Roman"/>
          <w:lang w:val="en-US"/>
        </w:rPr>
        <w:t>(</w:t>
      </w:r>
      <w:proofErr w:type="gramEnd"/>
      <w:r w:rsidRPr="00547F76">
        <w:rPr>
          <w:rFonts w:ascii="Times New Roman" w:hAnsi="Times New Roman" w:cs="Times New Roman"/>
          <w:lang w:val="en-US"/>
        </w:rPr>
        <w:t>OH)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↓ +K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S0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</w:rPr>
        <w:t>б</w:t>
      </w:r>
      <w:r w:rsidRPr="00547F76">
        <w:rPr>
          <w:rFonts w:ascii="Times New Roman" w:hAnsi="Times New Roman" w:cs="Times New Roman"/>
          <w:lang w:val="en-US"/>
        </w:rPr>
        <w:t>) 2AgN0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>+ K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Cr0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 xml:space="preserve">  = Ag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Cr0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↓ + 2KN0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26" w:lineRule="exact"/>
        <w:ind w:left="40" w:firstLine="30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</w:rPr>
        <w:t>в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lang w:val="en-US"/>
        </w:rPr>
        <w:tab/>
      </w:r>
      <w:r w:rsidRPr="00547F76">
        <w:rPr>
          <w:rStyle w:val="BodytextFrankRuehl"/>
          <w:rFonts w:ascii="Times New Roman" w:eastAsiaTheme="minorHAnsi" w:hAnsi="Times New Roman" w:cs="Times New Roman"/>
          <w:b w:val="0"/>
          <w:lang w:eastAsia="ru-RU"/>
        </w:rPr>
        <w:t>2KCI</w:t>
      </w:r>
      <w:r w:rsidRPr="00547F76">
        <w:rPr>
          <w:rFonts w:ascii="Times New Roman" w:hAnsi="Times New Roman" w:cs="Times New Roman"/>
          <w:lang w:val="en-US"/>
        </w:rPr>
        <w:t xml:space="preserve"> + Na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 xml:space="preserve"> [</w:t>
      </w:r>
      <w:r w:rsidRPr="00547F76">
        <w:rPr>
          <w:rStyle w:val="BodytextFrankRuehl"/>
          <w:rFonts w:ascii="Times New Roman" w:eastAsiaTheme="minorHAnsi" w:hAnsi="Times New Roman" w:cs="Times New Roman"/>
          <w:b w:val="0"/>
          <w:lang w:eastAsia="ru-RU"/>
        </w:rPr>
        <w:t>C</w:t>
      </w:r>
      <w:r w:rsidRPr="00547F76">
        <w:rPr>
          <w:rStyle w:val="Bodytext10pt"/>
          <w:rFonts w:ascii="Times New Roman" w:hAnsi="Times New Roman" w:cs="Times New Roman"/>
          <w:lang w:val="en-US"/>
        </w:rPr>
        <w:t>o</w:t>
      </w:r>
      <w:r w:rsidRPr="00547F76">
        <w:rPr>
          <w:rStyle w:val="BodytextFrankRuehl"/>
          <w:rFonts w:ascii="Times New Roman" w:eastAsiaTheme="minorHAnsi" w:hAnsi="Times New Roman" w:cs="Times New Roman"/>
          <w:lang w:eastAsia="ru-RU"/>
        </w:rPr>
        <w:t>(</w:t>
      </w:r>
      <w:r w:rsidRPr="00547F76">
        <w:rPr>
          <w:rStyle w:val="BodytextFrankRuehl"/>
          <w:rFonts w:ascii="Times New Roman" w:eastAsiaTheme="minorHAnsi" w:hAnsi="Times New Roman" w:cs="Times New Roman"/>
          <w:b w:val="0"/>
          <w:lang w:eastAsia="ru-RU"/>
        </w:rPr>
        <w:t>N</w:t>
      </w:r>
      <w:r w:rsidRPr="00547F76">
        <w:rPr>
          <w:rFonts w:ascii="Times New Roman" w:hAnsi="Times New Roman" w:cs="Times New Roman"/>
          <w:lang w:val="en-US"/>
        </w:rPr>
        <w:t>0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vertAlign w:val="subscript"/>
          <w:lang w:val="en-US"/>
        </w:rPr>
        <w:t>6</w:t>
      </w:r>
      <w:r w:rsidRPr="00547F76">
        <w:rPr>
          <w:rFonts w:ascii="Times New Roman" w:hAnsi="Times New Roman" w:cs="Times New Roman"/>
          <w:lang w:val="en-US"/>
        </w:rPr>
        <w:t xml:space="preserve">] = </w:t>
      </w:r>
      <w:r w:rsidRPr="00547F76">
        <w:rPr>
          <w:rFonts w:ascii="Times New Roman" w:hAnsi="Times New Roman" w:cs="Times New Roman"/>
        </w:rPr>
        <w:t>К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Na[Co(N0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vertAlign w:val="subscript"/>
          <w:lang w:val="en-US"/>
        </w:rPr>
        <w:t>6</w:t>
      </w:r>
      <w:r w:rsidRPr="00547F76">
        <w:rPr>
          <w:rFonts w:ascii="Times New Roman" w:hAnsi="Times New Roman" w:cs="Times New Roman"/>
          <w:lang w:val="en-US"/>
        </w:rPr>
        <w:t>]l↓+ 2NaCI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70"/>
        </w:tabs>
        <w:spacing w:before="0" w:after="0" w:line="326" w:lineRule="exact"/>
        <w:ind w:left="40" w:firstLine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г)</w:t>
      </w:r>
      <w:r w:rsidRPr="009F7E58">
        <w:rPr>
          <w:rStyle w:val="BodytextFrankRuehl"/>
          <w:rFonts w:ascii="Times New Roman" w:eastAsiaTheme="minorHAnsi" w:hAnsi="Times New Roman" w:cs="Times New Roman"/>
          <w:lang w:val="ru-RU" w:eastAsia="ru-RU"/>
        </w:rPr>
        <w:tab/>
      </w:r>
      <w:r w:rsidRPr="00547F76">
        <w:rPr>
          <w:rStyle w:val="BodytextFrankRuehl"/>
          <w:rFonts w:ascii="Times New Roman" w:eastAsiaTheme="minorHAnsi" w:hAnsi="Times New Roman" w:cs="Times New Roman"/>
          <w:b w:val="0"/>
          <w:lang w:eastAsia="ru-RU"/>
        </w:rPr>
        <w:t>NHCI</w:t>
      </w:r>
      <w:r w:rsidRPr="00547F76">
        <w:rPr>
          <w:rFonts w:ascii="Times New Roman" w:hAnsi="Times New Roman" w:cs="Times New Roman"/>
          <w:vertAlign w:val="subscript"/>
        </w:rPr>
        <w:t>4</w:t>
      </w:r>
      <w:r w:rsidRPr="00547F76">
        <w:rPr>
          <w:rFonts w:ascii="Times New Roman" w:hAnsi="Times New Roman" w:cs="Times New Roman"/>
        </w:rPr>
        <w:t xml:space="preserve">+ КОН = </w:t>
      </w:r>
      <w:r w:rsidRPr="00547F76">
        <w:rPr>
          <w:rFonts w:ascii="Times New Roman" w:hAnsi="Times New Roman" w:cs="Times New Roman"/>
          <w:lang w:val="en-US"/>
        </w:rPr>
        <w:t>NH</w:t>
      </w:r>
      <w:r w:rsidRPr="00547F76">
        <w:rPr>
          <w:rFonts w:ascii="Times New Roman" w:hAnsi="Times New Roman" w:cs="Times New Roman"/>
          <w:vertAlign w:val="subscript"/>
        </w:rPr>
        <w:t>4</w:t>
      </w:r>
      <w:r w:rsidRPr="00547F76">
        <w:rPr>
          <w:rFonts w:ascii="Times New Roman" w:hAnsi="Times New Roman" w:cs="Times New Roman"/>
          <w:vertAlign w:val="superscript"/>
        </w:rPr>
        <w:t>+</w:t>
      </w:r>
      <w:r w:rsidRPr="00547F76">
        <w:rPr>
          <w:rFonts w:ascii="Times New Roman" w:hAnsi="Times New Roman" w:cs="Times New Roman"/>
        </w:rPr>
        <w:t xml:space="preserve"> + Н</w:t>
      </w:r>
      <w:r w:rsidRPr="00547F76">
        <w:rPr>
          <w:rFonts w:ascii="Times New Roman" w:hAnsi="Times New Roman" w:cs="Times New Roman"/>
          <w:vertAlign w:val="subscript"/>
        </w:rPr>
        <w:t>2</w:t>
      </w:r>
      <w:r w:rsidRPr="00547F76">
        <w:rPr>
          <w:rFonts w:ascii="Times New Roman" w:hAnsi="Times New Roman" w:cs="Times New Roman"/>
        </w:rPr>
        <w:t xml:space="preserve">0 + </w:t>
      </w:r>
      <w:r w:rsidRPr="00547F76">
        <w:rPr>
          <w:rFonts w:ascii="Times New Roman" w:hAnsi="Times New Roman" w:cs="Times New Roman"/>
          <w:lang w:val="en-US"/>
        </w:rPr>
        <w:t>KCI</w:t>
      </w:r>
    </w:p>
    <w:p w:rsidR="004C2703" w:rsidRPr="00547F76" w:rsidRDefault="004C2703" w:rsidP="004C2703">
      <w:pPr>
        <w:pStyle w:val="27"/>
        <w:numPr>
          <w:ilvl w:val="1"/>
          <w:numId w:val="39"/>
        </w:numPr>
        <w:shd w:val="clear" w:color="auto" w:fill="auto"/>
        <w:tabs>
          <w:tab w:val="left" w:pos="410"/>
        </w:tabs>
        <w:spacing w:before="0" w:after="0" w:line="326" w:lineRule="exact"/>
        <w:ind w:left="40" w:right="320" w:firstLine="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Какая реакция является характерной на катион натрия? Напишите её в полном и сокращённом ионном виде.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26" w:lineRule="exact"/>
        <w:ind w:left="40" w:firstLine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  <w:lang w:val="en-US"/>
        </w:rPr>
        <w:t>a</w:t>
      </w:r>
      <w:r w:rsidRPr="00547F76">
        <w:rPr>
          <w:rFonts w:ascii="Times New Roman" w:hAnsi="Times New Roman" w:cs="Times New Roman"/>
        </w:rPr>
        <w:t xml:space="preserve">) </w:t>
      </w:r>
      <w:proofErr w:type="spellStart"/>
      <w:r w:rsidRPr="00547F76">
        <w:rPr>
          <w:rFonts w:ascii="Times New Roman" w:hAnsi="Times New Roman" w:cs="Times New Roman"/>
          <w:lang w:val="en-US"/>
        </w:rPr>
        <w:t>NaCI</w:t>
      </w:r>
      <w:proofErr w:type="spellEnd"/>
      <w:r w:rsidRPr="00547F76">
        <w:rPr>
          <w:rFonts w:ascii="Times New Roman" w:hAnsi="Times New Roman" w:cs="Times New Roman"/>
        </w:rPr>
        <w:t>+</w:t>
      </w:r>
      <w:r w:rsidRPr="00547F76">
        <w:rPr>
          <w:rFonts w:ascii="Times New Roman" w:hAnsi="Times New Roman" w:cs="Times New Roman"/>
          <w:lang w:val="en-US"/>
        </w:rPr>
        <w:t>KH</w:t>
      </w:r>
      <w:r w:rsidRPr="00547F76">
        <w:rPr>
          <w:rFonts w:ascii="Times New Roman" w:hAnsi="Times New Roman" w:cs="Times New Roman"/>
          <w:vertAlign w:val="subscript"/>
        </w:rPr>
        <w:t>2</w:t>
      </w:r>
      <w:proofErr w:type="spellStart"/>
      <w:r w:rsidRPr="00547F76">
        <w:rPr>
          <w:rFonts w:ascii="Times New Roman" w:hAnsi="Times New Roman" w:cs="Times New Roman"/>
          <w:lang w:val="en-US"/>
        </w:rPr>
        <w:t>Sb</w:t>
      </w:r>
      <w:proofErr w:type="spellEnd"/>
      <w:r w:rsidRPr="00547F76">
        <w:rPr>
          <w:rFonts w:ascii="Times New Roman" w:hAnsi="Times New Roman" w:cs="Times New Roman"/>
        </w:rPr>
        <w:t>0</w:t>
      </w:r>
      <w:r w:rsidRPr="00547F76">
        <w:rPr>
          <w:rFonts w:ascii="Times New Roman" w:hAnsi="Times New Roman" w:cs="Times New Roman"/>
          <w:vertAlign w:val="subscript"/>
        </w:rPr>
        <w:t>4</w:t>
      </w:r>
      <w:r w:rsidRPr="00547F76">
        <w:rPr>
          <w:rFonts w:ascii="Times New Roman" w:hAnsi="Times New Roman" w:cs="Times New Roman"/>
        </w:rPr>
        <w:t>=</w:t>
      </w:r>
      <w:proofErr w:type="spellStart"/>
      <w:r w:rsidRPr="00547F76">
        <w:rPr>
          <w:rFonts w:ascii="Times New Roman" w:hAnsi="Times New Roman" w:cs="Times New Roman"/>
          <w:lang w:val="en-US"/>
        </w:rPr>
        <w:t>NaH</w:t>
      </w:r>
      <w:proofErr w:type="spellEnd"/>
      <w:r w:rsidRPr="00547F76">
        <w:rPr>
          <w:rFonts w:ascii="Times New Roman" w:hAnsi="Times New Roman" w:cs="Times New Roman"/>
          <w:vertAlign w:val="subscript"/>
        </w:rPr>
        <w:t>2</w:t>
      </w:r>
      <w:proofErr w:type="spellStart"/>
      <w:r w:rsidRPr="00547F76">
        <w:rPr>
          <w:rFonts w:ascii="Times New Roman" w:hAnsi="Times New Roman" w:cs="Times New Roman"/>
          <w:lang w:val="en-US"/>
        </w:rPr>
        <w:t>Sb</w:t>
      </w:r>
      <w:proofErr w:type="spellEnd"/>
      <w:r w:rsidRPr="00547F76">
        <w:rPr>
          <w:rFonts w:ascii="Times New Roman" w:hAnsi="Times New Roman" w:cs="Times New Roman"/>
        </w:rPr>
        <w:t>0</w:t>
      </w:r>
      <w:r w:rsidRPr="00547F76">
        <w:rPr>
          <w:rFonts w:ascii="Times New Roman" w:hAnsi="Times New Roman" w:cs="Times New Roman"/>
          <w:vertAlign w:val="subscript"/>
        </w:rPr>
        <w:t>4</w:t>
      </w:r>
      <w:r w:rsidRPr="00547F76">
        <w:rPr>
          <w:rFonts w:ascii="Times New Roman" w:hAnsi="Times New Roman" w:cs="Times New Roman"/>
        </w:rPr>
        <w:t>↓+</w:t>
      </w:r>
      <w:r w:rsidRPr="00547F76">
        <w:rPr>
          <w:rFonts w:ascii="Times New Roman" w:hAnsi="Times New Roman" w:cs="Times New Roman"/>
          <w:lang w:val="en-US"/>
        </w:rPr>
        <w:t>KCI</w:t>
      </w:r>
      <w:r w:rsidRPr="00547F76">
        <w:rPr>
          <w:rFonts w:ascii="Times New Roman" w:hAnsi="Times New Roman" w:cs="Times New Roman"/>
        </w:rPr>
        <w:tab/>
        <w:t xml:space="preserve">б) </w:t>
      </w:r>
      <w:r w:rsidRPr="00547F76">
        <w:rPr>
          <w:rFonts w:ascii="Times New Roman" w:hAnsi="Times New Roman" w:cs="Times New Roman"/>
          <w:lang w:val="en-US"/>
        </w:rPr>
        <w:t>KCI</w:t>
      </w:r>
      <w:r w:rsidRPr="00547F76">
        <w:rPr>
          <w:rFonts w:ascii="Times New Roman" w:hAnsi="Times New Roman" w:cs="Times New Roman"/>
        </w:rPr>
        <w:t xml:space="preserve">+ </w:t>
      </w:r>
      <w:proofErr w:type="spellStart"/>
      <w:r w:rsidRPr="00547F76">
        <w:rPr>
          <w:rFonts w:ascii="Times New Roman" w:hAnsi="Times New Roman" w:cs="Times New Roman"/>
          <w:lang w:val="en-US"/>
        </w:rPr>
        <w:t>NaHC</w:t>
      </w:r>
      <w:proofErr w:type="spellEnd"/>
      <w:r w:rsidRPr="00547F76">
        <w:rPr>
          <w:rFonts w:ascii="Times New Roman" w:hAnsi="Times New Roman" w:cs="Times New Roman"/>
          <w:vertAlign w:val="subscript"/>
        </w:rPr>
        <w:t>4</w:t>
      </w:r>
      <w:r w:rsidRPr="00547F76">
        <w:rPr>
          <w:rFonts w:ascii="Times New Roman" w:hAnsi="Times New Roman" w:cs="Times New Roman"/>
          <w:lang w:val="en-US"/>
        </w:rPr>
        <w:t>H</w:t>
      </w:r>
      <w:r w:rsidRPr="00547F76">
        <w:rPr>
          <w:rFonts w:ascii="Times New Roman" w:hAnsi="Times New Roman" w:cs="Times New Roman"/>
          <w:vertAlign w:val="subscript"/>
        </w:rPr>
        <w:t>4</w:t>
      </w:r>
      <w:r w:rsidRPr="00547F76">
        <w:rPr>
          <w:rFonts w:ascii="Times New Roman" w:hAnsi="Times New Roman" w:cs="Times New Roman"/>
        </w:rPr>
        <w:t>0</w:t>
      </w:r>
      <w:r w:rsidRPr="00547F76">
        <w:rPr>
          <w:rFonts w:ascii="Times New Roman" w:hAnsi="Times New Roman" w:cs="Times New Roman"/>
          <w:vertAlign w:val="subscript"/>
        </w:rPr>
        <w:t>6</w:t>
      </w:r>
      <w:r w:rsidRPr="00547F76">
        <w:rPr>
          <w:rFonts w:ascii="Times New Roman" w:hAnsi="Times New Roman" w:cs="Times New Roman"/>
        </w:rPr>
        <w:t xml:space="preserve"> = КБС</w:t>
      </w:r>
      <w:r w:rsidRPr="00547F76">
        <w:rPr>
          <w:rFonts w:ascii="Times New Roman" w:hAnsi="Times New Roman" w:cs="Times New Roman"/>
          <w:vertAlign w:val="subscript"/>
        </w:rPr>
        <w:t>4</w:t>
      </w:r>
      <w:r w:rsidRPr="00547F76">
        <w:rPr>
          <w:rFonts w:ascii="Times New Roman" w:hAnsi="Times New Roman" w:cs="Times New Roman"/>
        </w:rPr>
        <w:t>Н</w:t>
      </w:r>
      <w:r w:rsidRPr="009F7E58">
        <w:rPr>
          <w:rStyle w:val="BodytextItalic1"/>
          <w:rFonts w:ascii="Times New Roman" w:hAnsi="Times New Roman" w:cs="Times New Roman"/>
          <w:i w:val="0"/>
          <w:vertAlign w:val="subscript"/>
          <w:lang w:val="ru-RU" w:eastAsia="ru-RU"/>
        </w:rPr>
        <w:t>4</w:t>
      </w:r>
      <w:r w:rsidRPr="009F7E58">
        <w:rPr>
          <w:rStyle w:val="BodytextItalic1"/>
          <w:rFonts w:ascii="Times New Roman" w:hAnsi="Times New Roman" w:cs="Times New Roman"/>
          <w:i w:val="0"/>
          <w:lang w:val="ru-RU" w:eastAsia="ru-RU"/>
        </w:rPr>
        <w:t>0</w:t>
      </w:r>
      <w:r w:rsidRPr="009F7E58">
        <w:rPr>
          <w:rStyle w:val="BodytextItalic1"/>
          <w:rFonts w:ascii="Times New Roman" w:hAnsi="Times New Roman" w:cs="Times New Roman"/>
          <w:i w:val="0"/>
          <w:vertAlign w:val="subscript"/>
          <w:lang w:val="ru-RU" w:eastAsia="ru-RU"/>
        </w:rPr>
        <w:t>6</w:t>
      </w:r>
      <w:r w:rsidRPr="00547F76">
        <w:rPr>
          <w:rFonts w:ascii="Times New Roman" w:hAnsi="Times New Roman" w:cs="Times New Roman"/>
        </w:rPr>
        <w:t xml:space="preserve">↓+ </w:t>
      </w:r>
      <w:proofErr w:type="spellStart"/>
      <w:r w:rsidRPr="00547F76">
        <w:rPr>
          <w:rFonts w:ascii="Times New Roman" w:hAnsi="Times New Roman" w:cs="Times New Roman"/>
          <w:lang w:val="en-US"/>
        </w:rPr>
        <w:t>NaCI</w:t>
      </w:r>
      <w:proofErr w:type="spellEnd"/>
    </w:p>
    <w:p w:rsidR="004C2703" w:rsidRPr="00547F76" w:rsidRDefault="004C2703" w:rsidP="004C2703">
      <w:pPr>
        <w:pStyle w:val="27"/>
        <w:shd w:val="clear" w:color="auto" w:fill="auto"/>
        <w:spacing w:before="0" w:after="0" w:line="326" w:lineRule="exact"/>
        <w:ind w:left="40" w:right="320" w:firstLine="30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</w:rPr>
        <w:t>в</w:t>
      </w:r>
      <w:r w:rsidRPr="00547F76">
        <w:rPr>
          <w:rFonts w:ascii="Times New Roman" w:hAnsi="Times New Roman" w:cs="Times New Roman"/>
          <w:lang w:val="en-US"/>
        </w:rPr>
        <w:t>) 2KCI + Na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 xml:space="preserve"> [</w:t>
      </w:r>
      <w:r w:rsidRPr="00547F76">
        <w:rPr>
          <w:rStyle w:val="BodytextFrankRuehl"/>
          <w:rFonts w:ascii="Times New Roman" w:eastAsiaTheme="minorHAnsi" w:hAnsi="Times New Roman" w:cs="Times New Roman"/>
          <w:b w:val="0"/>
          <w:lang w:eastAsia="ru-RU"/>
        </w:rPr>
        <w:t>C</w:t>
      </w:r>
      <w:r w:rsidRPr="00547F76">
        <w:rPr>
          <w:rStyle w:val="Bodytext10pt"/>
          <w:rFonts w:ascii="Times New Roman" w:hAnsi="Times New Roman" w:cs="Times New Roman"/>
          <w:lang w:val="en-US"/>
        </w:rPr>
        <w:t>o</w:t>
      </w:r>
      <w:r w:rsidRPr="00547F76">
        <w:rPr>
          <w:rStyle w:val="BodytextFrankRuehl"/>
          <w:rFonts w:ascii="Times New Roman" w:eastAsiaTheme="minorHAnsi" w:hAnsi="Times New Roman" w:cs="Times New Roman"/>
          <w:lang w:eastAsia="ru-RU"/>
        </w:rPr>
        <w:t>(</w:t>
      </w:r>
      <w:r w:rsidRPr="00547F76">
        <w:rPr>
          <w:rStyle w:val="BodytextFrankRuehl"/>
          <w:rFonts w:ascii="Times New Roman" w:eastAsiaTheme="minorHAnsi" w:hAnsi="Times New Roman" w:cs="Times New Roman"/>
          <w:b w:val="0"/>
          <w:lang w:eastAsia="ru-RU"/>
        </w:rPr>
        <w:t>N</w:t>
      </w:r>
      <w:r w:rsidRPr="00547F76">
        <w:rPr>
          <w:rFonts w:ascii="Times New Roman" w:hAnsi="Times New Roman" w:cs="Times New Roman"/>
          <w:lang w:val="en-US"/>
        </w:rPr>
        <w:t>0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vertAlign w:val="subscript"/>
          <w:lang w:val="en-US"/>
        </w:rPr>
        <w:t>6</w:t>
      </w:r>
      <w:r w:rsidRPr="00547F76">
        <w:rPr>
          <w:rFonts w:ascii="Times New Roman" w:hAnsi="Times New Roman" w:cs="Times New Roman"/>
          <w:lang w:val="en-US"/>
        </w:rPr>
        <w:t>] =</w:t>
      </w:r>
      <w:r w:rsidRPr="00547F76">
        <w:rPr>
          <w:rFonts w:ascii="Times New Roman" w:hAnsi="Times New Roman" w:cs="Times New Roman"/>
        </w:rPr>
        <w:t>К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Na[Co(N0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)</w:t>
      </w:r>
      <w:r w:rsidRPr="00547F76">
        <w:rPr>
          <w:rFonts w:ascii="Times New Roman" w:hAnsi="Times New Roman" w:cs="Times New Roman"/>
          <w:vertAlign w:val="subscript"/>
          <w:lang w:val="en-US"/>
        </w:rPr>
        <w:t>6</w:t>
      </w:r>
      <w:r w:rsidRPr="00547F76">
        <w:rPr>
          <w:rFonts w:ascii="Times New Roman" w:hAnsi="Times New Roman" w:cs="Times New Roman"/>
          <w:lang w:val="en-US"/>
        </w:rPr>
        <w:t>]↓ + 2NaCI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26" w:lineRule="exact"/>
        <w:ind w:right="320" w:firstLine="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</w:rPr>
        <w:t>г</w:t>
      </w:r>
      <w:r w:rsidRPr="00547F76">
        <w:rPr>
          <w:rFonts w:ascii="Times New Roman" w:hAnsi="Times New Roman" w:cs="Times New Roman"/>
          <w:lang w:val="en-US"/>
        </w:rPr>
        <w:t>) MgCI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 xml:space="preserve"> + Na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HP0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 xml:space="preserve"> + NH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OH = MgNH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P0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↓ + 2NaCI + H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 xml:space="preserve">0 </w:t>
      </w:r>
    </w:p>
    <w:p w:rsidR="004C2703" w:rsidRPr="00547F76" w:rsidRDefault="004C2703" w:rsidP="004C2703">
      <w:pPr>
        <w:pStyle w:val="27"/>
        <w:shd w:val="clear" w:color="auto" w:fill="auto"/>
        <w:spacing w:before="0" w:after="0" w:line="326" w:lineRule="exact"/>
        <w:ind w:left="40" w:right="320" w:firstLine="300"/>
        <w:rPr>
          <w:rFonts w:ascii="Times New Roman" w:hAnsi="Times New Roman" w:cs="Times New Roman"/>
        </w:rPr>
      </w:pPr>
      <w:r w:rsidRPr="00547F76">
        <w:rPr>
          <w:rFonts w:ascii="Times New Roman" w:hAnsi="Times New Roman" w:cs="Times New Roman"/>
        </w:rPr>
        <w:t>15</w:t>
      </w:r>
      <w:proofErr w:type="gramStart"/>
      <w:r w:rsidRPr="00547F76">
        <w:rPr>
          <w:rFonts w:ascii="Times New Roman" w:hAnsi="Times New Roman" w:cs="Times New Roman"/>
        </w:rPr>
        <w:t xml:space="preserve"> К</w:t>
      </w:r>
      <w:proofErr w:type="gramEnd"/>
      <w:r w:rsidRPr="00547F76">
        <w:rPr>
          <w:rFonts w:ascii="Times New Roman" w:hAnsi="Times New Roman" w:cs="Times New Roman"/>
        </w:rPr>
        <w:t>акая реакция является характерной на катион железа (III)? Напишите её в полном и сокращённом ионном виде.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769"/>
        </w:tabs>
        <w:spacing w:before="0" w:after="0" w:line="326" w:lineRule="exact"/>
        <w:ind w:left="40" w:firstLine="30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  <w:lang w:val="en-US"/>
        </w:rPr>
        <w:t>a) FeCI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 xml:space="preserve"> + 3 NH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 xml:space="preserve">SCN = </w:t>
      </w:r>
      <w:proofErr w:type="gramStart"/>
      <w:r w:rsidRPr="00547F76">
        <w:rPr>
          <w:rFonts w:ascii="Times New Roman" w:hAnsi="Times New Roman" w:cs="Times New Roman"/>
          <w:lang w:val="en-US"/>
        </w:rPr>
        <w:t>Fe(</w:t>
      </w:r>
      <w:proofErr w:type="gramEnd"/>
      <w:r w:rsidRPr="00547F76">
        <w:rPr>
          <w:rFonts w:ascii="Times New Roman" w:hAnsi="Times New Roman" w:cs="Times New Roman"/>
          <w:lang w:val="en-US"/>
        </w:rPr>
        <w:t>SCN)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>↓ + 3 NH</w:t>
      </w:r>
      <w:r w:rsidRPr="00547F76">
        <w:rPr>
          <w:rFonts w:ascii="Times New Roman" w:hAnsi="Times New Roman" w:cs="Times New Roman"/>
          <w:vertAlign w:val="subscript"/>
          <w:lang w:val="en-US"/>
        </w:rPr>
        <w:t>4</w:t>
      </w:r>
      <w:r w:rsidRPr="00547F76">
        <w:rPr>
          <w:rFonts w:ascii="Times New Roman" w:hAnsi="Times New Roman" w:cs="Times New Roman"/>
          <w:lang w:val="en-US"/>
        </w:rPr>
        <w:t>CI</w:t>
      </w:r>
      <w:r w:rsidRPr="00547F76">
        <w:rPr>
          <w:rFonts w:ascii="Times New Roman" w:hAnsi="Times New Roman" w:cs="Times New Roman"/>
          <w:lang w:val="en-US"/>
        </w:rPr>
        <w:tab/>
        <w:t>6) FeCI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 xml:space="preserve">+ </w:t>
      </w:r>
      <w:r w:rsidRPr="00547F76">
        <w:rPr>
          <w:rStyle w:val="16"/>
          <w:rFonts w:ascii="Times New Roman" w:hAnsi="Times New Roman" w:cs="Times New Roman"/>
          <w:lang w:eastAsia="ru-RU"/>
        </w:rPr>
        <w:t>H</w:t>
      </w:r>
      <w:r w:rsidRPr="00547F76">
        <w:rPr>
          <w:rStyle w:val="16"/>
          <w:rFonts w:ascii="Times New Roman" w:hAnsi="Times New Roman" w:cs="Times New Roman"/>
          <w:vertAlign w:val="subscript"/>
          <w:lang w:eastAsia="ru-RU"/>
        </w:rPr>
        <w:t>2</w:t>
      </w:r>
      <w:r w:rsidRPr="00547F76">
        <w:rPr>
          <w:rStyle w:val="16"/>
          <w:rFonts w:ascii="Times New Roman" w:hAnsi="Times New Roman" w:cs="Times New Roman"/>
          <w:lang w:eastAsia="ru-RU"/>
        </w:rPr>
        <w:t>0 ↔</w:t>
      </w:r>
      <w:r w:rsidRPr="00547F76">
        <w:rPr>
          <w:rFonts w:ascii="Times New Roman" w:hAnsi="Times New Roman" w:cs="Times New Roman"/>
          <w:lang w:val="en-US"/>
        </w:rPr>
        <w:t>FeOHCI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+ HCI</w:t>
      </w:r>
    </w:p>
    <w:p w:rsidR="004C2703" w:rsidRPr="00547F76" w:rsidRDefault="004C2703" w:rsidP="004C2703">
      <w:pPr>
        <w:pStyle w:val="27"/>
        <w:shd w:val="clear" w:color="auto" w:fill="auto"/>
        <w:tabs>
          <w:tab w:val="left" w:pos="5721"/>
        </w:tabs>
        <w:spacing w:before="0" w:after="0" w:line="326" w:lineRule="exact"/>
        <w:ind w:left="40" w:firstLine="300"/>
        <w:rPr>
          <w:rFonts w:ascii="Times New Roman" w:hAnsi="Times New Roman" w:cs="Times New Roman"/>
          <w:lang w:val="en-US"/>
        </w:rPr>
      </w:pPr>
      <w:r w:rsidRPr="00547F76">
        <w:rPr>
          <w:rFonts w:ascii="Times New Roman" w:hAnsi="Times New Roman" w:cs="Times New Roman"/>
          <w:lang w:val="en-US"/>
        </w:rPr>
        <w:t>3) FeOHCI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+ H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 xml:space="preserve">0 ↔ </w:t>
      </w:r>
      <w:proofErr w:type="gramStart"/>
      <w:r w:rsidRPr="00547F76">
        <w:rPr>
          <w:rFonts w:ascii="Times New Roman" w:hAnsi="Times New Roman" w:cs="Times New Roman"/>
          <w:lang w:val="en-US"/>
        </w:rPr>
        <w:t>Fe(</w:t>
      </w:r>
      <w:proofErr w:type="gramEnd"/>
      <w:r w:rsidRPr="00547F76">
        <w:rPr>
          <w:rFonts w:ascii="Times New Roman" w:hAnsi="Times New Roman" w:cs="Times New Roman"/>
          <w:lang w:val="en-US"/>
        </w:rPr>
        <w:t>OH)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CI + HCI</w:t>
      </w:r>
      <w:r w:rsidRPr="00547F76">
        <w:rPr>
          <w:rFonts w:ascii="Times New Roman" w:hAnsi="Times New Roman" w:cs="Times New Roman"/>
          <w:lang w:val="en-US"/>
        </w:rPr>
        <w:tab/>
        <w:t>r) Fe(OH)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CI + H</w:t>
      </w:r>
      <w:r w:rsidRPr="00547F76">
        <w:rPr>
          <w:rFonts w:ascii="Times New Roman" w:hAnsi="Times New Roman" w:cs="Times New Roman"/>
          <w:vertAlign w:val="subscript"/>
          <w:lang w:val="en-US"/>
        </w:rPr>
        <w:t>2</w:t>
      </w:r>
      <w:r w:rsidRPr="00547F76">
        <w:rPr>
          <w:rFonts w:ascii="Times New Roman" w:hAnsi="Times New Roman" w:cs="Times New Roman"/>
          <w:lang w:val="en-US"/>
        </w:rPr>
        <w:t>0 ↔Fe(OH)</w:t>
      </w:r>
      <w:r w:rsidRPr="00547F76">
        <w:rPr>
          <w:rFonts w:ascii="Times New Roman" w:hAnsi="Times New Roman" w:cs="Times New Roman"/>
          <w:vertAlign w:val="subscript"/>
          <w:lang w:val="en-US"/>
        </w:rPr>
        <w:t>3</w:t>
      </w:r>
      <w:r w:rsidRPr="00547F76">
        <w:rPr>
          <w:rFonts w:ascii="Times New Roman" w:hAnsi="Times New Roman" w:cs="Times New Roman"/>
          <w:lang w:val="en-US"/>
        </w:rPr>
        <w:t>+ HCI</w:t>
      </w:r>
    </w:p>
    <w:p w:rsidR="004C2703" w:rsidRPr="009F7E58" w:rsidRDefault="004C2703" w:rsidP="004C2703">
      <w:pPr>
        <w:jc w:val="center"/>
        <w:rPr>
          <w:rFonts w:ascii="Times New Roman" w:hAnsi="Times New Roman" w:cs="Times New Roman"/>
          <w:i/>
          <w:lang w:val="en-US"/>
        </w:rPr>
      </w:pPr>
    </w:p>
    <w:p w:rsidR="00547F76" w:rsidRPr="009F7E58" w:rsidRDefault="00547F76" w:rsidP="004C2703">
      <w:pPr>
        <w:jc w:val="center"/>
        <w:rPr>
          <w:rFonts w:ascii="Times New Roman" w:hAnsi="Times New Roman" w:cs="Times New Roman"/>
          <w:i/>
          <w:lang w:val="en-US"/>
        </w:rPr>
      </w:pPr>
    </w:p>
    <w:p w:rsidR="004C2703" w:rsidRPr="00547F76" w:rsidRDefault="004C2703" w:rsidP="004C2703">
      <w:pPr>
        <w:jc w:val="center"/>
        <w:rPr>
          <w:rFonts w:ascii="Times New Roman" w:hAnsi="Times New Roman" w:cs="Times New Roman"/>
          <w:i/>
        </w:rPr>
      </w:pPr>
      <w:r w:rsidRPr="00547F76">
        <w:rPr>
          <w:rFonts w:ascii="Times New Roman" w:hAnsi="Times New Roman" w:cs="Times New Roman"/>
          <w:i/>
        </w:rPr>
        <w:lastRenderedPageBreak/>
        <w:t>Эталоны выполнения теста</w:t>
      </w:r>
    </w:p>
    <w:tbl>
      <w:tblPr>
        <w:tblW w:w="0" w:type="auto"/>
        <w:tblInd w:w="1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0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9"/>
        <w:gridCol w:w="599"/>
      </w:tblGrid>
      <w:tr w:rsidR="004C2703" w:rsidRPr="00547F76" w:rsidTr="00547F76">
        <w:tc>
          <w:tcPr>
            <w:tcW w:w="850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99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99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15</w:t>
            </w:r>
          </w:p>
        </w:tc>
      </w:tr>
      <w:tr w:rsidR="004C2703" w:rsidRPr="00547F76" w:rsidTr="00547F76">
        <w:tc>
          <w:tcPr>
            <w:tcW w:w="850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В - 1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99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599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б</w:t>
            </w:r>
          </w:p>
        </w:tc>
      </w:tr>
      <w:tr w:rsidR="004C2703" w:rsidRPr="00547F76" w:rsidTr="00547F76">
        <w:tc>
          <w:tcPr>
            <w:tcW w:w="850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В - 2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98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99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99" w:type="dxa"/>
          </w:tcPr>
          <w:p w:rsidR="004C2703" w:rsidRPr="00547F76" w:rsidRDefault="004C2703" w:rsidP="00F104E7">
            <w:pPr>
              <w:jc w:val="center"/>
              <w:rPr>
                <w:rFonts w:ascii="Times New Roman" w:hAnsi="Times New Roman" w:cs="Times New Roman"/>
              </w:rPr>
            </w:pPr>
            <w:r w:rsidRPr="00547F76">
              <w:rPr>
                <w:rFonts w:ascii="Times New Roman" w:hAnsi="Times New Roman" w:cs="Times New Roman"/>
              </w:rPr>
              <w:t>а</w:t>
            </w:r>
          </w:p>
        </w:tc>
      </w:tr>
    </w:tbl>
    <w:p w:rsidR="004C2703" w:rsidRPr="00547F76" w:rsidRDefault="004C2703" w:rsidP="004C2703">
      <w:pPr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4C2703" w:rsidRPr="00547F76" w:rsidRDefault="004C2703" w:rsidP="00547F76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4C2703" w:rsidRPr="006234BE" w:rsidRDefault="0053002C" w:rsidP="004C270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Оценочные</w:t>
      </w:r>
      <w:r w:rsidR="004C2703" w:rsidRPr="006234BE">
        <w:rPr>
          <w:rFonts w:ascii="Times New Roman" w:hAnsi="Times New Roman"/>
          <w:b/>
          <w:sz w:val="28"/>
          <w:szCs w:val="28"/>
        </w:rPr>
        <w:t xml:space="preserve"> материалы </w:t>
      </w:r>
    </w:p>
    <w:p w:rsidR="004C2703" w:rsidRDefault="004C2703" w:rsidP="004C270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раздел </w:t>
      </w:r>
      <w:r w:rsidR="00E71852">
        <w:rPr>
          <w:rFonts w:ascii="Times New Roman" w:hAnsi="Times New Roman"/>
          <w:b/>
          <w:sz w:val="28"/>
          <w:szCs w:val="28"/>
          <w:lang w:val="en-US"/>
        </w:rPr>
        <w:t>V</w:t>
      </w:r>
      <w:r w:rsidRPr="00552A05">
        <w:rPr>
          <w:rFonts w:ascii="Times New Roman" w:hAnsi="Times New Roman"/>
          <w:b/>
          <w:sz w:val="28"/>
          <w:szCs w:val="28"/>
        </w:rPr>
        <w:t xml:space="preserve"> «</w:t>
      </w:r>
      <w:r w:rsidR="00E71852" w:rsidRPr="00E71852">
        <w:rPr>
          <w:rFonts w:ascii="Times New Roman" w:hAnsi="Times New Roman"/>
          <w:b/>
          <w:sz w:val="28"/>
          <w:szCs w:val="28"/>
        </w:rPr>
        <w:t>Количественный анализ</w:t>
      </w:r>
      <w:r w:rsidRPr="00552A05">
        <w:rPr>
          <w:rFonts w:ascii="Times New Roman" w:hAnsi="Times New Roman"/>
          <w:b/>
          <w:sz w:val="28"/>
          <w:szCs w:val="28"/>
        </w:rPr>
        <w:t>»</w:t>
      </w:r>
    </w:p>
    <w:p w:rsidR="00E71852" w:rsidRPr="00547F76" w:rsidRDefault="00E71852" w:rsidP="00547F76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темы </w:t>
      </w:r>
      <w:r w:rsidRPr="00E71852">
        <w:rPr>
          <w:rFonts w:ascii="Times New Roman" w:hAnsi="Times New Roman" w:cs="Times New Roman"/>
        </w:rPr>
        <w:t>5.1- 5.6«Классификация методов количественного анализа. Гравиметрический (весовой) мето</w:t>
      </w:r>
      <w:r w:rsidR="00547F76">
        <w:rPr>
          <w:rFonts w:ascii="Times New Roman" w:hAnsi="Times New Roman" w:cs="Times New Roman"/>
        </w:rPr>
        <w:t>д анализа. Метод нейтрализации»</w:t>
      </w:r>
      <w:r w:rsidRPr="00E71852">
        <w:rPr>
          <w:rFonts w:ascii="Times New Roman" w:hAnsi="Times New Roman" w:cs="Times New Roman"/>
        </w:rPr>
        <w:t>, темы 5.5-5.6: Количественный анализ</w:t>
      </w:r>
      <w:proofErr w:type="gramStart"/>
      <w:r w:rsidRPr="00E71852">
        <w:rPr>
          <w:rFonts w:ascii="Times New Roman" w:hAnsi="Times New Roman" w:cs="Times New Roman"/>
        </w:rPr>
        <w:t xml:space="preserve"> .</w:t>
      </w:r>
      <w:proofErr w:type="gramEnd"/>
      <w:r w:rsidRPr="00E71852">
        <w:rPr>
          <w:rFonts w:ascii="Times New Roman" w:hAnsi="Times New Roman" w:cs="Times New Roman"/>
        </w:rPr>
        <w:t xml:space="preserve"> Теория индикаторов. Методы окисления – восстановления. Метод осаждения и </w:t>
      </w:r>
      <w:proofErr w:type="spellStart"/>
      <w:r w:rsidRPr="00E71852">
        <w:rPr>
          <w:rFonts w:ascii="Times New Roman" w:hAnsi="Times New Roman" w:cs="Times New Roman"/>
        </w:rPr>
        <w:t>комлексообразования</w:t>
      </w:r>
      <w:proofErr w:type="spellEnd"/>
      <w:r w:rsidRPr="00E71852">
        <w:rPr>
          <w:rFonts w:ascii="Times New Roman" w:hAnsi="Times New Roman" w:cs="Times New Roman"/>
        </w:rPr>
        <w:t>.»</w:t>
      </w:r>
    </w:p>
    <w:p w:rsidR="004C2703" w:rsidRPr="004B6508" w:rsidRDefault="004C2703" w:rsidP="004C2703">
      <w:pPr>
        <w:spacing w:after="0"/>
        <w:jc w:val="center"/>
        <w:rPr>
          <w:b/>
          <w:szCs w:val="24"/>
        </w:rPr>
      </w:pPr>
      <w:r w:rsidRPr="004B6508">
        <w:rPr>
          <w:rFonts w:ascii="Times New Roman" w:hAnsi="Times New Roman"/>
          <w:b/>
          <w:sz w:val="24"/>
          <w:szCs w:val="24"/>
        </w:rPr>
        <w:t>Спецификация</w:t>
      </w:r>
    </w:p>
    <w:p w:rsidR="004C2703" w:rsidRPr="00814894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814894">
        <w:rPr>
          <w:rFonts w:ascii="Times New Roman" w:hAnsi="Times New Roman"/>
          <w:b/>
          <w:i/>
          <w:sz w:val="24"/>
          <w:szCs w:val="24"/>
        </w:rPr>
        <w:t>Проверяемые умения:</w:t>
      </w:r>
    </w:p>
    <w:p w:rsidR="004C2703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A7854">
        <w:rPr>
          <w:rFonts w:ascii="Times New Roman" w:hAnsi="Times New Roman"/>
          <w:i/>
          <w:sz w:val="24"/>
          <w:szCs w:val="24"/>
        </w:rPr>
        <w:t xml:space="preserve">У-4 - </w:t>
      </w:r>
      <w:r w:rsidRPr="009C1044">
        <w:rPr>
          <w:rFonts w:ascii="Times New Roman" w:hAnsi="Times New Roman"/>
          <w:b/>
          <w:sz w:val="24"/>
          <w:szCs w:val="24"/>
        </w:rPr>
        <w:t xml:space="preserve">уметь </w:t>
      </w:r>
      <w:r w:rsidRPr="009C1044">
        <w:rPr>
          <w:rFonts w:ascii="Times New Roman" w:hAnsi="Times New Roman"/>
          <w:sz w:val="24"/>
          <w:szCs w:val="24"/>
        </w:rPr>
        <w:t xml:space="preserve"> проводить лабораторные работы по гравиметрическому анализу</w:t>
      </w:r>
      <w:r>
        <w:rPr>
          <w:rFonts w:ascii="Times New Roman" w:hAnsi="Times New Roman"/>
          <w:sz w:val="24"/>
          <w:szCs w:val="24"/>
        </w:rPr>
        <w:t>.</w:t>
      </w:r>
    </w:p>
    <w:p w:rsidR="004C2703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C3468">
        <w:rPr>
          <w:rFonts w:ascii="Times New Roman" w:hAnsi="Times New Roman"/>
          <w:i/>
          <w:sz w:val="24"/>
          <w:szCs w:val="24"/>
        </w:rPr>
        <w:t>У-</w:t>
      </w:r>
      <w:r>
        <w:rPr>
          <w:rFonts w:ascii="Times New Roman" w:hAnsi="Times New Roman"/>
          <w:i/>
          <w:sz w:val="24"/>
          <w:szCs w:val="24"/>
        </w:rPr>
        <w:t xml:space="preserve">10 - </w:t>
      </w:r>
      <w:r w:rsidRPr="001C3468">
        <w:rPr>
          <w:rFonts w:ascii="Times New Roman" w:hAnsi="Times New Roman"/>
          <w:b/>
          <w:sz w:val="24"/>
          <w:szCs w:val="24"/>
        </w:rPr>
        <w:t>связывать</w:t>
      </w:r>
      <w:r w:rsidRPr="001C3468">
        <w:rPr>
          <w:rFonts w:ascii="Times New Roman" w:hAnsi="Times New Roman"/>
          <w:sz w:val="24"/>
          <w:szCs w:val="24"/>
        </w:rPr>
        <w:t xml:space="preserve"> изученный материал со своей профессиональной деятельностью</w:t>
      </w:r>
    </w:p>
    <w:p w:rsidR="004C2703" w:rsidRPr="004B6508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4B6508">
        <w:rPr>
          <w:rFonts w:ascii="Times New Roman" w:hAnsi="Times New Roman"/>
          <w:b/>
          <w:i/>
          <w:sz w:val="24"/>
          <w:szCs w:val="24"/>
        </w:rPr>
        <w:t>Проверяемые знания:</w:t>
      </w:r>
    </w:p>
    <w:p w:rsidR="004C2703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181AFA">
        <w:rPr>
          <w:rFonts w:ascii="Times New Roman" w:hAnsi="Times New Roman"/>
          <w:i/>
          <w:sz w:val="24"/>
          <w:szCs w:val="24"/>
        </w:rPr>
        <w:t>З</w:t>
      </w:r>
      <w:proofErr w:type="gramEnd"/>
      <w:r w:rsidRPr="00181AFA">
        <w:rPr>
          <w:rFonts w:ascii="Times New Roman" w:hAnsi="Times New Roman"/>
          <w:i/>
          <w:sz w:val="24"/>
          <w:szCs w:val="24"/>
        </w:rPr>
        <w:t xml:space="preserve"> -1</w:t>
      </w:r>
      <w:r w:rsidRPr="00181AFA"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b/>
          <w:sz w:val="24"/>
          <w:szCs w:val="24"/>
        </w:rPr>
        <w:t xml:space="preserve">знать </w:t>
      </w:r>
      <w:r w:rsidRPr="009C1044">
        <w:rPr>
          <w:rFonts w:ascii="Times New Roman" w:hAnsi="Times New Roman"/>
          <w:iCs/>
          <w:sz w:val="24"/>
          <w:szCs w:val="24"/>
        </w:rPr>
        <w:t xml:space="preserve">основные методы </w:t>
      </w:r>
      <w:proofErr w:type="spellStart"/>
      <w:r w:rsidRPr="009C1044">
        <w:rPr>
          <w:rFonts w:ascii="Times New Roman" w:hAnsi="Times New Roman"/>
          <w:iCs/>
          <w:sz w:val="24"/>
          <w:szCs w:val="24"/>
        </w:rPr>
        <w:t>анализа;качественный</w:t>
      </w:r>
      <w:proofErr w:type="spellEnd"/>
      <w:r w:rsidRPr="009C1044">
        <w:rPr>
          <w:rFonts w:ascii="Times New Roman" w:hAnsi="Times New Roman"/>
          <w:iCs/>
          <w:sz w:val="24"/>
          <w:szCs w:val="24"/>
        </w:rPr>
        <w:t xml:space="preserve">, количественный и структурный; </w:t>
      </w:r>
    </w:p>
    <w:p w:rsidR="004C2703" w:rsidRPr="00606271" w:rsidRDefault="004C2703" w:rsidP="00606271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181AFA">
        <w:rPr>
          <w:rFonts w:ascii="Times New Roman" w:hAnsi="Times New Roman"/>
          <w:i/>
          <w:sz w:val="24"/>
          <w:szCs w:val="24"/>
        </w:rPr>
        <w:t>З</w:t>
      </w:r>
      <w:proofErr w:type="gramEnd"/>
      <w:r w:rsidRPr="00181AFA">
        <w:rPr>
          <w:rFonts w:ascii="Times New Roman" w:hAnsi="Times New Roman"/>
          <w:i/>
          <w:sz w:val="24"/>
          <w:szCs w:val="24"/>
        </w:rPr>
        <w:t xml:space="preserve"> -4</w:t>
      </w:r>
      <w:r w:rsidRPr="00181AFA">
        <w:rPr>
          <w:rFonts w:ascii="Times New Roman" w:hAnsi="Times New Roman"/>
          <w:sz w:val="24"/>
          <w:szCs w:val="24"/>
        </w:rPr>
        <w:t>-</w:t>
      </w:r>
      <w:r w:rsidRPr="009C1044">
        <w:rPr>
          <w:rFonts w:ascii="Times New Roman" w:hAnsi="Times New Roman"/>
          <w:b/>
          <w:sz w:val="24"/>
          <w:szCs w:val="24"/>
        </w:rPr>
        <w:t>знать</w:t>
      </w:r>
      <w:r w:rsidRPr="009C1044">
        <w:rPr>
          <w:rFonts w:ascii="Times New Roman" w:hAnsi="Times New Roman"/>
          <w:sz w:val="24"/>
          <w:szCs w:val="24"/>
        </w:rPr>
        <w:t xml:space="preserve"> основные методы количественного анализа: гравиметрический (весовой) анализ; методы титриметрического анализа: кислотно-основное титрование, </w:t>
      </w:r>
      <w:proofErr w:type="spellStart"/>
      <w:r w:rsidRPr="009C1044">
        <w:rPr>
          <w:rFonts w:ascii="Times New Roman" w:hAnsi="Times New Roman"/>
          <w:sz w:val="24"/>
          <w:szCs w:val="24"/>
        </w:rPr>
        <w:t>осадительное</w:t>
      </w:r>
      <w:proofErr w:type="spellEnd"/>
      <w:r w:rsidRPr="009C1044">
        <w:rPr>
          <w:rFonts w:ascii="Times New Roman" w:hAnsi="Times New Roman"/>
          <w:sz w:val="24"/>
          <w:szCs w:val="24"/>
        </w:rPr>
        <w:t xml:space="preserve">, окислительно-восстановительное; </w:t>
      </w:r>
      <w:proofErr w:type="spellStart"/>
      <w:r w:rsidRPr="009C1044">
        <w:rPr>
          <w:rFonts w:ascii="Times New Roman" w:hAnsi="Times New Roman"/>
          <w:sz w:val="24"/>
          <w:szCs w:val="24"/>
        </w:rPr>
        <w:t>комплексонометрическое</w:t>
      </w:r>
      <w:proofErr w:type="spellEnd"/>
      <w:r w:rsidRPr="009C1044">
        <w:rPr>
          <w:rFonts w:ascii="Times New Roman" w:hAnsi="Times New Roman"/>
          <w:sz w:val="24"/>
          <w:szCs w:val="24"/>
        </w:rPr>
        <w:t xml:space="preserve"> титрование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Форма оценки</w:t>
      </w:r>
      <w:r w:rsidRPr="00CE2085">
        <w:rPr>
          <w:rFonts w:ascii="Times New Roman" w:hAnsi="Times New Roman"/>
          <w:sz w:val="24"/>
          <w:szCs w:val="24"/>
        </w:rPr>
        <w:t xml:space="preserve">: </w:t>
      </w:r>
    </w:p>
    <w:p w:rsidR="004C2703" w:rsidRPr="00CE208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>Дифференцированная оценка выполненной работы от 2 до 5 баллов</w:t>
      </w:r>
    </w:p>
    <w:p w:rsidR="004C2703" w:rsidRPr="00CE2085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Методы оценки:</w:t>
      </w:r>
    </w:p>
    <w:p w:rsidR="004C2703" w:rsidRPr="00CE208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 xml:space="preserve">Сравнение результатов теста с эталонами ответов 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55F5D">
        <w:rPr>
          <w:rFonts w:ascii="Times New Roman" w:hAnsi="Times New Roman"/>
          <w:sz w:val="24"/>
          <w:szCs w:val="24"/>
        </w:rPr>
        <w:t>Доступ к дополнительным  справочным материалам:</w:t>
      </w:r>
      <w:r>
        <w:rPr>
          <w:rFonts w:ascii="Times New Roman" w:hAnsi="Times New Roman"/>
          <w:sz w:val="24"/>
          <w:szCs w:val="24"/>
        </w:rPr>
        <w:t xml:space="preserve"> периодическая система элементов, </w:t>
      </w:r>
    </w:p>
    <w:p w:rsidR="004C2703" w:rsidRPr="00CE2085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Количество заданий и их обобщенное описание</w:t>
      </w:r>
    </w:p>
    <w:p w:rsidR="004C2703" w:rsidRPr="00CE2085" w:rsidRDefault="004C2703" w:rsidP="004C2703">
      <w:pPr>
        <w:spacing w:after="0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состоит из 2</w:t>
      </w:r>
      <w:r w:rsidRPr="00CE2085">
        <w:rPr>
          <w:rFonts w:ascii="Times New Roman" w:hAnsi="Times New Roman"/>
          <w:sz w:val="24"/>
          <w:szCs w:val="24"/>
        </w:rPr>
        <w:t xml:space="preserve"> вариантов заданий, </w:t>
      </w:r>
      <w:r>
        <w:rPr>
          <w:rFonts w:ascii="Times New Roman" w:hAnsi="Times New Roman"/>
          <w:sz w:val="24"/>
          <w:szCs w:val="24"/>
        </w:rPr>
        <w:t>включает теоретические и практические задания по химии. В</w:t>
      </w:r>
      <w:r w:rsidRPr="00CE2085">
        <w:rPr>
          <w:rFonts w:ascii="Times New Roman" w:hAnsi="Times New Roman"/>
          <w:sz w:val="24"/>
          <w:szCs w:val="24"/>
        </w:rPr>
        <w:t xml:space="preserve"> каждом варианте  по </w:t>
      </w:r>
      <w:r>
        <w:rPr>
          <w:rFonts w:ascii="Times New Roman" w:hAnsi="Times New Roman"/>
          <w:sz w:val="24"/>
          <w:szCs w:val="24"/>
        </w:rPr>
        <w:t>15 заданий.</w:t>
      </w:r>
    </w:p>
    <w:p w:rsidR="004C2703" w:rsidRPr="00CE208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</w:p>
    <w:p w:rsidR="004C2703" w:rsidRPr="00CE2085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>Форма представления результатов выполнения</w:t>
      </w:r>
    </w:p>
    <w:p w:rsidR="00606271" w:rsidRPr="006115FE" w:rsidRDefault="00606271" w:rsidP="00606271">
      <w:pPr>
        <w:spacing w:after="0"/>
        <w:ind w:firstLine="72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sz w:val="24"/>
          <w:szCs w:val="24"/>
        </w:rPr>
        <w:t xml:space="preserve">Выполненная работа должна быть представлена в </w:t>
      </w:r>
      <w:r>
        <w:rPr>
          <w:rFonts w:ascii="Times New Roman" w:hAnsi="Times New Roman"/>
          <w:sz w:val="24"/>
          <w:szCs w:val="24"/>
        </w:rPr>
        <w:t>письменном виде в тетрадях по контрольной работе;</w:t>
      </w:r>
    </w:p>
    <w:p w:rsidR="004C2703" w:rsidRPr="00606271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E2085">
        <w:rPr>
          <w:rFonts w:ascii="Times New Roman" w:hAnsi="Times New Roman"/>
          <w:b/>
          <w:i/>
          <w:sz w:val="24"/>
          <w:szCs w:val="24"/>
        </w:rPr>
        <w:t xml:space="preserve">Время выполнения </w:t>
      </w:r>
      <w:r w:rsidR="00606271">
        <w:rPr>
          <w:rFonts w:ascii="Times New Roman" w:hAnsi="Times New Roman"/>
          <w:sz w:val="24"/>
          <w:szCs w:val="24"/>
        </w:rPr>
        <w:t>– 90  минут</w:t>
      </w:r>
    </w:p>
    <w:p w:rsidR="004C2703" w:rsidRPr="00C036F1" w:rsidRDefault="004C2703" w:rsidP="004C2703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C036F1">
        <w:rPr>
          <w:rFonts w:ascii="Times New Roman" w:hAnsi="Times New Roman"/>
          <w:b/>
          <w:i/>
          <w:sz w:val="24"/>
          <w:szCs w:val="24"/>
        </w:rPr>
        <w:t>Критерии оценки:</w:t>
      </w:r>
    </w:p>
    <w:p w:rsidR="004C2703" w:rsidRPr="00C036F1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036F1">
        <w:rPr>
          <w:rFonts w:ascii="Times New Roman" w:hAnsi="Times New Roman"/>
          <w:sz w:val="24"/>
          <w:szCs w:val="24"/>
        </w:rPr>
        <w:lastRenderedPageBreak/>
        <w:t>Всего 15 ответов:</w:t>
      </w:r>
    </w:p>
    <w:p w:rsidR="004C2703" w:rsidRPr="00C036F1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036F1">
        <w:rPr>
          <w:rFonts w:ascii="Times New Roman" w:hAnsi="Times New Roman"/>
          <w:sz w:val="24"/>
          <w:szCs w:val="24"/>
        </w:rPr>
        <w:t>Каждый правильный ответ оценивается одним баллом.</w:t>
      </w:r>
    </w:p>
    <w:p w:rsidR="004C2703" w:rsidRPr="00C036F1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036F1">
        <w:rPr>
          <w:rFonts w:ascii="Times New Roman" w:hAnsi="Times New Roman"/>
          <w:sz w:val="24"/>
          <w:szCs w:val="24"/>
        </w:rPr>
        <w:t>За13-15 баллов – оценка 5</w:t>
      </w:r>
    </w:p>
    <w:p w:rsidR="004C2703" w:rsidRPr="00C036F1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036F1">
        <w:rPr>
          <w:rFonts w:ascii="Times New Roman" w:hAnsi="Times New Roman"/>
          <w:sz w:val="24"/>
          <w:szCs w:val="24"/>
        </w:rPr>
        <w:t>за 10-12 баллов – оценка 4</w:t>
      </w:r>
    </w:p>
    <w:p w:rsidR="004C2703" w:rsidRPr="00C036F1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036F1">
        <w:rPr>
          <w:rFonts w:ascii="Times New Roman" w:hAnsi="Times New Roman"/>
          <w:sz w:val="24"/>
          <w:szCs w:val="24"/>
        </w:rPr>
        <w:t>за 7-9 баллов – оценка 3</w:t>
      </w:r>
    </w:p>
    <w:p w:rsidR="004C2703" w:rsidRPr="00C036F1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036F1">
        <w:rPr>
          <w:rFonts w:ascii="Times New Roman" w:hAnsi="Times New Roman"/>
          <w:sz w:val="24"/>
          <w:szCs w:val="24"/>
        </w:rPr>
        <w:t xml:space="preserve">менее 7 баллов – оценка 2 </w:t>
      </w:r>
    </w:p>
    <w:p w:rsidR="004C2703" w:rsidRPr="00BC597F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</w:p>
    <w:p w:rsidR="00606271" w:rsidRPr="00CA1434" w:rsidRDefault="00606271" w:rsidP="006062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A1434">
        <w:rPr>
          <w:rFonts w:ascii="Times New Roman" w:hAnsi="Times New Roman"/>
          <w:b/>
          <w:sz w:val="24"/>
          <w:szCs w:val="24"/>
        </w:rPr>
        <w:t>Инструкции</w:t>
      </w:r>
    </w:p>
    <w:p w:rsidR="00606271" w:rsidRPr="00CA1434" w:rsidRDefault="00606271" w:rsidP="0060627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CA1434">
        <w:rPr>
          <w:rFonts w:ascii="Times New Roman" w:hAnsi="Times New Roman"/>
          <w:i/>
          <w:sz w:val="24"/>
          <w:szCs w:val="24"/>
        </w:rPr>
        <w:t>Для испытуемого:</w:t>
      </w:r>
    </w:p>
    <w:p w:rsidR="00606271" w:rsidRPr="00CA1434" w:rsidRDefault="00606271" w:rsidP="006062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Написать </w:t>
      </w:r>
      <w:r w:rsidRPr="00CA1434">
        <w:rPr>
          <w:rFonts w:ascii="Times New Roman" w:hAnsi="Times New Roman"/>
          <w:sz w:val="24"/>
          <w:szCs w:val="24"/>
        </w:rPr>
        <w:t xml:space="preserve">  внести </w:t>
      </w:r>
      <w:r>
        <w:rPr>
          <w:rFonts w:ascii="Times New Roman" w:hAnsi="Times New Roman"/>
          <w:sz w:val="24"/>
          <w:szCs w:val="24"/>
        </w:rPr>
        <w:t>номер контрольной работы, тему контрольной работы,</w:t>
      </w:r>
      <w:r w:rsidRPr="00CA1434">
        <w:rPr>
          <w:rFonts w:ascii="Times New Roman" w:hAnsi="Times New Roman"/>
          <w:sz w:val="24"/>
          <w:szCs w:val="24"/>
        </w:rPr>
        <w:t xml:space="preserve"> указать номер варианта,</w:t>
      </w:r>
    </w:p>
    <w:p w:rsidR="00606271" w:rsidRPr="00CA1434" w:rsidRDefault="00606271" w:rsidP="006062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</w:t>
      </w:r>
      <w:r w:rsidRPr="00CA1434">
        <w:rPr>
          <w:rFonts w:ascii="Times New Roman" w:hAnsi="Times New Roman"/>
          <w:sz w:val="24"/>
          <w:szCs w:val="24"/>
        </w:rPr>
        <w:t xml:space="preserve">писать ответы </w:t>
      </w:r>
    </w:p>
    <w:p w:rsidR="00606271" w:rsidRPr="00CA1434" w:rsidRDefault="00606271" w:rsidP="0060627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CA1434">
        <w:rPr>
          <w:rFonts w:ascii="Times New Roman" w:hAnsi="Times New Roman"/>
          <w:i/>
          <w:sz w:val="24"/>
          <w:szCs w:val="24"/>
        </w:rPr>
        <w:t>Для оценщика (эксперта):</w:t>
      </w:r>
    </w:p>
    <w:p w:rsidR="00606271" w:rsidRPr="00CA1434" w:rsidRDefault="00606271" w:rsidP="006062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1434">
        <w:rPr>
          <w:rFonts w:ascii="Times New Roman" w:hAnsi="Times New Roman"/>
          <w:sz w:val="24"/>
          <w:szCs w:val="24"/>
        </w:rPr>
        <w:t>При проверке сравнить</w:t>
      </w:r>
    </w:p>
    <w:p w:rsidR="00606271" w:rsidRPr="00CA1434" w:rsidRDefault="00606271" w:rsidP="006062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1434">
        <w:rPr>
          <w:rFonts w:ascii="Times New Roman" w:hAnsi="Times New Roman"/>
          <w:sz w:val="24"/>
          <w:szCs w:val="24"/>
        </w:rPr>
        <w:t>- результаты выполнения теста с эталоном, подсчитать количество правильных ответов, каждый из которых оценивается в 1 балл;</w:t>
      </w:r>
    </w:p>
    <w:p w:rsidR="00606271" w:rsidRPr="00CA1434" w:rsidRDefault="00606271" w:rsidP="006062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1434">
        <w:rPr>
          <w:rFonts w:ascii="Times New Roman" w:hAnsi="Times New Roman"/>
          <w:sz w:val="24"/>
          <w:szCs w:val="24"/>
        </w:rPr>
        <w:t>- подсчитать общее количество баллов и перевести в дифференцированную оценку в соответствии  с критериями</w:t>
      </w:r>
    </w:p>
    <w:p w:rsidR="004C2703" w:rsidRPr="00BC597F" w:rsidRDefault="004C2703" w:rsidP="004C27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highlight w:val="yellow"/>
        </w:rPr>
      </w:pPr>
    </w:p>
    <w:p w:rsidR="004C2703" w:rsidRPr="004D5518" w:rsidRDefault="004C2703" w:rsidP="004C2703">
      <w:pPr>
        <w:pStyle w:val="aa"/>
        <w:jc w:val="both"/>
        <w:rPr>
          <w:lang w:val="ru-RU"/>
        </w:rPr>
      </w:pPr>
      <w:proofErr w:type="spellStart"/>
      <w:r w:rsidRPr="004D5518">
        <w:rPr>
          <w:b/>
          <w:i/>
        </w:rPr>
        <w:t>Матрица</w:t>
      </w:r>
      <w:proofErr w:type="spellEnd"/>
      <w:r w:rsidRPr="004D5518">
        <w:rPr>
          <w:b/>
          <w:i/>
          <w:lang w:val="ru-RU"/>
        </w:rPr>
        <w:t>контрольных п</w:t>
      </w:r>
      <w:r w:rsidRPr="004D5518">
        <w:rPr>
          <w:i/>
          <w:lang w:val="ru-RU"/>
        </w:rPr>
        <w:t>роцедур</w:t>
      </w:r>
    </w:p>
    <w:p w:rsidR="004C2703" w:rsidRPr="004D5518" w:rsidRDefault="004C2703" w:rsidP="004C2703">
      <w:pPr>
        <w:pStyle w:val="aa"/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290"/>
        <w:gridCol w:w="3041"/>
        <w:gridCol w:w="3239"/>
      </w:tblGrid>
      <w:tr w:rsidR="004C2703" w:rsidRPr="004D5518" w:rsidTr="00F104E7">
        <w:tc>
          <w:tcPr>
            <w:tcW w:w="3290" w:type="dxa"/>
          </w:tcPr>
          <w:p w:rsidR="004C2703" w:rsidRPr="004D5518" w:rsidRDefault="004C2703" w:rsidP="00F104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Номер  задания</w:t>
            </w:r>
          </w:p>
        </w:tc>
        <w:tc>
          <w:tcPr>
            <w:tcW w:w="3041" w:type="dxa"/>
          </w:tcPr>
          <w:p w:rsidR="004C2703" w:rsidRPr="004D5518" w:rsidRDefault="004C2703" w:rsidP="00F104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Код результата (для знаний, умений)</w:t>
            </w:r>
          </w:p>
        </w:tc>
        <w:tc>
          <w:tcPr>
            <w:tcW w:w="3239" w:type="dxa"/>
          </w:tcPr>
          <w:p w:rsidR="004C2703" w:rsidRPr="004D5518" w:rsidRDefault="004C2703" w:rsidP="00F104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Уровень усвоения/освоения</w:t>
            </w:r>
          </w:p>
        </w:tc>
      </w:tr>
      <w:tr w:rsidR="004C2703" w:rsidRPr="004D5518" w:rsidTr="00F104E7">
        <w:tc>
          <w:tcPr>
            <w:tcW w:w="9570" w:type="dxa"/>
            <w:gridSpan w:val="3"/>
          </w:tcPr>
          <w:p w:rsidR="004C2703" w:rsidRPr="004D551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Освоенные умения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4D551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Вопрос 1</w:t>
            </w:r>
          </w:p>
        </w:tc>
        <w:tc>
          <w:tcPr>
            <w:tcW w:w="3041" w:type="dxa"/>
          </w:tcPr>
          <w:p w:rsidR="004C2703" w:rsidRPr="004D551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у-10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F47AE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AEF">
              <w:rPr>
                <w:rFonts w:ascii="Times New Roman" w:hAnsi="Times New Roman"/>
                <w:sz w:val="24"/>
                <w:szCs w:val="24"/>
              </w:rPr>
              <w:t>Вопрос 2</w:t>
            </w:r>
          </w:p>
        </w:tc>
        <w:tc>
          <w:tcPr>
            <w:tcW w:w="3041" w:type="dxa"/>
          </w:tcPr>
          <w:p w:rsidR="004C2703" w:rsidRPr="00F47AE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AEF">
              <w:rPr>
                <w:rFonts w:ascii="Times New Roman" w:hAnsi="Times New Roman"/>
                <w:sz w:val="24"/>
                <w:szCs w:val="24"/>
              </w:rPr>
              <w:t>у-10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3D7300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300">
              <w:rPr>
                <w:rFonts w:ascii="Times New Roman" w:hAnsi="Times New Roman"/>
                <w:sz w:val="24"/>
                <w:szCs w:val="24"/>
              </w:rPr>
              <w:t>Вопрос 3</w:t>
            </w:r>
          </w:p>
        </w:tc>
        <w:tc>
          <w:tcPr>
            <w:tcW w:w="3041" w:type="dxa"/>
          </w:tcPr>
          <w:p w:rsidR="004C2703" w:rsidRPr="003D7300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300">
              <w:rPr>
                <w:rFonts w:ascii="Times New Roman" w:hAnsi="Times New Roman"/>
                <w:sz w:val="24"/>
                <w:szCs w:val="24"/>
              </w:rPr>
              <w:t>у-10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3D7300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300">
              <w:rPr>
                <w:rFonts w:ascii="Times New Roman" w:hAnsi="Times New Roman"/>
                <w:sz w:val="24"/>
                <w:szCs w:val="24"/>
              </w:rPr>
              <w:t>Вопрос 4</w:t>
            </w:r>
          </w:p>
        </w:tc>
        <w:tc>
          <w:tcPr>
            <w:tcW w:w="3041" w:type="dxa"/>
          </w:tcPr>
          <w:p w:rsidR="004C2703" w:rsidRPr="003D7300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300">
              <w:rPr>
                <w:rFonts w:ascii="Times New Roman" w:hAnsi="Times New Roman"/>
                <w:sz w:val="24"/>
                <w:szCs w:val="24"/>
              </w:rPr>
              <w:t>у-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3D7300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300">
              <w:rPr>
                <w:rFonts w:ascii="Times New Roman" w:hAnsi="Times New Roman"/>
                <w:sz w:val="24"/>
                <w:szCs w:val="24"/>
              </w:rPr>
              <w:t>Вопрос 5</w:t>
            </w:r>
          </w:p>
        </w:tc>
        <w:tc>
          <w:tcPr>
            <w:tcW w:w="3041" w:type="dxa"/>
          </w:tcPr>
          <w:p w:rsidR="004C2703" w:rsidRPr="003D7300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300">
              <w:rPr>
                <w:rFonts w:ascii="Times New Roman" w:hAnsi="Times New Roman"/>
                <w:sz w:val="24"/>
                <w:szCs w:val="24"/>
              </w:rPr>
              <w:t>у-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DA2AA4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AA4">
              <w:rPr>
                <w:rFonts w:ascii="Times New Roman" w:hAnsi="Times New Roman"/>
                <w:sz w:val="24"/>
                <w:szCs w:val="24"/>
              </w:rPr>
              <w:t>Вопрос 6</w:t>
            </w:r>
          </w:p>
        </w:tc>
        <w:tc>
          <w:tcPr>
            <w:tcW w:w="3041" w:type="dxa"/>
          </w:tcPr>
          <w:p w:rsidR="004C2703" w:rsidRPr="00DA2AA4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AA4"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4B69B5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69B5">
              <w:rPr>
                <w:rFonts w:ascii="Times New Roman" w:hAnsi="Times New Roman"/>
                <w:sz w:val="24"/>
                <w:szCs w:val="24"/>
              </w:rPr>
              <w:t>Вопрос 7</w:t>
            </w:r>
          </w:p>
        </w:tc>
        <w:tc>
          <w:tcPr>
            <w:tcW w:w="3041" w:type="dxa"/>
          </w:tcPr>
          <w:p w:rsidR="004C2703" w:rsidRPr="004B69B5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69B5"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CF2EE7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2EE7">
              <w:rPr>
                <w:rFonts w:ascii="Times New Roman" w:hAnsi="Times New Roman"/>
                <w:sz w:val="24"/>
                <w:szCs w:val="24"/>
              </w:rPr>
              <w:t>Вопрос 8</w:t>
            </w:r>
          </w:p>
        </w:tc>
        <w:tc>
          <w:tcPr>
            <w:tcW w:w="3041" w:type="dxa"/>
          </w:tcPr>
          <w:p w:rsidR="004C2703" w:rsidRPr="00CF2EE7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2EE7"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C05C8D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5C8D">
              <w:rPr>
                <w:rFonts w:ascii="Times New Roman" w:hAnsi="Times New Roman"/>
                <w:sz w:val="24"/>
                <w:szCs w:val="24"/>
              </w:rPr>
              <w:t>Вопрос 9</w:t>
            </w:r>
          </w:p>
        </w:tc>
        <w:tc>
          <w:tcPr>
            <w:tcW w:w="3041" w:type="dxa"/>
          </w:tcPr>
          <w:p w:rsidR="004C2703" w:rsidRPr="00C05C8D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5C8D"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C27D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DF1">
              <w:rPr>
                <w:rFonts w:ascii="Times New Roman" w:hAnsi="Times New Roman"/>
                <w:sz w:val="24"/>
                <w:szCs w:val="24"/>
              </w:rPr>
              <w:t>Вопрос 10</w:t>
            </w:r>
          </w:p>
        </w:tc>
        <w:tc>
          <w:tcPr>
            <w:tcW w:w="3041" w:type="dxa"/>
          </w:tcPr>
          <w:p w:rsidR="004C2703" w:rsidRPr="00C27D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DF1"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090515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0515">
              <w:rPr>
                <w:rFonts w:ascii="Times New Roman" w:hAnsi="Times New Roman"/>
                <w:sz w:val="24"/>
                <w:szCs w:val="24"/>
              </w:rPr>
              <w:t>Вопрос 11</w:t>
            </w:r>
          </w:p>
        </w:tc>
        <w:tc>
          <w:tcPr>
            <w:tcW w:w="3041" w:type="dxa"/>
          </w:tcPr>
          <w:p w:rsidR="004C2703" w:rsidRPr="00090515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0515"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090515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0515">
              <w:rPr>
                <w:rFonts w:ascii="Times New Roman" w:hAnsi="Times New Roman"/>
                <w:sz w:val="24"/>
                <w:szCs w:val="24"/>
              </w:rPr>
              <w:t>Вопрос 12</w:t>
            </w:r>
          </w:p>
        </w:tc>
        <w:tc>
          <w:tcPr>
            <w:tcW w:w="3041" w:type="dxa"/>
          </w:tcPr>
          <w:p w:rsidR="004C2703" w:rsidRPr="00090515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0515"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Вопрос 13</w:t>
            </w:r>
          </w:p>
        </w:tc>
        <w:tc>
          <w:tcPr>
            <w:tcW w:w="3041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lastRenderedPageBreak/>
              <w:t>Вопрос 14</w:t>
            </w:r>
          </w:p>
        </w:tc>
        <w:tc>
          <w:tcPr>
            <w:tcW w:w="3041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Вопрос 15</w:t>
            </w:r>
          </w:p>
        </w:tc>
        <w:tc>
          <w:tcPr>
            <w:tcW w:w="3041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у- 4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9570" w:type="dxa"/>
            <w:gridSpan w:val="3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Усвоенные знания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4D551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Вопрос 1</w:t>
            </w:r>
          </w:p>
        </w:tc>
        <w:tc>
          <w:tcPr>
            <w:tcW w:w="3041" w:type="dxa"/>
          </w:tcPr>
          <w:p w:rsidR="004C2703" w:rsidRPr="004D5518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F47AE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AEF">
              <w:rPr>
                <w:rFonts w:ascii="Times New Roman" w:hAnsi="Times New Roman"/>
                <w:sz w:val="24"/>
                <w:szCs w:val="24"/>
              </w:rPr>
              <w:t>Вопрос 2</w:t>
            </w:r>
          </w:p>
        </w:tc>
        <w:tc>
          <w:tcPr>
            <w:tcW w:w="3041" w:type="dxa"/>
          </w:tcPr>
          <w:p w:rsidR="004C2703" w:rsidRPr="00F47AEF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3D7300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300">
              <w:rPr>
                <w:rFonts w:ascii="Times New Roman" w:hAnsi="Times New Roman"/>
                <w:sz w:val="24"/>
                <w:szCs w:val="24"/>
              </w:rPr>
              <w:t>Вопрос 3</w:t>
            </w:r>
          </w:p>
        </w:tc>
        <w:tc>
          <w:tcPr>
            <w:tcW w:w="3041" w:type="dxa"/>
          </w:tcPr>
          <w:p w:rsidR="004C2703" w:rsidRPr="003D7300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3D7300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300">
              <w:rPr>
                <w:rFonts w:ascii="Times New Roman" w:hAnsi="Times New Roman"/>
                <w:sz w:val="24"/>
                <w:szCs w:val="24"/>
              </w:rPr>
              <w:t>Вопрос 4</w:t>
            </w:r>
          </w:p>
        </w:tc>
        <w:tc>
          <w:tcPr>
            <w:tcW w:w="3041" w:type="dxa"/>
          </w:tcPr>
          <w:p w:rsidR="004C2703" w:rsidRPr="003D7300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3D7300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300">
              <w:rPr>
                <w:rFonts w:ascii="Times New Roman" w:hAnsi="Times New Roman"/>
                <w:sz w:val="24"/>
                <w:szCs w:val="24"/>
              </w:rPr>
              <w:t>Вопрос 5</w:t>
            </w:r>
          </w:p>
        </w:tc>
        <w:tc>
          <w:tcPr>
            <w:tcW w:w="3041" w:type="dxa"/>
          </w:tcPr>
          <w:p w:rsidR="004C2703" w:rsidRPr="003D7300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DA2AA4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AA4">
              <w:rPr>
                <w:rFonts w:ascii="Times New Roman" w:hAnsi="Times New Roman"/>
                <w:sz w:val="24"/>
                <w:szCs w:val="24"/>
              </w:rPr>
              <w:t>Вопрос 6</w:t>
            </w:r>
          </w:p>
        </w:tc>
        <w:tc>
          <w:tcPr>
            <w:tcW w:w="3041" w:type="dxa"/>
          </w:tcPr>
          <w:p w:rsidR="004C2703" w:rsidRPr="00DA2AA4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4B69B5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69B5">
              <w:rPr>
                <w:rFonts w:ascii="Times New Roman" w:hAnsi="Times New Roman"/>
                <w:sz w:val="24"/>
                <w:szCs w:val="24"/>
              </w:rPr>
              <w:t>Вопрос 7</w:t>
            </w:r>
          </w:p>
        </w:tc>
        <w:tc>
          <w:tcPr>
            <w:tcW w:w="3041" w:type="dxa"/>
          </w:tcPr>
          <w:p w:rsidR="004C2703" w:rsidRPr="004B69B5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CF2EE7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2EE7">
              <w:rPr>
                <w:rFonts w:ascii="Times New Roman" w:hAnsi="Times New Roman"/>
                <w:sz w:val="24"/>
                <w:szCs w:val="24"/>
              </w:rPr>
              <w:t>Вопрос 8</w:t>
            </w:r>
          </w:p>
        </w:tc>
        <w:tc>
          <w:tcPr>
            <w:tcW w:w="3041" w:type="dxa"/>
          </w:tcPr>
          <w:p w:rsidR="004C2703" w:rsidRPr="00CF2EE7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C05C8D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5C8D">
              <w:rPr>
                <w:rFonts w:ascii="Times New Roman" w:hAnsi="Times New Roman"/>
                <w:sz w:val="24"/>
                <w:szCs w:val="24"/>
              </w:rPr>
              <w:t>Вопрос 9</w:t>
            </w:r>
          </w:p>
        </w:tc>
        <w:tc>
          <w:tcPr>
            <w:tcW w:w="3041" w:type="dxa"/>
          </w:tcPr>
          <w:p w:rsidR="004C2703" w:rsidRPr="00C05C8D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C27D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DF1">
              <w:rPr>
                <w:rFonts w:ascii="Times New Roman" w:hAnsi="Times New Roman"/>
                <w:sz w:val="24"/>
                <w:szCs w:val="24"/>
              </w:rPr>
              <w:t>Вопрос 10</w:t>
            </w:r>
          </w:p>
        </w:tc>
        <w:tc>
          <w:tcPr>
            <w:tcW w:w="3041" w:type="dxa"/>
          </w:tcPr>
          <w:p w:rsidR="004C2703" w:rsidRPr="00C27D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090515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0515">
              <w:rPr>
                <w:rFonts w:ascii="Times New Roman" w:hAnsi="Times New Roman"/>
                <w:sz w:val="24"/>
                <w:szCs w:val="24"/>
              </w:rPr>
              <w:t>Вопрос 11</w:t>
            </w:r>
          </w:p>
        </w:tc>
        <w:tc>
          <w:tcPr>
            <w:tcW w:w="3041" w:type="dxa"/>
          </w:tcPr>
          <w:p w:rsidR="004C2703" w:rsidRPr="00090515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090515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0515">
              <w:rPr>
                <w:rFonts w:ascii="Times New Roman" w:hAnsi="Times New Roman"/>
                <w:sz w:val="24"/>
                <w:szCs w:val="24"/>
              </w:rPr>
              <w:t>Вопрос 12</w:t>
            </w:r>
          </w:p>
        </w:tc>
        <w:tc>
          <w:tcPr>
            <w:tcW w:w="3041" w:type="dxa"/>
          </w:tcPr>
          <w:p w:rsidR="004C2703" w:rsidRPr="00090515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Вопрос 13</w:t>
            </w:r>
          </w:p>
        </w:tc>
        <w:tc>
          <w:tcPr>
            <w:tcW w:w="3041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Вопрос 14</w:t>
            </w:r>
          </w:p>
        </w:tc>
        <w:tc>
          <w:tcPr>
            <w:tcW w:w="3041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2703" w:rsidRPr="00BC597F" w:rsidTr="00F104E7">
        <w:tc>
          <w:tcPr>
            <w:tcW w:w="3290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Вопрос 15</w:t>
            </w:r>
          </w:p>
        </w:tc>
        <w:tc>
          <w:tcPr>
            <w:tcW w:w="3041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518">
              <w:rPr>
                <w:rFonts w:ascii="Times New Roman" w:hAnsi="Times New Roman"/>
                <w:sz w:val="24"/>
                <w:szCs w:val="24"/>
              </w:rPr>
              <w:t>з -1</w:t>
            </w:r>
            <w:r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3239" w:type="dxa"/>
          </w:tcPr>
          <w:p w:rsidR="004C2703" w:rsidRPr="00C036F1" w:rsidRDefault="004C2703" w:rsidP="00F104E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6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4C2703" w:rsidRPr="00BC597F" w:rsidRDefault="004C2703" w:rsidP="00606271">
      <w:pPr>
        <w:pStyle w:val="a9"/>
        <w:spacing w:before="0" w:after="0" w:line="276" w:lineRule="auto"/>
        <w:rPr>
          <w:b/>
          <w:i/>
          <w:highlight w:val="yellow"/>
        </w:rPr>
      </w:pPr>
    </w:p>
    <w:p w:rsidR="004C2703" w:rsidRPr="00381E8F" w:rsidRDefault="004C2703" w:rsidP="004C270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1E8F">
        <w:rPr>
          <w:rFonts w:ascii="Times New Roman" w:hAnsi="Times New Roman"/>
          <w:b/>
          <w:sz w:val="24"/>
          <w:szCs w:val="24"/>
        </w:rPr>
        <w:t xml:space="preserve">Оценочные материалы </w:t>
      </w:r>
    </w:p>
    <w:p w:rsidR="004C2703" w:rsidRPr="001F266A" w:rsidRDefault="004C2703" w:rsidP="004C270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Тест по</w:t>
      </w:r>
      <w:r w:rsidRPr="001F266A">
        <w:rPr>
          <w:rFonts w:ascii="Times New Roman" w:hAnsi="Times New Roman"/>
          <w:b/>
          <w:sz w:val="28"/>
          <w:szCs w:val="28"/>
        </w:rPr>
        <w:t xml:space="preserve"> химии </w:t>
      </w:r>
    </w:p>
    <w:p w:rsidR="004C2703" w:rsidRPr="00C44E62" w:rsidRDefault="004C2703" w:rsidP="004C2703">
      <w:pPr>
        <w:pStyle w:val="a9"/>
        <w:spacing w:before="0" w:after="0" w:line="276" w:lineRule="auto"/>
        <w:jc w:val="center"/>
        <w:rPr>
          <w:b/>
        </w:rPr>
      </w:pPr>
      <w:r w:rsidRPr="00C44E62">
        <w:rPr>
          <w:b/>
        </w:rPr>
        <w:t>Вариант 1</w:t>
      </w:r>
    </w:p>
    <w:p w:rsidR="004C2703" w:rsidRPr="00BC597F" w:rsidRDefault="004C2703" w:rsidP="004C2703">
      <w:pPr>
        <w:pStyle w:val="a9"/>
        <w:spacing w:before="0" w:after="0" w:line="276" w:lineRule="auto"/>
        <w:rPr>
          <w:b/>
          <w:highlight w:val="yellow"/>
        </w:rPr>
      </w:pPr>
    </w:p>
    <w:p w:rsidR="004C2703" w:rsidRPr="00C44E62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  <w:r w:rsidRPr="00C44E62">
        <w:rPr>
          <w:rFonts w:ascii="Times New Roman" w:hAnsi="Times New Roman"/>
          <w:b/>
          <w:sz w:val="24"/>
          <w:szCs w:val="24"/>
        </w:rPr>
        <w:t xml:space="preserve">1. </w:t>
      </w:r>
      <w:r>
        <w:rPr>
          <w:rFonts w:ascii="Times New Roman" w:hAnsi="Times New Roman"/>
          <w:b/>
          <w:sz w:val="24"/>
          <w:szCs w:val="24"/>
        </w:rPr>
        <w:t>Задача количественного анализа: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C44E62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обнаружение компонентов веществ (элементов, ионов, молекул);</w:t>
      </w:r>
    </w:p>
    <w:p w:rsidR="004C2703" w:rsidRPr="005E4F41" w:rsidRDefault="004C2703" w:rsidP="004C2703">
      <w:pPr>
        <w:pStyle w:val="ac"/>
        <w:spacing w:after="0"/>
        <w:ind w:left="0"/>
        <w:jc w:val="both"/>
      </w:pPr>
      <w:r>
        <w:t>б</w:t>
      </w:r>
      <w:r w:rsidRPr="00C44E62">
        <w:t xml:space="preserve">) </w:t>
      </w:r>
      <w:r w:rsidRPr="005E4F41">
        <w:t>установить химическую формулу неизвестного вещества;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C44E62">
        <w:rPr>
          <w:rFonts w:ascii="Times New Roman" w:hAnsi="Times New Roman"/>
          <w:sz w:val="24"/>
          <w:szCs w:val="24"/>
        </w:rPr>
        <w:t xml:space="preserve">) </w:t>
      </w:r>
      <w:r w:rsidRPr="004D5518">
        <w:rPr>
          <w:rFonts w:ascii="Times New Roman" w:hAnsi="Times New Roman"/>
          <w:sz w:val="24"/>
          <w:szCs w:val="24"/>
        </w:rPr>
        <w:t>выяснить природу исследуемого вещества</w:t>
      </w:r>
      <w:r>
        <w:rPr>
          <w:rFonts w:ascii="Times New Roman" w:hAnsi="Times New Roman"/>
          <w:sz w:val="24"/>
          <w:szCs w:val="24"/>
        </w:rPr>
        <w:t>;</w:t>
      </w:r>
    </w:p>
    <w:p w:rsidR="004C2703" w:rsidRPr="00C44E62" w:rsidRDefault="004C2703" w:rsidP="004C2703">
      <w:pPr>
        <w:spacing w:after="0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>г</w:t>
      </w:r>
      <w:r w:rsidRPr="00C44E62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определение количественного содержания компонентов в веществе.</w:t>
      </w:r>
    </w:p>
    <w:p w:rsidR="004C2703" w:rsidRPr="00F47AEF" w:rsidRDefault="004C2703" w:rsidP="004C2703">
      <w:pPr>
        <w:spacing w:after="0"/>
        <w:rPr>
          <w:rFonts w:ascii="Times New Roman" w:hAnsi="Times New Roman"/>
          <w:b/>
          <w:sz w:val="24"/>
          <w:szCs w:val="24"/>
          <w:highlight w:val="yellow"/>
        </w:rPr>
      </w:pPr>
      <w:r w:rsidRPr="00F47AEF">
        <w:rPr>
          <w:rFonts w:ascii="Times New Roman" w:hAnsi="Times New Roman"/>
          <w:b/>
          <w:sz w:val="24"/>
          <w:szCs w:val="24"/>
        </w:rPr>
        <w:t xml:space="preserve">2. </w:t>
      </w:r>
      <w:r w:rsidRPr="00F47AEF">
        <w:rPr>
          <w:rFonts w:ascii="Times New Roman" w:hAnsi="Times New Roman"/>
          <w:b/>
        </w:rPr>
        <w:t xml:space="preserve">Важнейшей операцией гравитационного анализа является:  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306F94">
        <w:rPr>
          <w:rFonts w:ascii="Times New Roman" w:hAnsi="Times New Roman"/>
          <w:sz w:val="24"/>
          <w:szCs w:val="24"/>
        </w:rPr>
        <w:t>а</w:t>
      </w:r>
      <w:proofErr w:type="gramStart"/>
      <w:r w:rsidRPr="00306F94">
        <w:rPr>
          <w:rFonts w:ascii="Times New Roman" w:hAnsi="Times New Roman"/>
          <w:sz w:val="24"/>
          <w:szCs w:val="24"/>
        </w:rPr>
        <w:t>)</w:t>
      </w:r>
      <w:r w:rsidRPr="00306F94">
        <w:rPr>
          <w:rFonts w:ascii="Times New Roman" w:hAnsi="Times New Roman"/>
        </w:rPr>
        <w:t>и</w:t>
      </w:r>
      <w:proofErr w:type="gramEnd"/>
      <w:r w:rsidRPr="00306F94">
        <w:rPr>
          <w:rFonts w:ascii="Times New Roman" w:hAnsi="Times New Roman"/>
        </w:rPr>
        <w:t xml:space="preserve">змерение </w:t>
      </w:r>
      <w:proofErr w:type="spellStart"/>
      <w:r w:rsidRPr="00306F94">
        <w:rPr>
          <w:rFonts w:ascii="Times New Roman" w:hAnsi="Times New Roman"/>
        </w:rPr>
        <w:t>массы</w:t>
      </w:r>
      <w:r>
        <w:rPr>
          <w:rFonts w:ascii="Times New Roman" w:hAnsi="Times New Roman"/>
          <w:sz w:val="24"/>
          <w:szCs w:val="24"/>
        </w:rPr>
        <w:t>вещества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б</w:t>
      </w:r>
      <w:r w:rsidRPr="00306F94">
        <w:rPr>
          <w:rFonts w:ascii="Times New Roman" w:hAnsi="Times New Roman"/>
          <w:sz w:val="24"/>
          <w:szCs w:val="24"/>
        </w:rPr>
        <w:t>)</w:t>
      </w:r>
      <w:r w:rsidRPr="00306F94">
        <w:rPr>
          <w:rFonts w:ascii="Times New Roman" w:hAnsi="Times New Roman"/>
        </w:rPr>
        <w:t xml:space="preserve"> измерение </w:t>
      </w:r>
      <w:proofErr w:type="spellStart"/>
      <w:r>
        <w:rPr>
          <w:rFonts w:ascii="Times New Roman" w:hAnsi="Times New Roman"/>
        </w:rPr>
        <w:t>объёма</w:t>
      </w:r>
      <w:r>
        <w:rPr>
          <w:rFonts w:ascii="Times New Roman" w:hAnsi="Times New Roman"/>
          <w:sz w:val="24"/>
          <w:szCs w:val="24"/>
        </w:rPr>
        <w:t>вещества</w:t>
      </w:r>
      <w:proofErr w:type="spellEnd"/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306F94">
        <w:rPr>
          <w:rFonts w:ascii="Times New Roman" w:hAnsi="Times New Roman"/>
        </w:rPr>
        <w:t>измерение</w:t>
      </w:r>
      <w:r>
        <w:rPr>
          <w:rFonts w:ascii="Times New Roman" w:hAnsi="Times New Roman"/>
        </w:rPr>
        <w:t>давления</w:t>
      </w:r>
      <w:r>
        <w:rPr>
          <w:rFonts w:ascii="Times New Roman" w:hAnsi="Times New Roman"/>
          <w:sz w:val="24"/>
          <w:szCs w:val="24"/>
        </w:rPr>
        <w:t>вещества</w:t>
      </w:r>
      <w:proofErr w:type="spellEnd"/>
      <w:r>
        <w:rPr>
          <w:rFonts w:ascii="Times New Roman" w:hAnsi="Times New Roman"/>
          <w:sz w:val="24"/>
          <w:szCs w:val="24"/>
        </w:rPr>
        <w:t xml:space="preserve">        г</w:t>
      </w:r>
      <w:proofErr w:type="gramStart"/>
      <w:r w:rsidRPr="00306F94">
        <w:rPr>
          <w:rFonts w:ascii="Times New Roman" w:hAnsi="Times New Roman"/>
          <w:sz w:val="24"/>
          <w:szCs w:val="24"/>
        </w:rPr>
        <w:t>)</w:t>
      </w:r>
      <w:r w:rsidRPr="00306F94">
        <w:rPr>
          <w:rFonts w:ascii="Times New Roman" w:hAnsi="Times New Roman"/>
        </w:rPr>
        <w:t>и</w:t>
      </w:r>
      <w:proofErr w:type="gramEnd"/>
      <w:r w:rsidRPr="00306F94">
        <w:rPr>
          <w:rFonts w:ascii="Times New Roman" w:hAnsi="Times New Roman"/>
        </w:rPr>
        <w:t>змерение массы</w:t>
      </w:r>
      <w:r>
        <w:rPr>
          <w:rFonts w:ascii="Times New Roman" w:hAnsi="Times New Roman"/>
        </w:rPr>
        <w:t xml:space="preserve"> и объёма </w:t>
      </w:r>
      <w:r>
        <w:rPr>
          <w:rFonts w:ascii="Times New Roman" w:hAnsi="Times New Roman"/>
          <w:sz w:val="24"/>
          <w:szCs w:val="24"/>
        </w:rPr>
        <w:t>вещества</w:t>
      </w:r>
    </w:p>
    <w:p w:rsidR="004C2703" w:rsidRPr="00F47AEF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F47AEF">
        <w:rPr>
          <w:rStyle w:val="130"/>
          <w:rFonts w:ascii="Times New Roman" w:hAnsi="Times New Roman"/>
          <w:b/>
          <w:sz w:val="24"/>
          <w:szCs w:val="24"/>
        </w:rPr>
        <w:lastRenderedPageBreak/>
        <w:t>3.Иное название титриметрического анализа:</w:t>
      </w:r>
      <w:r w:rsidRPr="00F47AEF">
        <w:rPr>
          <w:rFonts w:ascii="Times New Roman" w:hAnsi="Times New Roman"/>
          <w:b/>
          <w:sz w:val="24"/>
          <w:szCs w:val="24"/>
        </w:rPr>
        <w:br/>
      </w:r>
      <w:r w:rsidRPr="00F47AEF">
        <w:rPr>
          <w:rFonts w:ascii="Times New Roman" w:hAnsi="Times New Roman"/>
          <w:sz w:val="24"/>
          <w:szCs w:val="24"/>
        </w:rPr>
        <w:t xml:space="preserve">а) </w:t>
      </w:r>
      <w:proofErr w:type="gramStart"/>
      <w:r w:rsidRPr="00F47AEF">
        <w:rPr>
          <w:rFonts w:ascii="Times New Roman" w:hAnsi="Times New Roman"/>
          <w:sz w:val="24"/>
          <w:szCs w:val="24"/>
        </w:rPr>
        <w:t>объёмный</w:t>
      </w:r>
      <w:proofErr w:type="gramEnd"/>
      <w:r w:rsidRPr="00F47AEF">
        <w:rPr>
          <w:rFonts w:ascii="Times New Roman" w:hAnsi="Times New Roman"/>
          <w:sz w:val="24"/>
          <w:szCs w:val="24"/>
        </w:rPr>
        <w:t>;</w:t>
      </w:r>
      <w:r w:rsidRPr="00F47AEF">
        <w:rPr>
          <w:rFonts w:ascii="Times New Roman" w:hAnsi="Times New Roman"/>
          <w:sz w:val="24"/>
          <w:szCs w:val="24"/>
        </w:rPr>
        <w:br/>
        <w:t>б) весовой;</w:t>
      </w:r>
      <w:r w:rsidRPr="00F47AEF">
        <w:rPr>
          <w:rFonts w:ascii="Times New Roman" w:hAnsi="Times New Roman"/>
          <w:sz w:val="24"/>
          <w:szCs w:val="24"/>
        </w:rPr>
        <w:br/>
        <w:t xml:space="preserve">в) </w:t>
      </w:r>
      <w:proofErr w:type="spellStart"/>
      <w:r w:rsidRPr="00F47AEF">
        <w:rPr>
          <w:rFonts w:ascii="Times New Roman" w:hAnsi="Times New Roman"/>
          <w:sz w:val="24"/>
          <w:szCs w:val="24"/>
        </w:rPr>
        <w:t>осадительный</w:t>
      </w:r>
      <w:proofErr w:type="spellEnd"/>
      <w:r w:rsidRPr="00F47AEF">
        <w:rPr>
          <w:rFonts w:ascii="Times New Roman" w:hAnsi="Times New Roman"/>
          <w:sz w:val="24"/>
          <w:szCs w:val="24"/>
        </w:rPr>
        <w:t>;</w:t>
      </w:r>
      <w:r w:rsidRPr="00F47AEF">
        <w:rPr>
          <w:rFonts w:ascii="Times New Roman" w:hAnsi="Times New Roman"/>
          <w:sz w:val="24"/>
          <w:szCs w:val="24"/>
        </w:rPr>
        <w:br/>
        <w:t>г) физико-химический.</w:t>
      </w:r>
    </w:p>
    <w:p w:rsidR="004C2703" w:rsidRPr="009F493C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  <w:r w:rsidRPr="009F493C">
        <w:rPr>
          <w:rFonts w:ascii="Times New Roman" w:hAnsi="Times New Roman"/>
          <w:b/>
          <w:sz w:val="24"/>
          <w:szCs w:val="24"/>
        </w:rPr>
        <w:t>4. Максимальная нагрузка аналитических весов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4C2703" w:rsidRPr="00F47AEF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F47AEF">
        <w:rPr>
          <w:rFonts w:ascii="Times New Roman" w:hAnsi="Times New Roman"/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200 г"/>
        </w:smartTagPr>
        <w:r w:rsidRPr="009F493C">
          <w:rPr>
            <w:rFonts w:ascii="Times New Roman" w:hAnsi="Times New Roman"/>
            <w:sz w:val="24"/>
            <w:szCs w:val="24"/>
          </w:rPr>
          <w:t>200 г</w:t>
        </w:r>
      </w:smartTag>
      <w:r>
        <w:rPr>
          <w:rFonts w:ascii="Times New Roman" w:hAnsi="Times New Roman"/>
          <w:sz w:val="24"/>
          <w:szCs w:val="24"/>
        </w:rPr>
        <w:t xml:space="preserve">    б</w:t>
      </w:r>
      <w:r w:rsidRPr="00F47AEF">
        <w:rPr>
          <w:rFonts w:ascii="Times New Roman" w:hAnsi="Times New Roman"/>
          <w:sz w:val="24"/>
          <w:szCs w:val="24"/>
        </w:rPr>
        <w:t xml:space="preserve">)  </w:t>
      </w:r>
      <w:smartTag w:uri="urn:schemas-microsoft-com:office:smarttags" w:element="metricconverter">
        <w:smartTagPr>
          <w:attr w:name="ProductID" w:val="100 г"/>
        </w:smartTagPr>
        <w:r>
          <w:rPr>
            <w:rFonts w:ascii="Times New Roman" w:hAnsi="Times New Roman"/>
            <w:sz w:val="24"/>
            <w:szCs w:val="24"/>
          </w:rPr>
          <w:t>1</w:t>
        </w:r>
        <w:r w:rsidRPr="009F493C">
          <w:rPr>
            <w:rFonts w:ascii="Times New Roman" w:hAnsi="Times New Roman"/>
            <w:sz w:val="24"/>
            <w:szCs w:val="24"/>
          </w:rPr>
          <w:t>00 г</w:t>
        </w:r>
      </w:smartTag>
      <w:r>
        <w:rPr>
          <w:rFonts w:ascii="Times New Roman" w:hAnsi="Times New Roman"/>
          <w:sz w:val="24"/>
          <w:szCs w:val="24"/>
        </w:rPr>
        <w:t xml:space="preserve">     в</w:t>
      </w:r>
      <w:r w:rsidRPr="00F47AEF">
        <w:rPr>
          <w:rFonts w:ascii="Times New Roman" w:hAnsi="Times New Roman"/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500 г"/>
        </w:smartTagPr>
        <w:r>
          <w:rPr>
            <w:rFonts w:ascii="Times New Roman" w:hAnsi="Times New Roman"/>
            <w:sz w:val="24"/>
            <w:szCs w:val="24"/>
          </w:rPr>
          <w:t>5</w:t>
        </w:r>
        <w:r w:rsidRPr="009F493C">
          <w:rPr>
            <w:rFonts w:ascii="Times New Roman" w:hAnsi="Times New Roman"/>
            <w:sz w:val="24"/>
            <w:szCs w:val="24"/>
          </w:rPr>
          <w:t xml:space="preserve">00 </w:t>
        </w:r>
        <w:proofErr w:type="gramStart"/>
        <w:r w:rsidRPr="009F493C">
          <w:rPr>
            <w:rFonts w:ascii="Times New Roman" w:hAnsi="Times New Roman"/>
            <w:sz w:val="24"/>
            <w:szCs w:val="24"/>
          </w:rPr>
          <w:t>г</w:t>
        </w:r>
      </w:smartTag>
      <w:r>
        <w:rPr>
          <w:rFonts w:ascii="Times New Roman" w:hAnsi="Times New Roman"/>
          <w:sz w:val="24"/>
          <w:szCs w:val="24"/>
        </w:rPr>
        <w:t>г</w:t>
      </w:r>
      <w:proofErr w:type="gramEnd"/>
      <w:r w:rsidRPr="00F47AEF">
        <w:rPr>
          <w:rFonts w:ascii="Times New Roman" w:hAnsi="Times New Roman"/>
          <w:sz w:val="24"/>
          <w:szCs w:val="24"/>
        </w:rPr>
        <w:t xml:space="preserve">) </w:t>
      </w:r>
      <w:smartTag w:uri="urn:schemas-microsoft-com:office:smarttags" w:element="metricconverter">
        <w:smartTagPr>
          <w:attr w:name="ProductID" w:val="1000 г"/>
        </w:smartTagPr>
        <w:r>
          <w:rPr>
            <w:rFonts w:ascii="Times New Roman" w:hAnsi="Times New Roman"/>
            <w:sz w:val="24"/>
            <w:szCs w:val="24"/>
          </w:rPr>
          <w:t>10</w:t>
        </w:r>
        <w:r w:rsidRPr="009F493C">
          <w:rPr>
            <w:rFonts w:ascii="Times New Roman" w:hAnsi="Times New Roman"/>
            <w:sz w:val="24"/>
            <w:szCs w:val="24"/>
          </w:rPr>
          <w:t>00 г</w:t>
        </w:r>
      </w:smartTag>
    </w:p>
    <w:p w:rsidR="004C2703" w:rsidRDefault="004C2703" w:rsidP="004C2703">
      <w:pPr>
        <w:pStyle w:val="a9"/>
        <w:spacing w:before="0" w:after="0" w:line="276" w:lineRule="auto"/>
        <w:rPr>
          <w:rStyle w:val="af4"/>
          <w:b w:val="0"/>
        </w:rPr>
      </w:pPr>
      <w:r w:rsidRPr="009F493C">
        <w:rPr>
          <w:rStyle w:val="130"/>
          <w:b/>
        </w:rPr>
        <w:t>5. Т</w:t>
      </w:r>
      <w:r>
        <w:rPr>
          <w:b/>
        </w:rPr>
        <w:t xml:space="preserve">ехнические весы </w:t>
      </w:r>
      <w:r w:rsidRPr="009F493C">
        <w:rPr>
          <w:b/>
        </w:rPr>
        <w:t xml:space="preserve"> используют для приближенного взвешивания с точностью</w:t>
      </w:r>
      <w:r w:rsidRPr="009F493C">
        <w:rPr>
          <w:rStyle w:val="130"/>
          <w:b/>
        </w:rPr>
        <w:t>:</w:t>
      </w:r>
      <w:r w:rsidRPr="009F493C">
        <w:rPr>
          <w:b/>
        </w:rPr>
        <w:br/>
      </w:r>
      <w:r w:rsidRPr="00F47AEF">
        <w:rPr>
          <w:rStyle w:val="af4"/>
          <w:b w:val="0"/>
        </w:rPr>
        <w:t xml:space="preserve">а) </w:t>
      </w:r>
      <w:smartTag w:uri="urn:schemas-microsoft-com:office:smarttags" w:element="metricconverter">
        <w:smartTagPr>
          <w:attr w:name="ProductID" w:val="0,1 г"/>
        </w:smartTagPr>
        <w:r w:rsidRPr="00F47AEF">
          <w:rPr>
            <w:rStyle w:val="af4"/>
            <w:b w:val="0"/>
          </w:rPr>
          <w:t>0,1 г</w:t>
        </w:r>
      </w:smartTag>
      <w:r w:rsidRPr="00F47AEF">
        <w:rPr>
          <w:rStyle w:val="af4"/>
          <w:b w:val="0"/>
        </w:rPr>
        <w:t xml:space="preserve">           б) </w:t>
      </w:r>
      <w:smartTag w:uri="urn:schemas-microsoft-com:office:smarttags" w:element="metricconverter">
        <w:smartTagPr>
          <w:attr w:name="ProductID" w:val="0,01 г"/>
        </w:smartTagPr>
        <w:r w:rsidRPr="00F47AEF">
          <w:rPr>
            <w:rStyle w:val="af4"/>
            <w:b w:val="0"/>
          </w:rPr>
          <w:t>0,01 г</w:t>
        </w:r>
      </w:smartTag>
      <w:r w:rsidRPr="00F47AEF">
        <w:rPr>
          <w:rStyle w:val="af4"/>
          <w:b w:val="0"/>
        </w:rPr>
        <w:t xml:space="preserve">            в) </w:t>
      </w:r>
      <w:smartTag w:uri="urn:schemas-microsoft-com:office:smarttags" w:element="metricconverter">
        <w:smartTagPr>
          <w:attr w:name="ProductID" w:val="0,001 г"/>
        </w:smartTagPr>
        <w:r w:rsidRPr="00F47AEF">
          <w:rPr>
            <w:rStyle w:val="af4"/>
            <w:b w:val="0"/>
          </w:rPr>
          <w:t xml:space="preserve">0,001 </w:t>
        </w:r>
        <w:proofErr w:type="gramStart"/>
        <w:r w:rsidRPr="00F47AEF">
          <w:rPr>
            <w:rStyle w:val="af4"/>
            <w:b w:val="0"/>
          </w:rPr>
          <w:t>г</w:t>
        </w:r>
      </w:smartTag>
      <w:r w:rsidRPr="00F47AEF">
        <w:rPr>
          <w:rStyle w:val="af4"/>
          <w:b w:val="0"/>
        </w:rPr>
        <w:t>г</w:t>
      </w:r>
      <w:proofErr w:type="gramEnd"/>
      <w:r w:rsidRPr="00F47AEF">
        <w:rPr>
          <w:rStyle w:val="af4"/>
          <w:b w:val="0"/>
        </w:rPr>
        <w:t xml:space="preserve">) </w:t>
      </w:r>
      <w:smartTag w:uri="urn:schemas-microsoft-com:office:smarttags" w:element="metricconverter">
        <w:smartTagPr>
          <w:attr w:name="ProductID" w:val="0,0001 г"/>
        </w:smartTagPr>
        <w:r w:rsidRPr="00F47AEF">
          <w:rPr>
            <w:rStyle w:val="af4"/>
            <w:b w:val="0"/>
          </w:rPr>
          <w:t>0,0001 г</w:t>
        </w:r>
      </w:smartTag>
    </w:p>
    <w:p w:rsidR="004C2703" w:rsidRPr="00DA2AA4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  <w:r w:rsidRPr="00DA2AA4">
        <w:rPr>
          <w:rStyle w:val="af4"/>
          <w:b w:val="0"/>
          <w:sz w:val="24"/>
          <w:szCs w:val="24"/>
        </w:rPr>
        <w:t xml:space="preserve">6. </w:t>
      </w:r>
      <w:r w:rsidRPr="00DA2AA4">
        <w:rPr>
          <w:rFonts w:ascii="Times New Roman" w:hAnsi="Times New Roman"/>
          <w:b/>
          <w:sz w:val="24"/>
          <w:szCs w:val="24"/>
        </w:rPr>
        <w:t xml:space="preserve">Метод  отгонки основан: </w:t>
      </w:r>
    </w:p>
    <w:p w:rsidR="004C2703" w:rsidRPr="003D7300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3D7300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3D7300">
        <w:rPr>
          <w:rFonts w:ascii="Times New Roman" w:hAnsi="Times New Roman"/>
          <w:sz w:val="24"/>
          <w:szCs w:val="24"/>
        </w:rPr>
        <w:t>удалении из исследуемого вещества определяемого компонента в виде летучего соединения и взвешивании остатка;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Pr="00F47AEF">
        <w:rPr>
          <w:rFonts w:ascii="Times New Roman" w:hAnsi="Times New Roman"/>
          <w:sz w:val="24"/>
          <w:szCs w:val="24"/>
        </w:rPr>
        <w:t xml:space="preserve">) 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3D7300">
        <w:rPr>
          <w:rFonts w:ascii="Times New Roman" w:hAnsi="Times New Roman"/>
          <w:sz w:val="24"/>
          <w:szCs w:val="24"/>
        </w:rPr>
        <w:t>осаждении исследуемого компонента в виде малорастворимог</w:t>
      </w:r>
      <w:r>
        <w:rPr>
          <w:rFonts w:ascii="Times New Roman" w:hAnsi="Times New Roman"/>
          <w:sz w:val="24"/>
          <w:szCs w:val="24"/>
        </w:rPr>
        <w:t>о соединения известного состава;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F47AEF">
        <w:rPr>
          <w:rFonts w:ascii="Times New Roman" w:hAnsi="Times New Roman"/>
          <w:sz w:val="24"/>
          <w:szCs w:val="24"/>
        </w:rPr>
        <w:t xml:space="preserve">) </w:t>
      </w:r>
      <w:r w:rsidRPr="003D7300">
        <w:rPr>
          <w:rFonts w:ascii="Times New Roman" w:hAnsi="Times New Roman"/>
          <w:sz w:val="24"/>
          <w:szCs w:val="24"/>
        </w:rPr>
        <w:t>на выделении из исследуемого вещества определяемого компонента,</w:t>
      </w:r>
      <w:r>
        <w:rPr>
          <w:rFonts w:ascii="Times New Roman" w:hAnsi="Times New Roman"/>
          <w:sz w:val="24"/>
          <w:szCs w:val="24"/>
        </w:rPr>
        <w:t xml:space="preserve"> который затем точно взвешивают;</w:t>
      </w:r>
    </w:p>
    <w:p w:rsidR="004C2703" w:rsidRPr="004B69B5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  <w:r w:rsidRPr="004B69B5">
        <w:rPr>
          <w:rFonts w:ascii="Times New Roman" w:hAnsi="Times New Roman"/>
          <w:b/>
          <w:sz w:val="24"/>
          <w:szCs w:val="24"/>
        </w:rPr>
        <w:t xml:space="preserve">7. Для определения влажности </w:t>
      </w:r>
      <w:proofErr w:type="spellStart"/>
      <w:r w:rsidRPr="004B69B5">
        <w:rPr>
          <w:rFonts w:ascii="Times New Roman" w:hAnsi="Times New Roman"/>
          <w:b/>
          <w:sz w:val="24"/>
          <w:szCs w:val="24"/>
        </w:rPr>
        <w:t>продуктаиспользуют</w:t>
      </w:r>
      <w:proofErr w:type="spellEnd"/>
      <w:r w:rsidRPr="004B69B5">
        <w:rPr>
          <w:rFonts w:ascii="Times New Roman" w:hAnsi="Times New Roman"/>
          <w:b/>
          <w:sz w:val="24"/>
          <w:szCs w:val="24"/>
        </w:rPr>
        <w:t>:</w:t>
      </w:r>
    </w:p>
    <w:p w:rsidR="004C2703" w:rsidRPr="004B69B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B69B5">
        <w:rPr>
          <w:rFonts w:ascii="Times New Roman" w:hAnsi="Times New Roman"/>
          <w:sz w:val="24"/>
          <w:szCs w:val="24"/>
        </w:rPr>
        <w:t>а) метод отгонки;              б) метод осаждения;</w:t>
      </w:r>
    </w:p>
    <w:p w:rsidR="004C2703" w:rsidRPr="004B69B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B69B5">
        <w:rPr>
          <w:rFonts w:ascii="Times New Roman" w:hAnsi="Times New Roman"/>
          <w:sz w:val="24"/>
          <w:szCs w:val="24"/>
        </w:rPr>
        <w:t xml:space="preserve">в) метод выделения;         г) все методы.     </w:t>
      </w:r>
    </w:p>
    <w:p w:rsidR="00606271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  <w:r w:rsidRPr="004B69B5">
        <w:rPr>
          <w:rFonts w:ascii="Times New Roman" w:hAnsi="Times New Roman"/>
          <w:b/>
          <w:sz w:val="24"/>
          <w:szCs w:val="24"/>
        </w:rPr>
        <w:t xml:space="preserve">8. С какой целью применяют эксикаторы в гравиметрическом анализе?                                                                                              </w:t>
      </w:r>
    </w:p>
    <w:p w:rsidR="004C2703" w:rsidRPr="004B69B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B69B5">
        <w:rPr>
          <w:rFonts w:ascii="Times New Roman" w:hAnsi="Times New Roman"/>
          <w:sz w:val="24"/>
          <w:szCs w:val="24"/>
        </w:rPr>
        <w:t>а) для прокаливания тиглей, тиглей с осадком;</w:t>
      </w:r>
    </w:p>
    <w:p w:rsidR="004C2703" w:rsidRPr="004B69B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B69B5">
        <w:rPr>
          <w:rFonts w:ascii="Times New Roman" w:hAnsi="Times New Roman"/>
          <w:sz w:val="24"/>
          <w:szCs w:val="24"/>
        </w:rPr>
        <w:t>б) для сушки посуды;</w:t>
      </w:r>
    </w:p>
    <w:p w:rsidR="004C2703" w:rsidRPr="004B69B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B69B5">
        <w:rPr>
          <w:rFonts w:ascii="Times New Roman" w:hAnsi="Times New Roman"/>
          <w:sz w:val="24"/>
          <w:szCs w:val="24"/>
        </w:rPr>
        <w:t xml:space="preserve"> в) для охлаждения для комнатной температуры нагретых и прокаленных веществ;</w:t>
      </w:r>
    </w:p>
    <w:p w:rsidR="004C2703" w:rsidRPr="004B69B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B69B5">
        <w:rPr>
          <w:rFonts w:ascii="Times New Roman" w:hAnsi="Times New Roman"/>
          <w:sz w:val="24"/>
          <w:szCs w:val="24"/>
        </w:rPr>
        <w:t>г) для сушки исследуемых веществ.</w:t>
      </w:r>
    </w:p>
    <w:p w:rsidR="004C2703" w:rsidRPr="00CF2EE7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  <w:r w:rsidRPr="00CF2EE7">
        <w:rPr>
          <w:rFonts w:ascii="Times New Roman" w:hAnsi="Times New Roman"/>
          <w:b/>
          <w:sz w:val="24"/>
          <w:szCs w:val="24"/>
        </w:rPr>
        <w:t xml:space="preserve">9. Что такое кристаллогидраты?                                                                                                                                                                             </w:t>
      </w:r>
    </w:p>
    <w:p w:rsidR="004C2703" w:rsidRPr="00CF2EE7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F2EE7">
        <w:rPr>
          <w:rFonts w:ascii="Times New Roman" w:hAnsi="Times New Roman"/>
          <w:sz w:val="24"/>
          <w:szCs w:val="24"/>
        </w:rPr>
        <w:t xml:space="preserve">а) вода;    </w:t>
      </w:r>
    </w:p>
    <w:p w:rsidR="004C2703" w:rsidRPr="00CF2EE7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F2EE7">
        <w:rPr>
          <w:rFonts w:ascii="Times New Roman" w:hAnsi="Times New Roman"/>
          <w:sz w:val="24"/>
          <w:szCs w:val="24"/>
        </w:rPr>
        <w:t xml:space="preserve">б) </w:t>
      </w:r>
      <w:r>
        <w:rPr>
          <w:rFonts w:ascii="Times New Roman" w:hAnsi="Times New Roman"/>
          <w:sz w:val="24"/>
          <w:szCs w:val="24"/>
        </w:rPr>
        <w:t>в</w:t>
      </w:r>
      <w:r w:rsidRPr="00CF2EE7">
        <w:rPr>
          <w:rFonts w:ascii="Times New Roman" w:hAnsi="Times New Roman"/>
          <w:sz w:val="24"/>
          <w:szCs w:val="24"/>
        </w:rPr>
        <w:t>ещества, которые кристаллизуются из растворов с определенным количеством молекул воды;</w:t>
      </w:r>
    </w:p>
    <w:p w:rsidR="004C2703" w:rsidRPr="00CF2EE7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F2EE7">
        <w:rPr>
          <w:rFonts w:ascii="Times New Roman" w:hAnsi="Times New Roman"/>
          <w:sz w:val="24"/>
          <w:szCs w:val="24"/>
        </w:rPr>
        <w:t>в) кристаллические вещества;</w:t>
      </w:r>
    </w:p>
    <w:p w:rsidR="004C2703" w:rsidRPr="00CF2EE7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F2EE7">
        <w:rPr>
          <w:rFonts w:ascii="Times New Roman" w:hAnsi="Times New Roman"/>
          <w:sz w:val="24"/>
          <w:szCs w:val="24"/>
        </w:rPr>
        <w:t>г) растворы, полученные из кристаллических веществ.</w:t>
      </w:r>
    </w:p>
    <w:p w:rsidR="004C2703" w:rsidRPr="00C27DF1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C27DF1">
        <w:rPr>
          <w:rFonts w:ascii="Times New Roman" w:hAnsi="Times New Roman"/>
          <w:b/>
          <w:sz w:val="24"/>
          <w:szCs w:val="24"/>
        </w:rPr>
        <w:t xml:space="preserve">10. </w:t>
      </w:r>
      <w:r w:rsidRPr="00C27DF1">
        <w:rPr>
          <w:rFonts w:ascii="Times New Roman" w:hAnsi="Times New Roman"/>
          <w:b/>
          <w:iCs/>
          <w:sz w:val="24"/>
          <w:szCs w:val="24"/>
        </w:rPr>
        <w:t>Осаждаемая</w:t>
      </w:r>
      <w:r w:rsidRPr="00C27DF1">
        <w:rPr>
          <w:rFonts w:ascii="Times New Roman" w:hAnsi="Times New Roman"/>
          <w:b/>
          <w:sz w:val="24"/>
          <w:szCs w:val="24"/>
        </w:rPr>
        <w:t xml:space="preserve"> форма в гравиметрическом анализе это:</w:t>
      </w:r>
    </w:p>
    <w:p w:rsidR="004C2703" w:rsidRPr="00C27DF1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27DF1">
        <w:rPr>
          <w:rFonts w:ascii="Times New Roman" w:hAnsi="Times New Roman"/>
          <w:sz w:val="24"/>
          <w:szCs w:val="24"/>
        </w:rPr>
        <w:t xml:space="preserve">а) </w:t>
      </w:r>
      <w:r w:rsidRPr="00C27DF1">
        <w:rPr>
          <w:rFonts w:ascii="Times New Roman" w:hAnsi="Times New Roman"/>
        </w:rPr>
        <w:t>химический состав прокаленного осадка;</w:t>
      </w:r>
    </w:p>
    <w:p w:rsidR="004C2703" w:rsidRPr="00C27DF1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27DF1">
        <w:rPr>
          <w:rFonts w:ascii="Times New Roman" w:hAnsi="Times New Roman"/>
          <w:sz w:val="24"/>
          <w:szCs w:val="24"/>
        </w:rPr>
        <w:t xml:space="preserve">б) </w:t>
      </w:r>
      <w:r w:rsidRPr="00C27DF1">
        <w:rPr>
          <w:rFonts w:ascii="Times New Roman" w:hAnsi="Times New Roman"/>
        </w:rPr>
        <w:t>соединение, в виде которого определяемая часть выпадает в осадок;</w:t>
      </w:r>
    </w:p>
    <w:p w:rsidR="004C2703" w:rsidRPr="00C27DF1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27DF1">
        <w:rPr>
          <w:rFonts w:ascii="Times New Roman" w:hAnsi="Times New Roman"/>
          <w:sz w:val="24"/>
          <w:szCs w:val="24"/>
        </w:rPr>
        <w:t>в) газообразное соединение;</w:t>
      </w:r>
    </w:p>
    <w:p w:rsidR="004C2703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27DF1">
        <w:rPr>
          <w:rFonts w:ascii="Times New Roman" w:hAnsi="Times New Roman"/>
          <w:sz w:val="24"/>
          <w:szCs w:val="24"/>
        </w:rPr>
        <w:t>г) определяемое вещество.</w:t>
      </w:r>
    </w:p>
    <w:p w:rsidR="004C2703" w:rsidRPr="00C27DF1" w:rsidRDefault="004C2703" w:rsidP="004C2703">
      <w:pPr>
        <w:pStyle w:val="af1"/>
        <w:tabs>
          <w:tab w:val="clear" w:pos="4677"/>
          <w:tab w:val="clear" w:pos="9355"/>
        </w:tabs>
        <w:rPr>
          <w:b/>
          <w:szCs w:val="24"/>
        </w:rPr>
      </w:pPr>
      <w:r w:rsidRPr="00C27DF1">
        <w:rPr>
          <w:b/>
          <w:szCs w:val="24"/>
        </w:rPr>
        <w:t xml:space="preserve">11. </w:t>
      </w:r>
      <w:r>
        <w:rPr>
          <w:b/>
          <w:iCs/>
          <w:szCs w:val="24"/>
        </w:rPr>
        <w:t>Гравиметрическ</w:t>
      </w:r>
      <w:r w:rsidRPr="00C27DF1">
        <w:rPr>
          <w:b/>
          <w:iCs/>
          <w:szCs w:val="24"/>
        </w:rPr>
        <w:t>ая форма</w:t>
      </w:r>
      <w:r w:rsidRPr="00C27DF1">
        <w:rPr>
          <w:b/>
          <w:szCs w:val="24"/>
        </w:rPr>
        <w:t xml:space="preserve"> должна:</w:t>
      </w:r>
    </w:p>
    <w:p w:rsidR="004C2703" w:rsidRPr="00C27DF1" w:rsidRDefault="004C2703" w:rsidP="004C2703">
      <w:pPr>
        <w:pStyle w:val="af1"/>
        <w:tabs>
          <w:tab w:val="clear" w:pos="4677"/>
          <w:tab w:val="clear" w:pos="9355"/>
        </w:tabs>
        <w:rPr>
          <w:szCs w:val="24"/>
        </w:rPr>
      </w:pPr>
      <w:r w:rsidRPr="00C27DF1">
        <w:rPr>
          <w:szCs w:val="24"/>
        </w:rPr>
        <w:t>а) иметь определенную химическую формулу;</w:t>
      </w:r>
    </w:p>
    <w:p w:rsidR="004C2703" w:rsidRPr="00C27DF1" w:rsidRDefault="004C2703" w:rsidP="004C2703">
      <w:pPr>
        <w:pStyle w:val="af1"/>
        <w:tabs>
          <w:tab w:val="clear" w:pos="4677"/>
          <w:tab w:val="clear" w:pos="9355"/>
        </w:tabs>
        <w:rPr>
          <w:szCs w:val="24"/>
        </w:rPr>
      </w:pPr>
      <w:r w:rsidRPr="00C27DF1">
        <w:rPr>
          <w:szCs w:val="24"/>
        </w:rPr>
        <w:lastRenderedPageBreak/>
        <w:t xml:space="preserve">б) </w:t>
      </w:r>
      <w:r>
        <w:rPr>
          <w:szCs w:val="24"/>
        </w:rPr>
        <w:t>должна легко превращаться в осаждаемую форму</w:t>
      </w:r>
      <w:r w:rsidRPr="00C27DF1">
        <w:rPr>
          <w:szCs w:val="24"/>
        </w:rPr>
        <w:t>;</w:t>
      </w:r>
    </w:p>
    <w:p w:rsidR="004C2703" w:rsidRPr="00C27DF1" w:rsidRDefault="004C2703" w:rsidP="004C2703">
      <w:pPr>
        <w:pStyle w:val="af1"/>
        <w:tabs>
          <w:tab w:val="clear" w:pos="4677"/>
          <w:tab w:val="clear" w:pos="9355"/>
        </w:tabs>
        <w:rPr>
          <w:szCs w:val="24"/>
        </w:rPr>
      </w:pPr>
      <w:r w:rsidRPr="00C27DF1">
        <w:rPr>
          <w:szCs w:val="24"/>
        </w:rPr>
        <w:t>в) обладать хорошей растворимостью в воде;</w:t>
      </w:r>
    </w:p>
    <w:p w:rsidR="004C2703" w:rsidRPr="00C27DF1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27DF1">
        <w:rPr>
          <w:rFonts w:ascii="Times New Roman" w:hAnsi="Times New Roman"/>
          <w:sz w:val="24"/>
          <w:szCs w:val="24"/>
        </w:rPr>
        <w:t>г) образовывать крупные кристаллы.</w:t>
      </w:r>
    </w:p>
    <w:p w:rsidR="004C2703" w:rsidRPr="00090515" w:rsidRDefault="004C2703" w:rsidP="004C2703">
      <w:pPr>
        <w:pStyle w:val="a9"/>
        <w:spacing w:before="0" w:after="0" w:line="276" w:lineRule="auto"/>
        <w:rPr>
          <w:b/>
        </w:rPr>
      </w:pPr>
      <w:r w:rsidRPr="00090515">
        <w:rPr>
          <w:b/>
        </w:rPr>
        <w:t>12. Иное название рабочего раствора?</w:t>
      </w:r>
    </w:p>
    <w:p w:rsidR="004C2703" w:rsidRPr="00090515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0515">
        <w:rPr>
          <w:rFonts w:ascii="Times New Roman" w:hAnsi="Times New Roman"/>
          <w:sz w:val="24"/>
          <w:szCs w:val="24"/>
        </w:rPr>
        <w:t>а) готовый раствор;</w:t>
      </w:r>
    </w:p>
    <w:p w:rsidR="004C2703" w:rsidRPr="00090515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0515">
        <w:rPr>
          <w:rFonts w:ascii="Times New Roman" w:hAnsi="Times New Roman"/>
          <w:sz w:val="24"/>
          <w:szCs w:val="24"/>
        </w:rPr>
        <w:t>б) исследуемый раствор;</w:t>
      </w:r>
    </w:p>
    <w:p w:rsidR="004C2703" w:rsidRPr="00090515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0515">
        <w:rPr>
          <w:rFonts w:ascii="Times New Roman" w:hAnsi="Times New Roman"/>
          <w:sz w:val="24"/>
          <w:szCs w:val="24"/>
        </w:rPr>
        <w:t>в) стандартный раствор;</w:t>
      </w:r>
    </w:p>
    <w:p w:rsidR="004C2703" w:rsidRPr="00090515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  <w:vertAlign w:val="subscript"/>
        </w:rPr>
      </w:pPr>
      <w:r w:rsidRPr="00090515">
        <w:rPr>
          <w:rFonts w:ascii="Times New Roman" w:hAnsi="Times New Roman"/>
          <w:sz w:val="24"/>
          <w:szCs w:val="24"/>
        </w:rPr>
        <w:t>г) раствор для анализа.</w:t>
      </w:r>
    </w:p>
    <w:p w:rsidR="004C2703" w:rsidRPr="003819A6" w:rsidRDefault="004C2703" w:rsidP="004C270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819A6">
        <w:rPr>
          <w:rFonts w:ascii="Times New Roman" w:hAnsi="Times New Roman"/>
          <w:b/>
          <w:sz w:val="24"/>
          <w:szCs w:val="24"/>
        </w:rPr>
        <w:t>13. Для объёмного анализа используют:</w:t>
      </w:r>
    </w:p>
    <w:p w:rsidR="004C2703" w:rsidRPr="003819A6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19A6">
        <w:rPr>
          <w:rFonts w:ascii="Times New Roman" w:hAnsi="Times New Roman"/>
          <w:sz w:val="24"/>
          <w:szCs w:val="24"/>
        </w:rPr>
        <w:t>а) аналитические весы;</w:t>
      </w:r>
    </w:p>
    <w:p w:rsidR="004C2703" w:rsidRPr="003819A6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19A6">
        <w:rPr>
          <w:rFonts w:ascii="Times New Roman" w:hAnsi="Times New Roman"/>
          <w:sz w:val="24"/>
          <w:szCs w:val="24"/>
        </w:rPr>
        <w:t>б) технические весы;</w:t>
      </w:r>
    </w:p>
    <w:p w:rsidR="004C2703" w:rsidRPr="003819A6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19A6">
        <w:rPr>
          <w:rFonts w:ascii="Times New Roman" w:hAnsi="Times New Roman"/>
          <w:sz w:val="24"/>
          <w:szCs w:val="24"/>
        </w:rPr>
        <w:t>в) пипетки и бюретки;</w:t>
      </w:r>
    </w:p>
    <w:p w:rsidR="004C2703" w:rsidRPr="003819A6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19A6">
        <w:rPr>
          <w:rFonts w:ascii="Times New Roman" w:hAnsi="Times New Roman"/>
          <w:sz w:val="24"/>
          <w:szCs w:val="24"/>
        </w:rPr>
        <w:t>г) оптические приборы.</w:t>
      </w:r>
    </w:p>
    <w:p w:rsidR="004C2703" w:rsidRPr="003819A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819A6">
        <w:rPr>
          <w:rFonts w:ascii="Times New Roman" w:hAnsi="Times New Roman"/>
          <w:b/>
          <w:sz w:val="24"/>
          <w:szCs w:val="24"/>
        </w:rPr>
        <w:t xml:space="preserve">14.В какой цвет </w:t>
      </w:r>
      <w:r>
        <w:rPr>
          <w:rFonts w:ascii="Times New Roman" w:hAnsi="Times New Roman"/>
          <w:b/>
          <w:sz w:val="24"/>
          <w:szCs w:val="24"/>
        </w:rPr>
        <w:t>лакмус</w:t>
      </w:r>
      <w:r w:rsidRPr="003819A6">
        <w:rPr>
          <w:rFonts w:ascii="Times New Roman" w:hAnsi="Times New Roman"/>
          <w:b/>
          <w:sz w:val="24"/>
          <w:szCs w:val="24"/>
        </w:rPr>
        <w:t xml:space="preserve"> окрашивается в щёлочи:</w:t>
      </w:r>
    </w:p>
    <w:p w:rsidR="004C2703" w:rsidRPr="003819A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819A6">
        <w:rPr>
          <w:rFonts w:ascii="Times New Roman" w:hAnsi="Times New Roman"/>
          <w:sz w:val="24"/>
          <w:szCs w:val="24"/>
        </w:rPr>
        <w:t>а) бесцветный</w:t>
      </w:r>
    </w:p>
    <w:p w:rsidR="004C2703" w:rsidRPr="003819A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819A6">
        <w:rPr>
          <w:rFonts w:ascii="Times New Roman" w:hAnsi="Times New Roman"/>
          <w:sz w:val="24"/>
          <w:szCs w:val="24"/>
        </w:rPr>
        <w:t>б) синий</w:t>
      </w:r>
    </w:p>
    <w:p w:rsidR="004C2703" w:rsidRPr="003819A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819A6">
        <w:rPr>
          <w:rFonts w:ascii="Times New Roman" w:hAnsi="Times New Roman"/>
          <w:sz w:val="24"/>
          <w:szCs w:val="24"/>
        </w:rPr>
        <w:t>в) жёлтый</w:t>
      </w:r>
    </w:p>
    <w:p w:rsidR="004C2703" w:rsidRPr="003819A6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19A6">
        <w:rPr>
          <w:rFonts w:ascii="Times New Roman" w:hAnsi="Times New Roman"/>
          <w:sz w:val="24"/>
          <w:szCs w:val="24"/>
        </w:rPr>
        <w:t>г) малиновый</w:t>
      </w:r>
    </w:p>
    <w:p w:rsidR="004C2703" w:rsidRPr="00E95C6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E95C66">
        <w:rPr>
          <w:rFonts w:ascii="Times New Roman" w:hAnsi="Times New Roman"/>
          <w:b/>
          <w:sz w:val="24"/>
          <w:szCs w:val="24"/>
        </w:rPr>
        <w:t>15. Какой</w:t>
      </w:r>
      <w:r>
        <w:rPr>
          <w:rFonts w:ascii="Times New Roman" w:hAnsi="Times New Roman"/>
          <w:b/>
          <w:sz w:val="24"/>
          <w:szCs w:val="24"/>
        </w:rPr>
        <w:t xml:space="preserve"> тип реакции используется в титр</w:t>
      </w:r>
      <w:r w:rsidRPr="00E95C66">
        <w:rPr>
          <w:rFonts w:ascii="Times New Roman" w:hAnsi="Times New Roman"/>
          <w:b/>
          <w:sz w:val="24"/>
          <w:szCs w:val="24"/>
        </w:rPr>
        <w:t>иметрическом анализе?</w:t>
      </w:r>
    </w:p>
    <w:p w:rsidR="004C2703" w:rsidRPr="00E95C6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95C66">
        <w:rPr>
          <w:rFonts w:ascii="Times New Roman" w:hAnsi="Times New Roman"/>
          <w:sz w:val="24"/>
          <w:szCs w:val="24"/>
        </w:rPr>
        <w:t>а) нейтрализации</w:t>
      </w:r>
      <w:r>
        <w:rPr>
          <w:rFonts w:ascii="Times New Roman" w:hAnsi="Times New Roman"/>
          <w:sz w:val="24"/>
          <w:szCs w:val="24"/>
        </w:rPr>
        <w:t>;</w:t>
      </w:r>
    </w:p>
    <w:p w:rsidR="004C2703" w:rsidRPr="00E95C6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95C66">
        <w:rPr>
          <w:rFonts w:ascii="Times New Roman" w:hAnsi="Times New Roman"/>
          <w:sz w:val="24"/>
          <w:szCs w:val="24"/>
        </w:rPr>
        <w:t>б) окисления-восстановления</w:t>
      </w:r>
      <w:r>
        <w:rPr>
          <w:rFonts w:ascii="Times New Roman" w:hAnsi="Times New Roman"/>
          <w:sz w:val="24"/>
          <w:szCs w:val="24"/>
        </w:rPr>
        <w:t>;</w:t>
      </w:r>
    </w:p>
    <w:p w:rsidR="004C2703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95C66">
        <w:rPr>
          <w:rFonts w:ascii="Times New Roman" w:hAnsi="Times New Roman"/>
          <w:sz w:val="24"/>
          <w:szCs w:val="24"/>
        </w:rPr>
        <w:t>в) осаждения</w:t>
      </w:r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E95C66">
        <w:rPr>
          <w:rFonts w:ascii="Times New Roman" w:hAnsi="Times New Roman"/>
          <w:sz w:val="24"/>
          <w:szCs w:val="24"/>
        </w:rPr>
        <w:t>комплексообразования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4C2703" w:rsidRPr="00606271" w:rsidRDefault="004C2703" w:rsidP="00606271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95C66">
        <w:rPr>
          <w:rFonts w:ascii="Times New Roman" w:hAnsi="Times New Roman"/>
          <w:sz w:val="24"/>
          <w:szCs w:val="24"/>
        </w:rPr>
        <w:t xml:space="preserve">г) </w:t>
      </w:r>
      <w:r>
        <w:rPr>
          <w:rFonts w:ascii="Times New Roman" w:hAnsi="Times New Roman"/>
          <w:sz w:val="24"/>
          <w:szCs w:val="24"/>
        </w:rPr>
        <w:t>все типы.</w:t>
      </w:r>
    </w:p>
    <w:p w:rsidR="004C2703" w:rsidRPr="00BC597F" w:rsidRDefault="004C2703" w:rsidP="004C2703">
      <w:pPr>
        <w:pStyle w:val="a9"/>
        <w:spacing w:before="0" w:after="0" w:line="276" w:lineRule="auto"/>
        <w:jc w:val="center"/>
        <w:rPr>
          <w:b/>
          <w:i/>
          <w:highlight w:val="yellow"/>
        </w:rPr>
      </w:pPr>
    </w:p>
    <w:p w:rsidR="004C2703" w:rsidRPr="00C44E62" w:rsidRDefault="004C2703" w:rsidP="00547F76">
      <w:pPr>
        <w:pStyle w:val="a9"/>
        <w:spacing w:before="0" w:after="0" w:line="276" w:lineRule="auto"/>
        <w:jc w:val="center"/>
        <w:rPr>
          <w:b/>
        </w:rPr>
      </w:pPr>
      <w:r w:rsidRPr="00C44E62">
        <w:rPr>
          <w:b/>
        </w:rPr>
        <w:t>Ва</w:t>
      </w:r>
      <w:r>
        <w:rPr>
          <w:b/>
        </w:rPr>
        <w:t>риант 2</w:t>
      </w:r>
    </w:p>
    <w:p w:rsidR="004C2703" w:rsidRPr="00BC597F" w:rsidRDefault="004C2703" w:rsidP="004C2703">
      <w:pPr>
        <w:pStyle w:val="a9"/>
        <w:spacing w:before="0" w:after="0" w:line="276" w:lineRule="auto"/>
        <w:jc w:val="center"/>
        <w:rPr>
          <w:b/>
          <w:i/>
          <w:highlight w:val="yellow"/>
        </w:rPr>
      </w:pPr>
    </w:p>
    <w:p w:rsidR="004C2703" w:rsidRPr="00C44E62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  <w:r w:rsidRPr="00C44E62">
        <w:rPr>
          <w:rFonts w:ascii="Times New Roman" w:hAnsi="Times New Roman"/>
          <w:b/>
          <w:sz w:val="24"/>
          <w:szCs w:val="24"/>
        </w:rPr>
        <w:t xml:space="preserve">1. </w:t>
      </w:r>
      <w:r>
        <w:rPr>
          <w:rFonts w:ascii="Times New Roman" w:hAnsi="Times New Roman"/>
          <w:b/>
          <w:sz w:val="24"/>
          <w:szCs w:val="24"/>
        </w:rPr>
        <w:t>Задача количественного анализа: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C44E62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исследование спектра излучений веществ;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Pr="00C44E62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определение количественного содержания компонентов или их соотношений друг другу;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C44E62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исследование структуры веществ;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Pr="00C44E62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изучение химических свойств веществ.</w:t>
      </w:r>
    </w:p>
    <w:p w:rsidR="004C2703" w:rsidRPr="00F47AEF" w:rsidRDefault="004C2703" w:rsidP="004C2703">
      <w:pPr>
        <w:spacing w:after="0"/>
        <w:rPr>
          <w:rFonts w:ascii="Times New Roman" w:hAnsi="Times New Roman"/>
          <w:b/>
          <w:sz w:val="24"/>
          <w:szCs w:val="24"/>
          <w:highlight w:val="yellow"/>
        </w:rPr>
      </w:pPr>
      <w:r w:rsidRPr="00F47AEF">
        <w:rPr>
          <w:rFonts w:ascii="Times New Roman" w:hAnsi="Times New Roman"/>
          <w:b/>
          <w:sz w:val="24"/>
          <w:szCs w:val="24"/>
        </w:rPr>
        <w:t xml:space="preserve">2. </w:t>
      </w:r>
      <w:r w:rsidRPr="00F47AEF">
        <w:rPr>
          <w:rFonts w:ascii="Times New Roman" w:hAnsi="Times New Roman"/>
          <w:b/>
        </w:rPr>
        <w:t xml:space="preserve">Важнейшей операцией титриметрического анализа является:  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306F94">
        <w:rPr>
          <w:rFonts w:ascii="Times New Roman" w:hAnsi="Times New Roman"/>
          <w:sz w:val="24"/>
          <w:szCs w:val="24"/>
        </w:rPr>
        <w:t>а</w:t>
      </w:r>
      <w:proofErr w:type="gramStart"/>
      <w:r w:rsidRPr="00306F94">
        <w:rPr>
          <w:rFonts w:ascii="Times New Roman" w:hAnsi="Times New Roman"/>
          <w:sz w:val="24"/>
          <w:szCs w:val="24"/>
        </w:rPr>
        <w:t>)</w:t>
      </w:r>
      <w:r w:rsidRPr="00306F94">
        <w:rPr>
          <w:rFonts w:ascii="Times New Roman" w:hAnsi="Times New Roman"/>
        </w:rPr>
        <w:t>и</w:t>
      </w:r>
      <w:proofErr w:type="gramEnd"/>
      <w:r w:rsidRPr="00306F94">
        <w:rPr>
          <w:rFonts w:ascii="Times New Roman" w:hAnsi="Times New Roman"/>
        </w:rPr>
        <w:t xml:space="preserve">змерение </w:t>
      </w:r>
      <w:proofErr w:type="spellStart"/>
      <w:r w:rsidRPr="00306F94">
        <w:rPr>
          <w:rFonts w:ascii="Times New Roman" w:hAnsi="Times New Roman"/>
        </w:rPr>
        <w:t>массы</w:t>
      </w:r>
      <w:r>
        <w:rPr>
          <w:rFonts w:ascii="Times New Roman" w:hAnsi="Times New Roman"/>
          <w:sz w:val="24"/>
          <w:szCs w:val="24"/>
        </w:rPr>
        <w:t>вещества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б</w:t>
      </w:r>
      <w:r w:rsidRPr="00306F94">
        <w:rPr>
          <w:rFonts w:ascii="Times New Roman" w:hAnsi="Times New Roman"/>
          <w:sz w:val="24"/>
          <w:szCs w:val="24"/>
        </w:rPr>
        <w:t>)</w:t>
      </w:r>
      <w:r w:rsidRPr="00306F94">
        <w:rPr>
          <w:rFonts w:ascii="Times New Roman" w:hAnsi="Times New Roman"/>
        </w:rPr>
        <w:t xml:space="preserve"> измерение </w:t>
      </w:r>
      <w:proofErr w:type="spellStart"/>
      <w:r>
        <w:rPr>
          <w:rFonts w:ascii="Times New Roman" w:hAnsi="Times New Roman"/>
        </w:rPr>
        <w:t>объёма</w:t>
      </w:r>
      <w:r>
        <w:rPr>
          <w:rFonts w:ascii="Times New Roman" w:hAnsi="Times New Roman"/>
          <w:sz w:val="24"/>
          <w:szCs w:val="24"/>
        </w:rPr>
        <w:t>вещества</w:t>
      </w:r>
      <w:proofErr w:type="spellEnd"/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в) </w:t>
      </w:r>
      <w:proofErr w:type="spellStart"/>
      <w:r w:rsidRPr="00306F94">
        <w:rPr>
          <w:rFonts w:ascii="Times New Roman" w:hAnsi="Times New Roman"/>
        </w:rPr>
        <w:t>измерение</w:t>
      </w:r>
      <w:r>
        <w:rPr>
          <w:rFonts w:ascii="Times New Roman" w:hAnsi="Times New Roman"/>
        </w:rPr>
        <w:t>давления</w:t>
      </w:r>
      <w:r>
        <w:rPr>
          <w:rFonts w:ascii="Times New Roman" w:hAnsi="Times New Roman"/>
          <w:sz w:val="24"/>
          <w:szCs w:val="24"/>
        </w:rPr>
        <w:t>вещества</w:t>
      </w:r>
      <w:proofErr w:type="spellEnd"/>
      <w:r>
        <w:rPr>
          <w:rFonts w:ascii="Times New Roman" w:hAnsi="Times New Roman"/>
          <w:sz w:val="24"/>
          <w:szCs w:val="24"/>
        </w:rPr>
        <w:t xml:space="preserve">        г</w:t>
      </w:r>
      <w:proofErr w:type="gramStart"/>
      <w:r w:rsidRPr="00306F94">
        <w:rPr>
          <w:rFonts w:ascii="Times New Roman" w:hAnsi="Times New Roman"/>
          <w:sz w:val="24"/>
          <w:szCs w:val="24"/>
        </w:rPr>
        <w:t>)</w:t>
      </w:r>
      <w:r w:rsidRPr="00306F94">
        <w:rPr>
          <w:rFonts w:ascii="Times New Roman" w:hAnsi="Times New Roman"/>
        </w:rPr>
        <w:t>и</w:t>
      </w:r>
      <w:proofErr w:type="gramEnd"/>
      <w:r w:rsidRPr="00306F94">
        <w:rPr>
          <w:rFonts w:ascii="Times New Roman" w:hAnsi="Times New Roman"/>
        </w:rPr>
        <w:t>змерение массы</w:t>
      </w:r>
      <w:r>
        <w:rPr>
          <w:rFonts w:ascii="Times New Roman" w:hAnsi="Times New Roman"/>
        </w:rPr>
        <w:t xml:space="preserve"> и объёма </w:t>
      </w:r>
      <w:r>
        <w:rPr>
          <w:rFonts w:ascii="Times New Roman" w:hAnsi="Times New Roman"/>
          <w:sz w:val="24"/>
          <w:szCs w:val="24"/>
        </w:rPr>
        <w:t>вещества.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F47AEF">
        <w:rPr>
          <w:rStyle w:val="130"/>
          <w:rFonts w:ascii="Times New Roman" w:hAnsi="Times New Roman"/>
          <w:b/>
          <w:sz w:val="24"/>
          <w:szCs w:val="24"/>
        </w:rPr>
        <w:t>3.</w:t>
      </w:r>
      <w:r>
        <w:rPr>
          <w:rStyle w:val="130"/>
          <w:rFonts w:ascii="Times New Roman" w:hAnsi="Times New Roman"/>
          <w:b/>
          <w:sz w:val="24"/>
          <w:szCs w:val="24"/>
        </w:rPr>
        <w:t>Иное название гравиметрическ</w:t>
      </w:r>
      <w:r w:rsidRPr="00F47AEF">
        <w:rPr>
          <w:rStyle w:val="130"/>
          <w:rFonts w:ascii="Times New Roman" w:hAnsi="Times New Roman"/>
          <w:b/>
          <w:sz w:val="24"/>
          <w:szCs w:val="24"/>
        </w:rPr>
        <w:t>ого анализа:</w:t>
      </w:r>
      <w:r w:rsidRPr="00F47AEF">
        <w:rPr>
          <w:rFonts w:ascii="Times New Roman" w:hAnsi="Times New Roman"/>
          <w:b/>
          <w:sz w:val="24"/>
          <w:szCs w:val="24"/>
        </w:rPr>
        <w:br/>
      </w:r>
      <w:r w:rsidRPr="00F47AEF">
        <w:rPr>
          <w:rFonts w:ascii="Times New Roman" w:hAnsi="Times New Roman"/>
          <w:sz w:val="24"/>
          <w:szCs w:val="24"/>
        </w:rPr>
        <w:t xml:space="preserve">а) </w:t>
      </w:r>
      <w:proofErr w:type="gramStart"/>
      <w:r w:rsidRPr="00F47AEF">
        <w:rPr>
          <w:rFonts w:ascii="Times New Roman" w:hAnsi="Times New Roman"/>
          <w:sz w:val="24"/>
          <w:szCs w:val="24"/>
        </w:rPr>
        <w:t>объёмный</w:t>
      </w:r>
      <w:proofErr w:type="gramEnd"/>
      <w:r w:rsidRPr="00F47AEF">
        <w:rPr>
          <w:rFonts w:ascii="Times New Roman" w:hAnsi="Times New Roman"/>
          <w:sz w:val="24"/>
          <w:szCs w:val="24"/>
        </w:rPr>
        <w:t>;</w:t>
      </w:r>
      <w:r w:rsidRPr="00F47AEF">
        <w:rPr>
          <w:rFonts w:ascii="Times New Roman" w:hAnsi="Times New Roman"/>
          <w:sz w:val="24"/>
          <w:szCs w:val="24"/>
        </w:rPr>
        <w:br/>
        <w:t>б) весовой;</w:t>
      </w:r>
      <w:r w:rsidRPr="00F47AEF">
        <w:rPr>
          <w:rFonts w:ascii="Times New Roman" w:hAnsi="Times New Roman"/>
          <w:sz w:val="24"/>
          <w:szCs w:val="24"/>
        </w:rPr>
        <w:br/>
        <w:t xml:space="preserve">в) </w:t>
      </w:r>
      <w:proofErr w:type="spellStart"/>
      <w:r w:rsidRPr="00F47AEF">
        <w:rPr>
          <w:rFonts w:ascii="Times New Roman" w:hAnsi="Times New Roman"/>
          <w:sz w:val="24"/>
          <w:szCs w:val="24"/>
        </w:rPr>
        <w:t>осадительный</w:t>
      </w:r>
      <w:proofErr w:type="spellEnd"/>
      <w:r w:rsidRPr="00F47AEF">
        <w:rPr>
          <w:rFonts w:ascii="Times New Roman" w:hAnsi="Times New Roman"/>
          <w:sz w:val="24"/>
          <w:szCs w:val="24"/>
        </w:rPr>
        <w:t>;</w:t>
      </w:r>
      <w:r w:rsidRPr="00F47AEF">
        <w:rPr>
          <w:rFonts w:ascii="Times New Roman" w:hAnsi="Times New Roman"/>
          <w:sz w:val="24"/>
          <w:szCs w:val="24"/>
        </w:rPr>
        <w:br/>
        <w:t>г) физико-химический.</w:t>
      </w:r>
    </w:p>
    <w:p w:rsidR="004C2703" w:rsidRPr="00F47AEF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  <w:r w:rsidRPr="00F47AEF">
        <w:rPr>
          <w:rFonts w:ascii="Times New Roman" w:hAnsi="Times New Roman"/>
          <w:b/>
          <w:sz w:val="24"/>
          <w:szCs w:val="24"/>
        </w:rPr>
        <w:t xml:space="preserve">4. Аналитические весы позволяют измерить массу с точностью </w:t>
      </w:r>
      <w:proofErr w:type="gramStart"/>
      <w:r w:rsidRPr="00F47AEF">
        <w:rPr>
          <w:rFonts w:ascii="Times New Roman" w:hAnsi="Times New Roman"/>
          <w:b/>
          <w:sz w:val="24"/>
          <w:szCs w:val="24"/>
        </w:rPr>
        <w:t>до</w:t>
      </w:r>
      <w:proofErr w:type="gramEnd"/>
      <w:r w:rsidRPr="00F47AEF">
        <w:rPr>
          <w:rFonts w:ascii="Times New Roman" w:hAnsi="Times New Roman"/>
          <w:b/>
          <w:sz w:val="24"/>
          <w:szCs w:val="24"/>
        </w:rPr>
        <w:t>:</w:t>
      </w:r>
    </w:p>
    <w:p w:rsidR="004C2703" w:rsidRDefault="004C2703" w:rsidP="004C2703">
      <w:pPr>
        <w:pStyle w:val="a9"/>
        <w:spacing w:before="0" w:after="0" w:line="276" w:lineRule="auto"/>
        <w:rPr>
          <w:rStyle w:val="af4"/>
          <w:b w:val="0"/>
        </w:rPr>
      </w:pPr>
      <w:r w:rsidRPr="00F47AEF">
        <w:rPr>
          <w:rStyle w:val="af4"/>
          <w:b w:val="0"/>
        </w:rPr>
        <w:t xml:space="preserve">а) </w:t>
      </w:r>
      <w:smartTag w:uri="urn:schemas-microsoft-com:office:smarttags" w:element="metricconverter">
        <w:smartTagPr>
          <w:attr w:name="ProductID" w:val="0,1 г"/>
        </w:smartTagPr>
        <w:r w:rsidRPr="00F47AEF">
          <w:rPr>
            <w:rStyle w:val="af4"/>
            <w:b w:val="0"/>
          </w:rPr>
          <w:t>0,1 г</w:t>
        </w:r>
      </w:smartTag>
      <w:r w:rsidRPr="00F47AEF">
        <w:rPr>
          <w:rStyle w:val="af4"/>
          <w:b w:val="0"/>
        </w:rPr>
        <w:t xml:space="preserve">           б) </w:t>
      </w:r>
      <w:smartTag w:uri="urn:schemas-microsoft-com:office:smarttags" w:element="metricconverter">
        <w:smartTagPr>
          <w:attr w:name="ProductID" w:val="0,01 г"/>
        </w:smartTagPr>
        <w:r w:rsidRPr="00F47AEF">
          <w:rPr>
            <w:rStyle w:val="af4"/>
            <w:b w:val="0"/>
          </w:rPr>
          <w:t>0,01 г</w:t>
        </w:r>
      </w:smartTag>
      <w:r w:rsidRPr="00F47AEF">
        <w:rPr>
          <w:rStyle w:val="af4"/>
          <w:b w:val="0"/>
        </w:rPr>
        <w:t xml:space="preserve">            в) </w:t>
      </w:r>
      <w:smartTag w:uri="urn:schemas-microsoft-com:office:smarttags" w:element="metricconverter">
        <w:smartTagPr>
          <w:attr w:name="ProductID" w:val="0,001 г"/>
        </w:smartTagPr>
        <w:r w:rsidRPr="00F47AEF">
          <w:rPr>
            <w:rStyle w:val="af4"/>
            <w:b w:val="0"/>
          </w:rPr>
          <w:t xml:space="preserve">0,001 </w:t>
        </w:r>
        <w:proofErr w:type="gramStart"/>
        <w:r w:rsidRPr="00F47AEF">
          <w:rPr>
            <w:rStyle w:val="af4"/>
            <w:b w:val="0"/>
          </w:rPr>
          <w:t>г</w:t>
        </w:r>
      </w:smartTag>
      <w:r w:rsidRPr="00F47AEF">
        <w:rPr>
          <w:rStyle w:val="af4"/>
          <w:b w:val="0"/>
        </w:rPr>
        <w:t>г</w:t>
      </w:r>
      <w:proofErr w:type="gramEnd"/>
      <w:r w:rsidRPr="00F47AEF">
        <w:rPr>
          <w:rStyle w:val="af4"/>
          <w:b w:val="0"/>
        </w:rPr>
        <w:t xml:space="preserve">) </w:t>
      </w:r>
      <w:smartTag w:uri="urn:schemas-microsoft-com:office:smarttags" w:element="metricconverter">
        <w:smartTagPr>
          <w:attr w:name="ProductID" w:val="0,0001 г"/>
        </w:smartTagPr>
        <w:r w:rsidRPr="00F47AEF">
          <w:rPr>
            <w:rStyle w:val="af4"/>
            <w:b w:val="0"/>
          </w:rPr>
          <w:t>0,0001 г</w:t>
        </w:r>
      </w:smartTag>
    </w:p>
    <w:p w:rsidR="004C2703" w:rsidRPr="009F493C" w:rsidRDefault="004C2703" w:rsidP="004C2703">
      <w:pPr>
        <w:pStyle w:val="a9"/>
        <w:spacing w:before="0" w:after="0" w:line="276" w:lineRule="auto"/>
      </w:pPr>
      <w:r w:rsidRPr="009F493C">
        <w:rPr>
          <w:rStyle w:val="130"/>
          <w:b/>
        </w:rPr>
        <w:t xml:space="preserve">5. </w:t>
      </w:r>
      <w:r>
        <w:rPr>
          <w:rStyle w:val="130"/>
          <w:b/>
        </w:rPr>
        <w:t xml:space="preserve">В гравиметрическом анализе массу вещества взвешивают </w:t>
      </w:r>
      <w:r w:rsidRPr="009F493C">
        <w:rPr>
          <w:b/>
        </w:rPr>
        <w:t>с точностью</w:t>
      </w:r>
      <w:r w:rsidRPr="009F493C">
        <w:rPr>
          <w:rStyle w:val="130"/>
          <w:b/>
        </w:rPr>
        <w:t>:</w:t>
      </w:r>
      <w:r w:rsidRPr="009F493C">
        <w:rPr>
          <w:b/>
        </w:rPr>
        <w:br/>
      </w:r>
      <w:r w:rsidRPr="00F47AEF">
        <w:rPr>
          <w:rStyle w:val="af4"/>
          <w:b w:val="0"/>
        </w:rPr>
        <w:t xml:space="preserve">а) </w:t>
      </w:r>
      <w:smartTag w:uri="urn:schemas-microsoft-com:office:smarttags" w:element="metricconverter">
        <w:smartTagPr>
          <w:attr w:name="ProductID" w:val="0,1 г"/>
        </w:smartTagPr>
        <w:r w:rsidRPr="00F47AEF">
          <w:rPr>
            <w:rStyle w:val="af4"/>
            <w:b w:val="0"/>
          </w:rPr>
          <w:t>0,1 г</w:t>
        </w:r>
      </w:smartTag>
      <w:r w:rsidRPr="00F47AEF">
        <w:rPr>
          <w:rStyle w:val="af4"/>
          <w:b w:val="0"/>
        </w:rPr>
        <w:t xml:space="preserve">           б</w:t>
      </w:r>
      <w:r>
        <w:rPr>
          <w:rStyle w:val="af4"/>
          <w:b w:val="0"/>
        </w:rPr>
        <w:t xml:space="preserve">) </w:t>
      </w:r>
      <w:smartTag w:uri="urn:schemas-microsoft-com:office:smarttags" w:element="metricconverter">
        <w:smartTagPr>
          <w:attr w:name="ProductID" w:val="0,0002 г"/>
        </w:smartTagPr>
        <w:r>
          <w:rPr>
            <w:rStyle w:val="af4"/>
            <w:b w:val="0"/>
          </w:rPr>
          <w:t>0,0002</w:t>
        </w:r>
        <w:r w:rsidRPr="00F47AEF">
          <w:rPr>
            <w:rStyle w:val="af4"/>
            <w:b w:val="0"/>
          </w:rPr>
          <w:t xml:space="preserve"> г</w:t>
        </w:r>
      </w:smartTag>
      <w:r w:rsidRPr="00F47AEF">
        <w:rPr>
          <w:rStyle w:val="af4"/>
          <w:b w:val="0"/>
        </w:rPr>
        <w:t xml:space="preserve">            в) </w:t>
      </w:r>
      <w:smartTag w:uri="urn:schemas-microsoft-com:office:smarttags" w:element="metricconverter">
        <w:smartTagPr>
          <w:attr w:name="ProductID" w:val="0,001 г"/>
        </w:smartTagPr>
        <w:r w:rsidRPr="00F47AEF">
          <w:rPr>
            <w:rStyle w:val="af4"/>
            <w:b w:val="0"/>
          </w:rPr>
          <w:t xml:space="preserve">0,001 </w:t>
        </w:r>
        <w:proofErr w:type="gramStart"/>
        <w:r w:rsidRPr="00F47AEF">
          <w:rPr>
            <w:rStyle w:val="af4"/>
            <w:b w:val="0"/>
          </w:rPr>
          <w:t>г</w:t>
        </w:r>
      </w:smartTag>
      <w:r w:rsidRPr="00F47AEF">
        <w:rPr>
          <w:rStyle w:val="af4"/>
          <w:b w:val="0"/>
        </w:rPr>
        <w:t>г</w:t>
      </w:r>
      <w:proofErr w:type="gramEnd"/>
      <w:r w:rsidRPr="00F47AEF">
        <w:rPr>
          <w:rStyle w:val="af4"/>
          <w:b w:val="0"/>
        </w:rPr>
        <w:t xml:space="preserve">) </w:t>
      </w:r>
      <w:smartTag w:uri="urn:schemas-microsoft-com:office:smarttags" w:element="metricconverter">
        <w:smartTagPr>
          <w:attr w:name="ProductID" w:val="0,0001 г"/>
        </w:smartTagPr>
        <w:r w:rsidRPr="00F47AEF">
          <w:rPr>
            <w:rStyle w:val="af4"/>
            <w:b w:val="0"/>
          </w:rPr>
          <w:t>0,0001 г</w:t>
        </w:r>
      </w:smartTag>
    </w:p>
    <w:p w:rsidR="004C2703" w:rsidRPr="003D7300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  <w:r w:rsidRPr="003D7300">
        <w:rPr>
          <w:rStyle w:val="af4"/>
          <w:b w:val="0"/>
          <w:sz w:val="24"/>
          <w:szCs w:val="24"/>
        </w:rPr>
        <w:t xml:space="preserve">6. </w:t>
      </w:r>
      <w:r w:rsidRPr="003D7300">
        <w:rPr>
          <w:rFonts w:ascii="Times New Roman" w:hAnsi="Times New Roman"/>
          <w:b/>
          <w:sz w:val="24"/>
          <w:szCs w:val="24"/>
        </w:rPr>
        <w:t xml:space="preserve">Метод  выделения основан: </w:t>
      </w:r>
    </w:p>
    <w:p w:rsidR="004C2703" w:rsidRPr="003D7300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3D7300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3D7300">
        <w:rPr>
          <w:rFonts w:ascii="Times New Roman" w:hAnsi="Times New Roman"/>
          <w:sz w:val="24"/>
          <w:szCs w:val="24"/>
        </w:rPr>
        <w:t>удалении из исследуемого вещества определяемого компонента в виде летучего соединения и взвешивании остатка;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Pr="00F47AEF">
        <w:rPr>
          <w:rFonts w:ascii="Times New Roman" w:hAnsi="Times New Roman"/>
          <w:sz w:val="24"/>
          <w:szCs w:val="24"/>
        </w:rPr>
        <w:t xml:space="preserve">) 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3D7300">
        <w:rPr>
          <w:rFonts w:ascii="Times New Roman" w:hAnsi="Times New Roman"/>
          <w:sz w:val="24"/>
          <w:szCs w:val="24"/>
        </w:rPr>
        <w:t>осаждении исследуемого компонента в виде малорастворимог</w:t>
      </w:r>
      <w:r>
        <w:rPr>
          <w:rFonts w:ascii="Times New Roman" w:hAnsi="Times New Roman"/>
          <w:sz w:val="24"/>
          <w:szCs w:val="24"/>
        </w:rPr>
        <w:t>о соединения известного состава;</w:t>
      </w:r>
    </w:p>
    <w:p w:rsidR="004C2703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F47AEF">
        <w:rPr>
          <w:rFonts w:ascii="Times New Roman" w:hAnsi="Times New Roman"/>
          <w:sz w:val="24"/>
          <w:szCs w:val="24"/>
        </w:rPr>
        <w:t xml:space="preserve">) </w:t>
      </w:r>
      <w:r w:rsidRPr="003D7300">
        <w:rPr>
          <w:rFonts w:ascii="Times New Roman" w:hAnsi="Times New Roman"/>
          <w:sz w:val="24"/>
          <w:szCs w:val="24"/>
        </w:rPr>
        <w:t>на выделении из исследуемого вещества определяемого компонента,</w:t>
      </w:r>
      <w:r>
        <w:rPr>
          <w:rFonts w:ascii="Times New Roman" w:hAnsi="Times New Roman"/>
          <w:sz w:val="24"/>
          <w:szCs w:val="24"/>
        </w:rPr>
        <w:t xml:space="preserve"> который затем точно взвешивают;</w:t>
      </w:r>
    </w:p>
    <w:p w:rsidR="004C2703" w:rsidRPr="00F47AEF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Pr="00F47AEF">
        <w:rPr>
          <w:rFonts w:ascii="Times New Roman" w:hAnsi="Times New Roman"/>
          <w:sz w:val="24"/>
          <w:szCs w:val="24"/>
        </w:rPr>
        <w:t xml:space="preserve">) </w:t>
      </w:r>
      <w:r w:rsidRPr="003D7300">
        <w:rPr>
          <w:rFonts w:ascii="Times New Roman" w:hAnsi="Times New Roman"/>
          <w:sz w:val="24"/>
          <w:szCs w:val="24"/>
        </w:rPr>
        <w:t>на вы</w:t>
      </w:r>
      <w:r>
        <w:rPr>
          <w:rFonts w:ascii="Times New Roman" w:hAnsi="Times New Roman"/>
          <w:sz w:val="24"/>
          <w:szCs w:val="24"/>
        </w:rPr>
        <w:t xml:space="preserve">делении </w:t>
      </w:r>
      <w:r w:rsidRPr="003D7300">
        <w:rPr>
          <w:rFonts w:ascii="Times New Roman" w:hAnsi="Times New Roman"/>
          <w:sz w:val="24"/>
          <w:szCs w:val="24"/>
        </w:rPr>
        <w:t>определяемого компонента</w:t>
      </w:r>
      <w:r>
        <w:rPr>
          <w:rFonts w:ascii="Times New Roman" w:hAnsi="Times New Roman"/>
          <w:sz w:val="24"/>
          <w:szCs w:val="24"/>
        </w:rPr>
        <w:t xml:space="preserve">, его </w:t>
      </w:r>
      <w:r w:rsidRPr="003D7300">
        <w:rPr>
          <w:rFonts w:ascii="Times New Roman" w:hAnsi="Times New Roman"/>
          <w:sz w:val="24"/>
          <w:szCs w:val="24"/>
        </w:rPr>
        <w:t>осаждении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3D7300">
        <w:rPr>
          <w:rFonts w:ascii="Times New Roman" w:hAnsi="Times New Roman"/>
          <w:sz w:val="24"/>
          <w:szCs w:val="24"/>
        </w:rPr>
        <w:t>удалении из исследуем</w:t>
      </w:r>
      <w:r>
        <w:rPr>
          <w:rFonts w:ascii="Times New Roman" w:hAnsi="Times New Roman"/>
          <w:sz w:val="24"/>
          <w:szCs w:val="24"/>
        </w:rPr>
        <w:t>ого вещества.</w:t>
      </w:r>
    </w:p>
    <w:p w:rsidR="004C2703" w:rsidRPr="004B69B5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  <w:r w:rsidRPr="004B69B5">
        <w:rPr>
          <w:rFonts w:ascii="Times New Roman" w:hAnsi="Times New Roman"/>
          <w:b/>
          <w:sz w:val="24"/>
          <w:szCs w:val="24"/>
        </w:rPr>
        <w:t>7. Для</w:t>
      </w:r>
      <w:r>
        <w:rPr>
          <w:rFonts w:ascii="Times New Roman" w:hAnsi="Times New Roman"/>
          <w:b/>
          <w:sz w:val="24"/>
          <w:szCs w:val="24"/>
        </w:rPr>
        <w:t xml:space="preserve"> определения зольн</w:t>
      </w:r>
      <w:r w:rsidRPr="004B69B5">
        <w:rPr>
          <w:rFonts w:ascii="Times New Roman" w:hAnsi="Times New Roman"/>
          <w:b/>
          <w:sz w:val="24"/>
          <w:szCs w:val="24"/>
        </w:rPr>
        <w:t xml:space="preserve">ости </w:t>
      </w:r>
      <w:proofErr w:type="spellStart"/>
      <w:r w:rsidRPr="004B69B5">
        <w:rPr>
          <w:rFonts w:ascii="Times New Roman" w:hAnsi="Times New Roman"/>
          <w:b/>
          <w:sz w:val="24"/>
          <w:szCs w:val="24"/>
        </w:rPr>
        <w:t>продуктаиспользуют</w:t>
      </w:r>
      <w:proofErr w:type="spellEnd"/>
      <w:r w:rsidRPr="004B69B5">
        <w:rPr>
          <w:rFonts w:ascii="Times New Roman" w:hAnsi="Times New Roman"/>
          <w:b/>
          <w:sz w:val="24"/>
          <w:szCs w:val="24"/>
        </w:rPr>
        <w:t>:</w:t>
      </w:r>
    </w:p>
    <w:p w:rsidR="004C2703" w:rsidRPr="004B69B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B69B5">
        <w:rPr>
          <w:rFonts w:ascii="Times New Roman" w:hAnsi="Times New Roman"/>
          <w:sz w:val="24"/>
          <w:szCs w:val="24"/>
        </w:rPr>
        <w:t>а) метод отгонки;              б) метод осаждения;</w:t>
      </w:r>
    </w:p>
    <w:p w:rsidR="004C2703" w:rsidRPr="004B69B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B69B5">
        <w:rPr>
          <w:rFonts w:ascii="Times New Roman" w:hAnsi="Times New Roman"/>
          <w:sz w:val="24"/>
          <w:szCs w:val="24"/>
        </w:rPr>
        <w:t xml:space="preserve">в) метод выделения;         г) все методы.     </w:t>
      </w:r>
    </w:p>
    <w:p w:rsidR="00FD7B2F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  <w:r w:rsidRPr="004B69B5">
        <w:rPr>
          <w:rFonts w:ascii="Times New Roman" w:hAnsi="Times New Roman"/>
          <w:b/>
          <w:sz w:val="24"/>
          <w:szCs w:val="24"/>
        </w:rPr>
        <w:t xml:space="preserve">8. С </w:t>
      </w:r>
      <w:r>
        <w:rPr>
          <w:rFonts w:ascii="Times New Roman" w:hAnsi="Times New Roman"/>
          <w:b/>
          <w:sz w:val="24"/>
          <w:szCs w:val="24"/>
        </w:rPr>
        <w:t>какой целью применяют муфельную печь</w:t>
      </w:r>
      <w:r w:rsidRPr="004B69B5">
        <w:rPr>
          <w:rFonts w:ascii="Times New Roman" w:hAnsi="Times New Roman"/>
          <w:b/>
          <w:sz w:val="24"/>
          <w:szCs w:val="24"/>
        </w:rPr>
        <w:t xml:space="preserve"> в гравиметрическом анализе?                                                                                             </w:t>
      </w:r>
    </w:p>
    <w:p w:rsidR="004C2703" w:rsidRPr="004B69B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B69B5">
        <w:rPr>
          <w:rFonts w:ascii="Times New Roman" w:hAnsi="Times New Roman"/>
          <w:sz w:val="24"/>
          <w:szCs w:val="24"/>
        </w:rPr>
        <w:t>а) для прокаливания тиглей, тиглей с осадком;</w:t>
      </w:r>
    </w:p>
    <w:p w:rsidR="004C2703" w:rsidRPr="004B69B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B69B5">
        <w:rPr>
          <w:rFonts w:ascii="Times New Roman" w:hAnsi="Times New Roman"/>
          <w:sz w:val="24"/>
          <w:szCs w:val="24"/>
        </w:rPr>
        <w:t>б) для сушки посуды;</w:t>
      </w:r>
    </w:p>
    <w:p w:rsidR="004C2703" w:rsidRPr="004B69B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B69B5">
        <w:rPr>
          <w:rFonts w:ascii="Times New Roman" w:hAnsi="Times New Roman"/>
          <w:sz w:val="24"/>
          <w:szCs w:val="24"/>
        </w:rPr>
        <w:t xml:space="preserve"> в) для охлаждения для комнатной температуры нагретых и прокаленных веществ;</w:t>
      </w:r>
    </w:p>
    <w:p w:rsidR="004C2703" w:rsidRPr="004B69B5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4B69B5">
        <w:rPr>
          <w:rFonts w:ascii="Times New Roman" w:hAnsi="Times New Roman"/>
          <w:sz w:val="24"/>
          <w:szCs w:val="24"/>
        </w:rPr>
        <w:t>г) для сушки исследуемых веществ.</w:t>
      </w:r>
    </w:p>
    <w:p w:rsidR="004C2703" w:rsidRPr="00CF2EE7" w:rsidRDefault="004C2703" w:rsidP="004C2703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 Что такое кристаллизационная вода</w:t>
      </w:r>
      <w:r w:rsidRPr="00CF2EE7">
        <w:rPr>
          <w:rFonts w:ascii="Times New Roman" w:hAnsi="Times New Roman"/>
          <w:b/>
          <w:sz w:val="24"/>
          <w:szCs w:val="24"/>
        </w:rPr>
        <w:t xml:space="preserve">?                                                                                                                                                                             </w:t>
      </w:r>
    </w:p>
    <w:p w:rsidR="004C2703" w:rsidRPr="00CF2EE7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F2EE7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sz w:val="24"/>
          <w:szCs w:val="24"/>
        </w:rPr>
        <w:t xml:space="preserve">чистая </w:t>
      </w:r>
      <w:r w:rsidRPr="00CF2EE7">
        <w:rPr>
          <w:rFonts w:ascii="Times New Roman" w:hAnsi="Times New Roman"/>
          <w:sz w:val="24"/>
          <w:szCs w:val="24"/>
        </w:rPr>
        <w:t xml:space="preserve">вода;    </w:t>
      </w:r>
    </w:p>
    <w:p w:rsidR="004C2703" w:rsidRPr="00CF2EE7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F2EE7">
        <w:rPr>
          <w:rFonts w:ascii="Times New Roman" w:hAnsi="Times New Roman"/>
          <w:sz w:val="24"/>
          <w:szCs w:val="24"/>
        </w:rPr>
        <w:t xml:space="preserve">б) </w:t>
      </w:r>
      <w:r>
        <w:rPr>
          <w:rFonts w:ascii="Times New Roman" w:hAnsi="Times New Roman"/>
          <w:sz w:val="24"/>
          <w:szCs w:val="24"/>
        </w:rPr>
        <w:t>дождевая вода</w:t>
      </w:r>
      <w:r w:rsidRPr="00CF2EE7">
        <w:rPr>
          <w:rFonts w:ascii="Times New Roman" w:hAnsi="Times New Roman"/>
          <w:sz w:val="24"/>
          <w:szCs w:val="24"/>
        </w:rPr>
        <w:t>;</w:t>
      </w:r>
    </w:p>
    <w:p w:rsidR="004C2703" w:rsidRPr="00CF2EE7" w:rsidRDefault="004C2703" w:rsidP="004C2703">
      <w:pPr>
        <w:spacing w:after="0"/>
        <w:rPr>
          <w:rFonts w:ascii="Times New Roman" w:hAnsi="Times New Roman"/>
          <w:sz w:val="24"/>
          <w:szCs w:val="24"/>
        </w:rPr>
      </w:pPr>
      <w:r w:rsidRPr="00CF2EE7"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sz w:val="24"/>
          <w:szCs w:val="24"/>
        </w:rPr>
        <w:t>вода, полученная при прокаливании кристаллических веществ</w:t>
      </w:r>
      <w:r w:rsidRPr="00CF2EE7">
        <w:rPr>
          <w:rFonts w:ascii="Times New Roman" w:hAnsi="Times New Roman"/>
          <w:sz w:val="24"/>
          <w:szCs w:val="24"/>
        </w:rPr>
        <w:t>;</w:t>
      </w:r>
    </w:p>
    <w:p w:rsidR="004C2703" w:rsidRPr="00CF2EE7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F2EE7">
        <w:rPr>
          <w:rFonts w:ascii="Times New Roman" w:hAnsi="Times New Roman"/>
          <w:sz w:val="24"/>
          <w:szCs w:val="24"/>
        </w:rPr>
        <w:t>г)</w:t>
      </w:r>
      <w:r>
        <w:rPr>
          <w:rFonts w:ascii="Times New Roman" w:hAnsi="Times New Roman"/>
          <w:sz w:val="24"/>
          <w:szCs w:val="24"/>
        </w:rPr>
        <w:t xml:space="preserve"> вода, содержащаяся в кристаллогидратах</w:t>
      </w:r>
      <w:r w:rsidRPr="00CF2EE7">
        <w:rPr>
          <w:rFonts w:ascii="Times New Roman" w:hAnsi="Times New Roman"/>
          <w:sz w:val="24"/>
          <w:szCs w:val="24"/>
        </w:rPr>
        <w:t>.</w:t>
      </w:r>
    </w:p>
    <w:p w:rsidR="004C2703" w:rsidRPr="00C27DF1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C27DF1">
        <w:rPr>
          <w:rFonts w:ascii="Times New Roman" w:hAnsi="Times New Roman"/>
          <w:b/>
          <w:sz w:val="24"/>
          <w:szCs w:val="24"/>
        </w:rPr>
        <w:t xml:space="preserve">10. </w:t>
      </w:r>
      <w:r>
        <w:rPr>
          <w:rFonts w:ascii="Times New Roman" w:hAnsi="Times New Roman"/>
          <w:b/>
          <w:iCs/>
          <w:sz w:val="24"/>
          <w:szCs w:val="24"/>
        </w:rPr>
        <w:t>Гравиметрическ</w:t>
      </w:r>
      <w:r w:rsidRPr="00C27DF1">
        <w:rPr>
          <w:rFonts w:ascii="Times New Roman" w:hAnsi="Times New Roman"/>
          <w:b/>
          <w:iCs/>
          <w:sz w:val="24"/>
          <w:szCs w:val="24"/>
        </w:rPr>
        <w:t>ая</w:t>
      </w:r>
      <w:r w:rsidRPr="00C27DF1">
        <w:rPr>
          <w:rFonts w:ascii="Times New Roman" w:hAnsi="Times New Roman"/>
          <w:b/>
          <w:sz w:val="24"/>
          <w:szCs w:val="24"/>
        </w:rPr>
        <w:t xml:space="preserve"> форма </w:t>
      </w:r>
      <w:r>
        <w:rPr>
          <w:rFonts w:ascii="Times New Roman" w:hAnsi="Times New Roman"/>
          <w:b/>
          <w:sz w:val="24"/>
          <w:szCs w:val="24"/>
        </w:rPr>
        <w:t>в весово</w:t>
      </w:r>
      <w:r w:rsidRPr="00C27DF1">
        <w:rPr>
          <w:rFonts w:ascii="Times New Roman" w:hAnsi="Times New Roman"/>
          <w:b/>
          <w:sz w:val="24"/>
          <w:szCs w:val="24"/>
        </w:rPr>
        <w:t>м анализе это:</w:t>
      </w:r>
    </w:p>
    <w:p w:rsidR="004C2703" w:rsidRPr="00C27DF1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27DF1">
        <w:rPr>
          <w:rFonts w:ascii="Times New Roman" w:hAnsi="Times New Roman"/>
          <w:sz w:val="24"/>
          <w:szCs w:val="24"/>
        </w:rPr>
        <w:t xml:space="preserve">а) </w:t>
      </w:r>
      <w:r w:rsidRPr="00C27DF1">
        <w:rPr>
          <w:rFonts w:ascii="Times New Roman" w:hAnsi="Times New Roman"/>
        </w:rPr>
        <w:t>химический состав прокаленного осадка;</w:t>
      </w:r>
    </w:p>
    <w:p w:rsidR="004C2703" w:rsidRPr="00C27DF1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27DF1">
        <w:rPr>
          <w:rFonts w:ascii="Times New Roman" w:hAnsi="Times New Roman"/>
          <w:sz w:val="24"/>
          <w:szCs w:val="24"/>
        </w:rPr>
        <w:t xml:space="preserve">б) </w:t>
      </w:r>
      <w:r w:rsidRPr="00C27DF1">
        <w:rPr>
          <w:rFonts w:ascii="Times New Roman" w:hAnsi="Times New Roman"/>
        </w:rPr>
        <w:t>соединение, в виде которого определяемая часть выпадает в осадок;</w:t>
      </w:r>
    </w:p>
    <w:p w:rsidR="004C2703" w:rsidRPr="00C27DF1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27DF1">
        <w:rPr>
          <w:rFonts w:ascii="Times New Roman" w:hAnsi="Times New Roman"/>
          <w:sz w:val="24"/>
          <w:szCs w:val="24"/>
        </w:rPr>
        <w:t>в) газообразное соединение;</w:t>
      </w:r>
    </w:p>
    <w:p w:rsidR="004C2703" w:rsidRPr="00C27DF1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27DF1">
        <w:rPr>
          <w:rFonts w:ascii="Times New Roman" w:hAnsi="Times New Roman"/>
          <w:sz w:val="24"/>
          <w:szCs w:val="24"/>
        </w:rPr>
        <w:t>г) определяемое вещество.</w:t>
      </w:r>
    </w:p>
    <w:p w:rsidR="004C2703" w:rsidRPr="00C27DF1" w:rsidRDefault="004C2703" w:rsidP="004C2703">
      <w:pPr>
        <w:pStyle w:val="af1"/>
        <w:tabs>
          <w:tab w:val="clear" w:pos="4677"/>
          <w:tab w:val="clear" w:pos="9355"/>
        </w:tabs>
        <w:rPr>
          <w:b/>
          <w:szCs w:val="24"/>
        </w:rPr>
      </w:pPr>
      <w:r w:rsidRPr="00C27DF1">
        <w:rPr>
          <w:b/>
          <w:szCs w:val="24"/>
        </w:rPr>
        <w:lastRenderedPageBreak/>
        <w:t xml:space="preserve">11. </w:t>
      </w:r>
      <w:r w:rsidRPr="00C27DF1">
        <w:rPr>
          <w:b/>
          <w:iCs/>
          <w:szCs w:val="24"/>
        </w:rPr>
        <w:t>Осаждаемая форма</w:t>
      </w:r>
      <w:r w:rsidRPr="00C27DF1">
        <w:rPr>
          <w:b/>
          <w:szCs w:val="24"/>
        </w:rPr>
        <w:t xml:space="preserve"> должна:</w:t>
      </w:r>
    </w:p>
    <w:p w:rsidR="004C2703" w:rsidRPr="00C27DF1" w:rsidRDefault="004C2703" w:rsidP="004C2703">
      <w:pPr>
        <w:pStyle w:val="af1"/>
        <w:tabs>
          <w:tab w:val="clear" w:pos="4677"/>
          <w:tab w:val="clear" w:pos="9355"/>
        </w:tabs>
        <w:rPr>
          <w:szCs w:val="24"/>
        </w:rPr>
      </w:pPr>
      <w:r w:rsidRPr="00C27DF1">
        <w:rPr>
          <w:szCs w:val="24"/>
        </w:rPr>
        <w:t>а) иметь определенную химическую формулу;</w:t>
      </w:r>
    </w:p>
    <w:p w:rsidR="004C2703" w:rsidRPr="00C27DF1" w:rsidRDefault="004C2703" w:rsidP="004C2703">
      <w:pPr>
        <w:pStyle w:val="af1"/>
        <w:tabs>
          <w:tab w:val="clear" w:pos="4677"/>
          <w:tab w:val="clear" w:pos="9355"/>
        </w:tabs>
        <w:rPr>
          <w:szCs w:val="24"/>
        </w:rPr>
      </w:pPr>
      <w:r w:rsidRPr="00C27DF1">
        <w:rPr>
          <w:szCs w:val="24"/>
        </w:rPr>
        <w:t>б) быть химически устойчивой;</w:t>
      </w:r>
    </w:p>
    <w:p w:rsidR="004C2703" w:rsidRPr="00C27DF1" w:rsidRDefault="004C2703" w:rsidP="004C2703">
      <w:pPr>
        <w:pStyle w:val="af1"/>
        <w:tabs>
          <w:tab w:val="clear" w:pos="4677"/>
          <w:tab w:val="clear" w:pos="9355"/>
        </w:tabs>
        <w:rPr>
          <w:szCs w:val="24"/>
        </w:rPr>
      </w:pPr>
      <w:r w:rsidRPr="00C27DF1">
        <w:rPr>
          <w:szCs w:val="24"/>
        </w:rPr>
        <w:t>в) обладать хорошей растворимостью в воде;</w:t>
      </w:r>
    </w:p>
    <w:p w:rsidR="004C2703" w:rsidRPr="00C27DF1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27DF1">
        <w:rPr>
          <w:rFonts w:ascii="Times New Roman" w:hAnsi="Times New Roman"/>
          <w:sz w:val="24"/>
          <w:szCs w:val="24"/>
        </w:rPr>
        <w:t>г) образовывать крупные кристаллы.</w:t>
      </w:r>
    </w:p>
    <w:p w:rsidR="004C2703" w:rsidRPr="003744B7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744B7">
        <w:rPr>
          <w:rFonts w:ascii="Times New Roman" w:hAnsi="Times New Roman"/>
          <w:b/>
          <w:sz w:val="24"/>
          <w:szCs w:val="24"/>
        </w:rPr>
        <w:t>12. Какой раствор называют стандартным?</w:t>
      </w:r>
    </w:p>
    <w:p w:rsidR="004C2703" w:rsidRPr="003744B7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744B7">
        <w:rPr>
          <w:rFonts w:ascii="Times New Roman" w:hAnsi="Times New Roman"/>
          <w:sz w:val="24"/>
          <w:szCs w:val="24"/>
        </w:rPr>
        <w:t>а) исследуемый раствор;</w:t>
      </w:r>
    </w:p>
    <w:p w:rsidR="004C2703" w:rsidRPr="003744B7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744B7">
        <w:rPr>
          <w:rFonts w:ascii="Times New Roman" w:hAnsi="Times New Roman"/>
          <w:sz w:val="24"/>
          <w:szCs w:val="24"/>
        </w:rPr>
        <w:t>б) раствор, содержание растворенного вещества в котором точно известно;</w:t>
      </w:r>
    </w:p>
    <w:p w:rsidR="004C2703" w:rsidRPr="003744B7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744B7">
        <w:rPr>
          <w:rFonts w:ascii="Times New Roman" w:hAnsi="Times New Roman"/>
          <w:sz w:val="24"/>
          <w:szCs w:val="24"/>
        </w:rPr>
        <w:t>в) любой, заранее приготовленный раствор;</w:t>
      </w:r>
    </w:p>
    <w:p w:rsidR="004C2703" w:rsidRPr="003744B7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744B7">
        <w:rPr>
          <w:rFonts w:ascii="Times New Roman" w:hAnsi="Times New Roman"/>
          <w:sz w:val="24"/>
          <w:szCs w:val="24"/>
        </w:rPr>
        <w:t>г) раствор, содержание растворенного вещества в котором точно неизвестно.</w:t>
      </w:r>
    </w:p>
    <w:p w:rsidR="004C2703" w:rsidRPr="00090515" w:rsidRDefault="004C2703" w:rsidP="004C270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90515">
        <w:rPr>
          <w:rFonts w:ascii="Times New Roman" w:hAnsi="Times New Roman"/>
          <w:b/>
          <w:sz w:val="24"/>
          <w:szCs w:val="24"/>
        </w:rPr>
        <w:t>13. Точка эквивалентности - это:</w:t>
      </w:r>
    </w:p>
    <w:p w:rsidR="004C2703" w:rsidRPr="00090515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0515">
        <w:rPr>
          <w:rFonts w:ascii="Times New Roman" w:hAnsi="Times New Roman"/>
          <w:sz w:val="24"/>
          <w:szCs w:val="24"/>
        </w:rPr>
        <w:t>а) момент окончания реакции;</w:t>
      </w:r>
    </w:p>
    <w:p w:rsidR="004C2703" w:rsidRPr="00090515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0515">
        <w:rPr>
          <w:rFonts w:ascii="Times New Roman" w:hAnsi="Times New Roman"/>
          <w:sz w:val="24"/>
          <w:szCs w:val="24"/>
        </w:rPr>
        <w:t xml:space="preserve">б) </w:t>
      </w:r>
      <w:proofErr w:type="gramStart"/>
      <w:r w:rsidRPr="00090515">
        <w:rPr>
          <w:rFonts w:ascii="Times New Roman" w:hAnsi="Times New Roman"/>
          <w:sz w:val="24"/>
          <w:szCs w:val="24"/>
        </w:rPr>
        <w:t>момент</w:t>
      </w:r>
      <w:proofErr w:type="gramEnd"/>
      <w:r w:rsidRPr="00090515">
        <w:rPr>
          <w:rFonts w:ascii="Times New Roman" w:hAnsi="Times New Roman"/>
          <w:sz w:val="24"/>
          <w:szCs w:val="24"/>
        </w:rPr>
        <w:t xml:space="preserve"> в который наблюдается максимальная скорость реакции;</w:t>
      </w:r>
    </w:p>
    <w:p w:rsidR="004C2703" w:rsidRPr="00090515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0515">
        <w:rPr>
          <w:rFonts w:ascii="Times New Roman" w:hAnsi="Times New Roman"/>
          <w:sz w:val="24"/>
          <w:szCs w:val="24"/>
        </w:rPr>
        <w:t xml:space="preserve">в) </w:t>
      </w:r>
      <w:proofErr w:type="gramStart"/>
      <w:r w:rsidRPr="00090515">
        <w:rPr>
          <w:rFonts w:ascii="Times New Roman" w:hAnsi="Times New Roman"/>
          <w:sz w:val="24"/>
          <w:szCs w:val="24"/>
        </w:rPr>
        <w:t>момент</w:t>
      </w:r>
      <w:proofErr w:type="gramEnd"/>
      <w:r w:rsidRPr="00090515">
        <w:rPr>
          <w:rFonts w:ascii="Times New Roman" w:hAnsi="Times New Roman"/>
          <w:sz w:val="24"/>
          <w:szCs w:val="24"/>
        </w:rPr>
        <w:t xml:space="preserve"> в который наблюдается минимальная скорость реакции;</w:t>
      </w:r>
    </w:p>
    <w:p w:rsidR="004C2703" w:rsidRPr="00090515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90515">
        <w:rPr>
          <w:rFonts w:ascii="Times New Roman" w:hAnsi="Times New Roman"/>
          <w:sz w:val="24"/>
          <w:szCs w:val="24"/>
        </w:rPr>
        <w:t xml:space="preserve">г) </w:t>
      </w:r>
      <w:proofErr w:type="gramStart"/>
      <w:r w:rsidRPr="00090515">
        <w:rPr>
          <w:rFonts w:ascii="Times New Roman" w:hAnsi="Times New Roman"/>
          <w:sz w:val="24"/>
          <w:szCs w:val="24"/>
        </w:rPr>
        <w:t>момент</w:t>
      </w:r>
      <w:proofErr w:type="gramEnd"/>
      <w:r w:rsidRPr="00090515">
        <w:rPr>
          <w:rFonts w:ascii="Times New Roman" w:hAnsi="Times New Roman"/>
          <w:sz w:val="24"/>
          <w:szCs w:val="24"/>
        </w:rPr>
        <w:t xml:space="preserve"> в который реакция не происходит.</w:t>
      </w:r>
    </w:p>
    <w:p w:rsidR="004C2703" w:rsidRPr="003819A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819A6">
        <w:rPr>
          <w:rFonts w:ascii="Times New Roman" w:hAnsi="Times New Roman"/>
          <w:b/>
          <w:sz w:val="24"/>
          <w:szCs w:val="24"/>
        </w:rPr>
        <w:t>14.В какой цвет фенолфталеин окрашивается в щёлочи:</w:t>
      </w:r>
    </w:p>
    <w:p w:rsidR="004C2703" w:rsidRPr="003819A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819A6">
        <w:rPr>
          <w:rFonts w:ascii="Times New Roman" w:hAnsi="Times New Roman"/>
          <w:sz w:val="24"/>
          <w:szCs w:val="24"/>
        </w:rPr>
        <w:t>а) бесцветный</w:t>
      </w:r>
    </w:p>
    <w:p w:rsidR="004C2703" w:rsidRPr="003819A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819A6">
        <w:rPr>
          <w:rFonts w:ascii="Times New Roman" w:hAnsi="Times New Roman"/>
          <w:sz w:val="24"/>
          <w:szCs w:val="24"/>
        </w:rPr>
        <w:t>б) синий</w:t>
      </w:r>
    </w:p>
    <w:p w:rsidR="004C2703" w:rsidRPr="003819A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819A6">
        <w:rPr>
          <w:rFonts w:ascii="Times New Roman" w:hAnsi="Times New Roman"/>
          <w:sz w:val="24"/>
          <w:szCs w:val="24"/>
        </w:rPr>
        <w:t>в) жёлтый</w:t>
      </w:r>
    </w:p>
    <w:p w:rsidR="004C2703" w:rsidRPr="003819A6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19A6">
        <w:rPr>
          <w:rFonts w:ascii="Times New Roman" w:hAnsi="Times New Roman"/>
          <w:sz w:val="24"/>
          <w:szCs w:val="24"/>
        </w:rPr>
        <w:t>г) малиновый</w:t>
      </w:r>
    </w:p>
    <w:p w:rsidR="004C2703" w:rsidRPr="00E95C6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E95C66">
        <w:rPr>
          <w:rFonts w:ascii="Times New Roman" w:hAnsi="Times New Roman"/>
          <w:b/>
          <w:sz w:val="24"/>
          <w:szCs w:val="24"/>
        </w:rPr>
        <w:t>15. Какой тип реакции используется в гравиметрическом анализе?</w:t>
      </w:r>
    </w:p>
    <w:p w:rsidR="004C2703" w:rsidRPr="00E95C6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95C66">
        <w:rPr>
          <w:rFonts w:ascii="Times New Roman" w:hAnsi="Times New Roman"/>
          <w:sz w:val="24"/>
          <w:szCs w:val="24"/>
        </w:rPr>
        <w:t>а) нейтрализации</w:t>
      </w:r>
      <w:r>
        <w:rPr>
          <w:rFonts w:ascii="Times New Roman" w:hAnsi="Times New Roman"/>
          <w:sz w:val="24"/>
          <w:szCs w:val="24"/>
        </w:rPr>
        <w:t>;</w:t>
      </w:r>
    </w:p>
    <w:p w:rsidR="004C2703" w:rsidRPr="00E95C6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95C66">
        <w:rPr>
          <w:rFonts w:ascii="Times New Roman" w:hAnsi="Times New Roman"/>
          <w:sz w:val="24"/>
          <w:szCs w:val="24"/>
        </w:rPr>
        <w:t>б) окисления-восстановления</w:t>
      </w:r>
      <w:r>
        <w:rPr>
          <w:rFonts w:ascii="Times New Roman" w:hAnsi="Times New Roman"/>
          <w:sz w:val="24"/>
          <w:szCs w:val="24"/>
        </w:rPr>
        <w:t>;</w:t>
      </w:r>
    </w:p>
    <w:p w:rsidR="004C2703" w:rsidRPr="00E95C66" w:rsidRDefault="004C2703" w:rsidP="004C2703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95C66">
        <w:rPr>
          <w:rFonts w:ascii="Times New Roman" w:hAnsi="Times New Roman"/>
          <w:sz w:val="24"/>
          <w:szCs w:val="24"/>
        </w:rPr>
        <w:t>в) осаждения</w:t>
      </w:r>
      <w:r>
        <w:rPr>
          <w:rFonts w:ascii="Times New Roman" w:hAnsi="Times New Roman"/>
          <w:sz w:val="24"/>
          <w:szCs w:val="24"/>
        </w:rPr>
        <w:t>;</w:t>
      </w:r>
    </w:p>
    <w:p w:rsidR="004C2703" w:rsidRPr="00E95C66" w:rsidRDefault="004C2703" w:rsidP="004C270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95C66">
        <w:rPr>
          <w:rFonts w:ascii="Times New Roman" w:hAnsi="Times New Roman"/>
          <w:sz w:val="24"/>
          <w:szCs w:val="24"/>
        </w:rPr>
        <w:t xml:space="preserve">г) </w:t>
      </w:r>
      <w:proofErr w:type="spellStart"/>
      <w:r w:rsidRPr="00E95C66">
        <w:rPr>
          <w:rFonts w:ascii="Times New Roman" w:hAnsi="Times New Roman"/>
          <w:sz w:val="24"/>
          <w:szCs w:val="24"/>
        </w:rPr>
        <w:t>комплексообразования</w:t>
      </w:r>
      <w:proofErr w:type="spellEnd"/>
      <w:r w:rsidRPr="00E95C66">
        <w:rPr>
          <w:rFonts w:ascii="Times New Roman" w:hAnsi="Times New Roman"/>
          <w:sz w:val="24"/>
          <w:szCs w:val="24"/>
        </w:rPr>
        <w:t xml:space="preserve">. </w:t>
      </w:r>
    </w:p>
    <w:p w:rsidR="004C2703" w:rsidRPr="00C036F1" w:rsidRDefault="004C2703" w:rsidP="004C2703">
      <w:pPr>
        <w:jc w:val="center"/>
        <w:rPr>
          <w:rFonts w:ascii="Times New Roman" w:hAnsi="Times New Roman"/>
          <w:i/>
        </w:rPr>
      </w:pPr>
      <w:r w:rsidRPr="00C036F1">
        <w:rPr>
          <w:rFonts w:ascii="Times New Roman" w:hAnsi="Times New Roman"/>
          <w:i/>
        </w:rPr>
        <w:t>Эталоны выполнения теста</w:t>
      </w:r>
    </w:p>
    <w:tbl>
      <w:tblPr>
        <w:tblW w:w="0" w:type="auto"/>
        <w:tblInd w:w="6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0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9"/>
        <w:gridCol w:w="599"/>
      </w:tblGrid>
      <w:tr w:rsidR="004C2703" w:rsidRPr="00306F94" w:rsidTr="00547F76">
        <w:tc>
          <w:tcPr>
            <w:tcW w:w="850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1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2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3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4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5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6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7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8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9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10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11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12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13</w:t>
            </w:r>
          </w:p>
        </w:tc>
        <w:tc>
          <w:tcPr>
            <w:tcW w:w="599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14</w:t>
            </w:r>
          </w:p>
        </w:tc>
        <w:tc>
          <w:tcPr>
            <w:tcW w:w="599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15</w:t>
            </w:r>
          </w:p>
        </w:tc>
      </w:tr>
      <w:tr w:rsidR="004C2703" w:rsidRPr="00BC597F" w:rsidTr="00547F76">
        <w:tc>
          <w:tcPr>
            <w:tcW w:w="850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В - 1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г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4C2703" w:rsidRPr="00F47AEF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F47AEF"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4C2703" w:rsidRPr="009F493C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9F493C"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4C2703" w:rsidRPr="00DA2AA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DA2AA4"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4C2703" w:rsidRPr="00DA2AA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DA2AA4"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4C2703" w:rsidRPr="004B69B5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4B69B5"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4C2703" w:rsidRPr="00CF2EE7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CF2EE7"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4C2703" w:rsidRPr="00C05C8D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C05C8D"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4C2703" w:rsidRPr="003744B7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744B7"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4C2703" w:rsidRPr="003744B7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744B7"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4C2703" w:rsidRPr="00090515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090515"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4C2703" w:rsidRPr="003819A6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819A6">
              <w:rPr>
                <w:rFonts w:ascii="Times New Roman" w:hAnsi="Times New Roman"/>
              </w:rPr>
              <w:t>а</w:t>
            </w:r>
          </w:p>
        </w:tc>
        <w:tc>
          <w:tcPr>
            <w:tcW w:w="599" w:type="dxa"/>
          </w:tcPr>
          <w:p w:rsidR="004C2703" w:rsidRPr="003819A6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819A6">
              <w:rPr>
                <w:rFonts w:ascii="Times New Roman" w:hAnsi="Times New Roman"/>
              </w:rPr>
              <w:t>б</w:t>
            </w:r>
          </w:p>
        </w:tc>
        <w:tc>
          <w:tcPr>
            <w:tcW w:w="599" w:type="dxa"/>
          </w:tcPr>
          <w:p w:rsidR="004C2703" w:rsidRPr="00C036F1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C036F1">
              <w:rPr>
                <w:rFonts w:ascii="Times New Roman" w:hAnsi="Times New Roman"/>
              </w:rPr>
              <w:t>г</w:t>
            </w:r>
          </w:p>
        </w:tc>
      </w:tr>
      <w:tr w:rsidR="004C2703" w:rsidRPr="00AC4FAB" w:rsidTr="00547F76">
        <w:tc>
          <w:tcPr>
            <w:tcW w:w="850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В - 2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4C2703" w:rsidRPr="00306F9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06F94"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4C2703" w:rsidRPr="00F47AEF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F47AEF"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4C2703" w:rsidRPr="009F493C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9F493C">
              <w:rPr>
                <w:rFonts w:ascii="Times New Roman" w:hAnsi="Times New Roman"/>
              </w:rPr>
              <w:t>г</w:t>
            </w:r>
          </w:p>
        </w:tc>
        <w:tc>
          <w:tcPr>
            <w:tcW w:w="598" w:type="dxa"/>
          </w:tcPr>
          <w:p w:rsidR="004C2703" w:rsidRPr="00DA2AA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DA2AA4"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4C2703" w:rsidRPr="00DA2AA4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DA2AA4"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4C2703" w:rsidRPr="004B69B5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4B69B5"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4C2703" w:rsidRPr="00CF2EE7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CF2EE7">
              <w:rPr>
                <w:rFonts w:ascii="Times New Roman" w:hAnsi="Times New Roman"/>
              </w:rPr>
              <w:t>в</w:t>
            </w:r>
          </w:p>
        </w:tc>
        <w:tc>
          <w:tcPr>
            <w:tcW w:w="598" w:type="dxa"/>
          </w:tcPr>
          <w:p w:rsidR="004C2703" w:rsidRPr="00C05C8D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C05C8D">
              <w:rPr>
                <w:rFonts w:ascii="Times New Roman" w:hAnsi="Times New Roman"/>
              </w:rPr>
              <w:t>г</w:t>
            </w:r>
          </w:p>
        </w:tc>
        <w:tc>
          <w:tcPr>
            <w:tcW w:w="598" w:type="dxa"/>
          </w:tcPr>
          <w:p w:rsidR="004C2703" w:rsidRPr="003744B7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744B7">
              <w:rPr>
                <w:rFonts w:ascii="Times New Roman" w:hAnsi="Times New Roman"/>
              </w:rPr>
              <w:t>а</w:t>
            </w:r>
          </w:p>
        </w:tc>
        <w:tc>
          <w:tcPr>
            <w:tcW w:w="598" w:type="dxa"/>
          </w:tcPr>
          <w:p w:rsidR="004C2703" w:rsidRPr="003744B7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744B7">
              <w:rPr>
                <w:rFonts w:ascii="Times New Roman" w:hAnsi="Times New Roman"/>
              </w:rPr>
              <w:t>г</w:t>
            </w:r>
          </w:p>
        </w:tc>
        <w:tc>
          <w:tcPr>
            <w:tcW w:w="598" w:type="dxa"/>
          </w:tcPr>
          <w:p w:rsidR="004C2703" w:rsidRPr="00090515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090515">
              <w:rPr>
                <w:rFonts w:ascii="Times New Roman" w:hAnsi="Times New Roman"/>
              </w:rPr>
              <w:t>б</w:t>
            </w:r>
          </w:p>
        </w:tc>
        <w:tc>
          <w:tcPr>
            <w:tcW w:w="598" w:type="dxa"/>
          </w:tcPr>
          <w:p w:rsidR="004C2703" w:rsidRPr="003819A6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819A6">
              <w:rPr>
                <w:rFonts w:ascii="Times New Roman" w:hAnsi="Times New Roman"/>
              </w:rPr>
              <w:t>а</w:t>
            </w:r>
          </w:p>
        </w:tc>
        <w:tc>
          <w:tcPr>
            <w:tcW w:w="599" w:type="dxa"/>
          </w:tcPr>
          <w:p w:rsidR="004C2703" w:rsidRPr="003819A6" w:rsidRDefault="004C2703" w:rsidP="00F104E7">
            <w:pPr>
              <w:jc w:val="center"/>
              <w:rPr>
                <w:rFonts w:ascii="Times New Roman" w:hAnsi="Times New Roman"/>
              </w:rPr>
            </w:pPr>
            <w:r w:rsidRPr="003819A6">
              <w:rPr>
                <w:rFonts w:ascii="Times New Roman" w:hAnsi="Times New Roman"/>
              </w:rPr>
              <w:t>г</w:t>
            </w:r>
          </w:p>
        </w:tc>
        <w:tc>
          <w:tcPr>
            <w:tcW w:w="599" w:type="dxa"/>
          </w:tcPr>
          <w:p w:rsidR="004C2703" w:rsidRPr="00AC4FAB" w:rsidRDefault="004C2703" w:rsidP="00F104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</w:tbl>
    <w:p w:rsidR="004C2703" w:rsidRDefault="004C2703" w:rsidP="004C2703">
      <w:pPr>
        <w:jc w:val="center"/>
        <w:rPr>
          <w:rFonts w:ascii="Times New Roman" w:hAnsi="Times New Roman"/>
        </w:rPr>
      </w:pPr>
    </w:p>
    <w:p w:rsidR="00547F76" w:rsidRDefault="0053002C" w:rsidP="00547F7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Оценочные</w:t>
      </w:r>
      <w:r w:rsidR="00547F76" w:rsidRPr="006234BE">
        <w:rPr>
          <w:rFonts w:ascii="Times New Roman" w:hAnsi="Times New Roman"/>
          <w:b/>
          <w:sz w:val="28"/>
          <w:szCs w:val="28"/>
        </w:rPr>
        <w:t xml:space="preserve"> материалы </w:t>
      </w:r>
    </w:p>
    <w:p w:rsidR="00547F76" w:rsidRPr="006234BE" w:rsidRDefault="00547F76" w:rsidP="00547F7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47F76" w:rsidRPr="001B72AC" w:rsidRDefault="00547F76" w:rsidP="00547F76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B72AC">
        <w:rPr>
          <w:rFonts w:ascii="Times New Roman" w:hAnsi="Times New Roman" w:cs="Times New Roman"/>
          <w:sz w:val="24"/>
          <w:szCs w:val="24"/>
        </w:rPr>
        <w:t>Формой итоговой аттестации являетс</w:t>
      </w:r>
      <w:proofErr w:type="gramStart"/>
      <w:r w:rsidRPr="001B72AC"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Pr="001B72AC">
        <w:rPr>
          <w:rFonts w:ascii="Times New Roman" w:hAnsi="Times New Roman" w:cs="Times New Roman"/>
          <w:sz w:val="24"/>
          <w:szCs w:val="24"/>
        </w:rPr>
        <w:t xml:space="preserve">  экзамен. Экзамен проводится устной форме, по билетам.  Итогом </w:t>
      </w:r>
      <w:r w:rsidRPr="001B72AC">
        <w:rPr>
          <w:rFonts w:ascii="Times New Roman" w:hAnsi="Times New Roman" w:cs="Times New Roman"/>
          <w:iCs/>
          <w:sz w:val="24"/>
          <w:szCs w:val="24"/>
        </w:rPr>
        <w:t xml:space="preserve">экзамена </w:t>
      </w:r>
      <w:r w:rsidRPr="001B72AC">
        <w:rPr>
          <w:rFonts w:ascii="Times New Roman" w:hAnsi="Times New Roman" w:cs="Times New Roman"/>
          <w:sz w:val="24"/>
          <w:szCs w:val="24"/>
        </w:rPr>
        <w:t>является оценка знаний и умений обучающегося  по пятибалльной шкале.</w:t>
      </w:r>
    </w:p>
    <w:p w:rsidR="00547F76" w:rsidRPr="001B72AC" w:rsidRDefault="00547F76" w:rsidP="00547F76">
      <w:pPr>
        <w:rPr>
          <w:rFonts w:ascii="Times New Roman" w:hAnsi="Times New Roman" w:cs="Times New Roman"/>
          <w:b/>
          <w:sz w:val="24"/>
          <w:szCs w:val="24"/>
        </w:rPr>
      </w:pPr>
      <w:r w:rsidRPr="001B72AC">
        <w:rPr>
          <w:rFonts w:ascii="Times New Roman" w:hAnsi="Times New Roman" w:cs="Times New Roman"/>
          <w:b/>
          <w:sz w:val="24"/>
          <w:szCs w:val="24"/>
        </w:rPr>
        <w:t xml:space="preserve">Критерии оценки экзаменационной работы </w:t>
      </w:r>
      <w:proofErr w:type="gramStart"/>
      <w:r w:rsidRPr="001B72AC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1B72AC">
        <w:rPr>
          <w:rFonts w:ascii="Times New Roman" w:hAnsi="Times New Roman" w:cs="Times New Roman"/>
          <w:b/>
          <w:sz w:val="24"/>
          <w:szCs w:val="24"/>
        </w:rPr>
        <w:t> по « ЕН.0</w:t>
      </w:r>
      <w:r w:rsidR="0053002C">
        <w:rPr>
          <w:rFonts w:ascii="Times New Roman" w:hAnsi="Times New Roman" w:cs="Times New Roman"/>
          <w:b/>
          <w:sz w:val="24"/>
          <w:szCs w:val="24"/>
        </w:rPr>
        <w:t>1</w:t>
      </w:r>
      <w:bookmarkStart w:id="1" w:name="_GoBack"/>
      <w:bookmarkEnd w:id="1"/>
      <w:r w:rsidRPr="001B72AC">
        <w:rPr>
          <w:rFonts w:ascii="Times New Roman" w:hAnsi="Times New Roman" w:cs="Times New Roman"/>
          <w:b/>
          <w:sz w:val="24"/>
          <w:szCs w:val="24"/>
        </w:rPr>
        <w:t xml:space="preserve">  ХИМИЯ»:</w:t>
      </w:r>
    </w:p>
    <w:p w:rsidR="00547F76" w:rsidRPr="00564DC1" w:rsidRDefault="00547F76" w:rsidP="00547F76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4D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«5»</w:t>
      </w:r>
      <w:proofErr w:type="gramStart"/>
      <w:r w:rsidRPr="0056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:</w:t>
      </w:r>
      <w:proofErr w:type="gramEnd"/>
    </w:p>
    <w:p w:rsidR="00547F76" w:rsidRPr="00564DC1" w:rsidRDefault="00547F76" w:rsidP="00547F76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ответ полный и правильный на основании изученных теорий;</w:t>
      </w:r>
    </w:p>
    <w:p w:rsidR="00547F76" w:rsidRPr="00564DC1" w:rsidRDefault="00547F76" w:rsidP="00547F76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материал изложен в определенной логической последовательности, литературным языком;</w:t>
      </w:r>
    </w:p>
    <w:p w:rsidR="00547F76" w:rsidRPr="00564DC1" w:rsidRDefault="00547F76" w:rsidP="00547F76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ответ самостоятельный.</w:t>
      </w:r>
    </w:p>
    <w:p w:rsidR="00547F76" w:rsidRPr="00564DC1" w:rsidRDefault="00547F76" w:rsidP="00547F76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4DC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     </w:t>
      </w:r>
      <w:r w:rsidRPr="00564D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 «4»</w:t>
      </w:r>
      <w:proofErr w:type="gramStart"/>
      <w:r w:rsidRPr="0056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;</w:t>
      </w:r>
      <w:proofErr w:type="gramEnd"/>
    </w:p>
    <w:p w:rsidR="00547F76" w:rsidRPr="00564DC1" w:rsidRDefault="00547F76" w:rsidP="00547F76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ответ полный и правильный на сновании изученных теорий;</w:t>
      </w:r>
    </w:p>
    <w:p w:rsidR="00547F76" w:rsidRPr="00564DC1" w:rsidRDefault="00547F76" w:rsidP="00547F76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материал изложен в определенной логической последовательности,  при этом допущены две-три несущественны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ошибки, исправленные по требо</w:t>
      </w:r>
      <w:r w:rsidRPr="0056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ванию учителя.</w:t>
      </w:r>
    </w:p>
    <w:p w:rsidR="00547F76" w:rsidRPr="00564DC1" w:rsidRDefault="00547F76" w:rsidP="00547F76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4DC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     </w:t>
      </w:r>
      <w:r w:rsidRPr="00564D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«З»</w:t>
      </w:r>
      <w:proofErr w:type="gramStart"/>
      <w:r w:rsidRPr="00564DC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:</w:t>
      </w:r>
      <w:proofErr w:type="gramEnd"/>
    </w:p>
    <w:p w:rsidR="00547F76" w:rsidRPr="00564DC1" w:rsidRDefault="00547F76" w:rsidP="00547F76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ответ полный, но при этом допущена существенная ошибка или ответ неполный, несвязный.</w:t>
      </w:r>
    </w:p>
    <w:p w:rsidR="00547F76" w:rsidRPr="00564DC1" w:rsidRDefault="00547F76" w:rsidP="00547F76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4DC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     </w:t>
      </w:r>
      <w:r w:rsidRPr="00564D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«2»</w:t>
      </w:r>
      <w:proofErr w:type="gramStart"/>
      <w:r w:rsidRPr="00564DC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:</w:t>
      </w:r>
      <w:proofErr w:type="gramEnd"/>
    </w:p>
    <w:p w:rsidR="00547F76" w:rsidRPr="00564DC1" w:rsidRDefault="00547F76" w:rsidP="00547F76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6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 при ответе обнаружено непонимание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</w:t>
      </w:r>
      <w:r w:rsidRPr="0056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щийсяосновного содержания учебного материала или допущены су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щественные ошибки,  которые обучаю</w:t>
      </w:r>
      <w:r w:rsidRPr="00564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щийся не может исправить при наводящих вопросах учителя,   отсутствие ответа.</w:t>
      </w:r>
    </w:p>
    <w:p w:rsidR="00547F76" w:rsidRPr="00547F76" w:rsidRDefault="00547F76" w:rsidP="00547F76">
      <w:pPr>
        <w:jc w:val="center"/>
        <w:rPr>
          <w:rFonts w:ascii="Times New Roman" w:hAnsi="Times New Roman"/>
          <w:b/>
          <w:sz w:val="24"/>
          <w:szCs w:val="24"/>
        </w:rPr>
      </w:pPr>
      <w:r w:rsidRPr="00547F76">
        <w:rPr>
          <w:rFonts w:ascii="Times New Roman" w:hAnsi="Times New Roman"/>
          <w:b/>
          <w:sz w:val="24"/>
          <w:szCs w:val="24"/>
        </w:rPr>
        <w:t>Вопросы к экзамену</w:t>
      </w:r>
    </w:p>
    <w:p w:rsidR="00547F76" w:rsidRPr="0099392C" w:rsidRDefault="00547F76" w:rsidP="00547F76">
      <w:pPr>
        <w:rPr>
          <w:rFonts w:ascii="Times New Roman" w:hAnsi="Times New Roman" w:cs="Times New Roman"/>
        </w:rPr>
      </w:pP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Физическая химия, задачи</w:t>
      </w:r>
    </w:p>
    <w:p w:rsidR="004C2703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Агрегатные состояния вещества и их характеристики</w:t>
      </w: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Основные законы термохимии</w:t>
      </w: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Поверхностно-активные вещества</w:t>
      </w: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Поверхностно-инактивные вещества</w:t>
      </w: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Вязкость жидкостей</w:t>
      </w: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Химическая кинетика</w:t>
      </w: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Химическое равновесие</w:t>
      </w:r>
    </w:p>
    <w:p w:rsidR="00050CB7" w:rsidRPr="0099392C" w:rsidRDefault="00050CB7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Значение ферментов в технологии производства продуктов</w:t>
      </w: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Свойства растворов</w:t>
      </w: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Поверхностные явления, адсорбция</w:t>
      </w:r>
    </w:p>
    <w:p w:rsidR="00050CB7" w:rsidRPr="0099392C" w:rsidRDefault="00050CB7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Явление адсорбции в технологическом процессе приготовление продуктов</w:t>
      </w: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Коллоидная химия, задачи</w:t>
      </w: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Дисперсные системы, характеристика</w:t>
      </w: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lastRenderedPageBreak/>
        <w:t>Грубодисперсные системы</w:t>
      </w:r>
    </w:p>
    <w:p w:rsidR="00FD7B2F" w:rsidRPr="0099392C" w:rsidRDefault="00FD7B2F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Коллоидные растворы, золи</w:t>
      </w:r>
    </w:p>
    <w:p w:rsidR="00FD7B2F" w:rsidRPr="0099392C" w:rsidRDefault="00050CB7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Коллоидные растворы, суспензии</w:t>
      </w:r>
    </w:p>
    <w:p w:rsidR="00050CB7" w:rsidRPr="0099392C" w:rsidRDefault="00050CB7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Процессы коагуляции в природе и в производстве продовольственных продуктов</w:t>
      </w:r>
    </w:p>
    <w:p w:rsidR="00050CB7" w:rsidRPr="0099392C" w:rsidRDefault="00050CB7" w:rsidP="00FD7B2F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Молекулярно – кинетические свойства дисперсных систем.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Важнейшие органические вещества. Растворы полимеров.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Аналитическая химия. Основные понятия.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Теория электролитической диссоциации.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Методы анализа вещества и условия их проведения. 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Химические, физические и физико-химические методы  анализа в производстве  продовольственных продуктов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Качественный  анализ.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Классификация катионов и анионов.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 xml:space="preserve">Аналитическая классификация ионов. Техника выполнения качественного химического </w:t>
      </w:r>
      <w:proofErr w:type="spellStart"/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полумикроанализа</w:t>
      </w:r>
      <w:proofErr w:type="spellEnd"/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 xml:space="preserve">.  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Частные реакции анионов  различных  групп. Дробный метод анализа, подготовка вещества к анализу.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Количественный анализ.  Задачи и методы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Классификация методов количественного анализа.</w:t>
      </w:r>
    </w:p>
    <w:p w:rsidR="00746A00" w:rsidRPr="00746A00" w:rsidRDefault="00746A00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Операции гравиметрического анализа: отбор средней пробы, взятие навески, её растворение, осаждение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Опер</w:t>
      </w:r>
      <w:r w:rsidR="00746A00">
        <w:rPr>
          <w:rFonts w:ascii="Times New Roman" w:eastAsia="Times New Roman" w:hAnsi="Times New Roman"/>
          <w:sz w:val="24"/>
          <w:szCs w:val="24"/>
          <w:lang w:eastAsia="ru-RU"/>
        </w:rPr>
        <w:t>ации гравиметрического анализа:</w:t>
      </w: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 xml:space="preserve"> фильтрование промывание, высушивание, прокаливание и взвешивание.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Применение гравиметрического анализа, его значения для технологии продукции общественного питания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Метод нейтрализации. Сущность анализа условия выполнения и требование к реакциям. Рабочие растворы и способы их приготовления.</w:t>
      </w:r>
    </w:p>
    <w:p w:rsidR="00746A00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Метод титрования.</w:t>
      </w:r>
      <w:r w:rsidR="00746A00" w:rsidRPr="0099392C">
        <w:rPr>
          <w:rFonts w:ascii="Times New Roman" w:eastAsia="Times New Roman" w:hAnsi="Times New Roman"/>
          <w:sz w:val="24"/>
          <w:szCs w:val="24"/>
          <w:lang w:eastAsia="ru-RU"/>
        </w:rPr>
        <w:t>Кислотно – основные индикаторы. Характер изменения среды и концентрац</w:t>
      </w:r>
      <w:proofErr w:type="gramStart"/>
      <w:r w:rsidR="00746A00" w:rsidRPr="0099392C">
        <w:rPr>
          <w:rFonts w:ascii="Times New Roman" w:eastAsia="Times New Roman" w:hAnsi="Times New Roman"/>
          <w:sz w:val="24"/>
          <w:szCs w:val="24"/>
          <w:lang w:eastAsia="ru-RU"/>
        </w:rPr>
        <w:t>ии  ио</w:t>
      </w:r>
      <w:proofErr w:type="gramEnd"/>
      <w:r w:rsidR="00746A00" w:rsidRPr="0099392C">
        <w:rPr>
          <w:rFonts w:ascii="Times New Roman" w:eastAsia="Times New Roman" w:hAnsi="Times New Roman"/>
          <w:sz w:val="24"/>
          <w:szCs w:val="24"/>
          <w:lang w:eastAsia="ru-RU"/>
        </w:rPr>
        <w:t>нов водорода в процессе титрования</w:t>
      </w:r>
    </w:p>
    <w:p w:rsidR="00050CB7" w:rsidRPr="0099392C" w:rsidRDefault="00746A00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hAnsi="Times New Roman"/>
        </w:rPr>
        <w:t>Метод титрования</w:t>
      </w:r>
      <w:proofErr w:type="gramStart"/>
      <w:r w:rsidRPr="0099392C">
        <w:rPr>
          <w:rFonts w:ascii="Times New Roman" w:hAnsi="Times New Roman"/>
        </w:rPr>
        <w:t>.</w:t>
      </w:r>
      <w:r w:rsidR="00050CB7" w:rsidRPr="0099392C">
        <w:rPr>
          <w:rFonts w:ascii="Times New Roman" w:eastAsia="Times New Roman" w:hAnsi="Times New Roman"/>
          <w:sz w:val="24"/>
          <w:szCs w:val="24"/>
          <w:lang w:eastAsia="ru-RU"/>
        </w:rPr>
        <w:t xml:space="preserve">.  </w:t>
      </w:r>
      <w:proofErr w:type="gramEnd"/>
      <w:r w:rsidR="00050CB7" w:rsidRPr="0099392C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Правило выбора индикатора.  </w:t>
      </w:r>
    </w:p>
    <w:p w:rsidR="00050CB7" w:rsidRPr="0099392C" w:rsidRDefault="00050CB7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Понятие общей и активной кислотности. Применение кислотно - основного титрования  в технохимическом контроле производства продовольственных продуктов.</w:t>
      </w:r>
    </w:p>
    <w:p w:rsidR="0099392C" w:rsidRPr="0099392C" w:rsidRDefault="00050CB7" w:rsidP="0099392C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Методы окисления – восстановления.</w:t>
      </w:r>
    </w:p>
    <w:p w:rsidR="0099392C" w:rsidRPr="0099392C" w:rsidRDefault="0099392C" w:rsidP="0099392C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 осаждения и </w:t>
      </w:r>
      <w:proofErr w:type="spellStart"/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комлексообразования</w:t>
      </w:r>
      <w:proofErr w:type="spellEnd"/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50CB7" w:rsidRPr="0099392C" w:rsidRDefault="0099392C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 xml:space="preserve">Применение метода осаждения и </w:t>
      </w:r>
      <w:proofErr w:type="spellStart"/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комплексообразования</w:t>
      </w:r>
      <w:proofErr w:type="spellEnd"/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определения содержания ионов кальция и магния в пищевых продуктах.</w:t>
      </w:r>
    </w:p>
    <w:p w:rsidR="0099392C" w:rsidRPr="0099392C" w:rsidRDefault="0099392C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Физико-химические методы анализа.</w:t>
      </w:r>
    </w:p>
    <w:p w:rsidR="0099392C" w:rsidRPr="003518CC" w:rsidRDefault="0099392C" w:rsidP="00050CB7">
      <w:pPr>
        <w:pStyle w:val="a7"/>
        <w:numPr>
          <w:ilvl w:val="1"/>
          <w:numId w:val="7"/>
        </w:numPr>
        <w:rPr>
          <w:rFonts w:ascii="Times New Roman" w:hAnsi="Times New Roman"/>
        </w:rPr>
      </w:pPr>
      <w:r w:rsidRPr="0099392C">
        <w:rPr>
          <w:rFonts w:ascii="Times New Roman" w:eastAsia="Times New Roman" w:hAnsi="Times New Roman"/>
          <w:sz w:val="24"/>
          <w:szCs w:val="24"/>
          <w:lang w:eastAsia="ru-RU"/>
        </w:rPr>
        <w:t>Применение физико-химических методов анализа в моей профессии</w:t>
      </w:r>
    </w:p>
    <w:p w:rsidR="003518CC" w:rsidRPr="00F55ADF" w:rsidRDefault="003518CC" w:rsidP="003518CC">
      <w:pPr>
        <w:pStyle w:val="a7"/>
        <w:numPr>
          <w:ilvl w:val="1"/>
          <w:numId w:val="7"/>
        </w:numPr>
        <w:spacing w:after="200" w:line="276" w:lineRule="auto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Метрологические характеристики методов анализа</w:t>
      </w:r>
    </w:p>
    <w:p w:rsidR="003518CC" w:rsidRPr="0051081E" w:rsidRDefault="003518CC" w:rsidP="003518CC">
      <w:pPr>
        <w:pStyle w:val="a7"/>
        <w:numPr>
          <w:ilvl w:val="1"/>
          <w:numId w:val="7"/>
        </w:numPr>
        <w:rPr>
          <w:rFonts w:ascii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Явление осмоса. Примеры осмоса в природе.</w:t>
      </w:r>
    </w:p>
    <w:p w:rsidR="0051081E" w:rsidRPr="00F55ADF" w:rsidRDefault="0051081E" w:rsidP="0051081E">
      <w:pPr>
        <w:pStyle w:val="a7"/>
        <w:numPr>
          <w:ilvl w:val="1"/>
          <w:numId w:val="7"/>
        </w:numPr>
        <w:spacing w:after="200" w:line="276" w:lineRule="auto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Основные понятия и законы термодинамики</w:t>
      </w:r>
    </w:p>
    <w:p w:rsidR="0051081E" w:rsidRPr="003518CC" w:rsidRDefault="0051081E" w:rsidP="00746A00">
      <w:pPr>
        <w:pStyle w:val="a7"/>
        <w:ind w:left="1440"/>
        <w:rPr>
          <w:rFonts w:ascii="Times New Roman" w:hAnsi="Times New Roman"/>
        </w:rPr>
      </w:pPr>
    </w:p>
    <w:p w:rsidR="004C2703" w:rsidRDefault="004C2703" w:rsidP="004C2703">
      <w:pPr>
        <w:spacing w:after="0"/>
        <w:jc w:val="center"/>
        <w:rPr>
          <w:u w:val="single"/>
        </w:rPr>
      </w:pPr>
    </w:p>
    <w:p w:rsidR="004C2703" w:rsidRDefault="004C2703" w:rsidP="004C2703">
      <w:pPr>
        <w:spacing w:after="0"/>
        <w:jc w:val="center"/>
        <w:rPr>
          <w:u w:val="single"/>
        </w:rPr>
      </w:pPr>
    </w:p>
    <w:p w:rsidR="00D30813" w:rsidRDefault="00D30813" w:rsidP="00564DC1"/>
    <w:p w:rsidR="00D30813" w:rsidRPr="0073660D" w:rsidRDefault="00D30813" w:rsidP="009939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Информационное обеспечение обучения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 рекомендуемых  учебных  изданий,  Интернет-ресурсов, 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дополнительной литературы 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Интернет ресурсы</w:t>
      </w:r>
    </w:p>
    <w:p w:rsidR="0099392C" w:rsidRDefault="00D30813" w:rsidP="00D308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Alhimikov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net</w:t>
      </w:r>
    </w:p>
    <w:p w:rsidR="0099392C" w:rsidRPr="0099392C" w:rsidRDefault="00D30813" w:rsidP="00D308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99392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</w:t>
      </w:r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Chimikal</w:t>
      </w:r>
      <w:r w:rsidRPr="0099392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gramEnd"/>
    </w:p>
    <w:p w:rsidR="0099392C" w:rsidRPr="0099392C" w:rsidRDefault="00D30813" w:rsidP="00D308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99392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3.</w:t>
      </w:r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NANOBET</w:t>
      </w:r>
      <w:r w:rsidRPr="0099392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gramEnd"/>
    </w:p>
    <w:p w:rsidR="0099392C" w:rsidRPr="0099392C" w:rsidRDefault="00D30813" w:rsidP="00D308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99392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4.</w:t>
      </w:r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SCI</w:t>
      </w:r>
      <w:proofErr w:type="gramEnd"/>
      <w:r w:rsidRPr="0099392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LIB</w:t>
      </w:r>
    </w:p>
    <w:p w:rsidR="00D30813" w:rsidRPr="003518CC" w:rsidRDefault="00D30813" w:rsidP="00D308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3518C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5.</w:t>
      </w:r>
      <w:r w:rsidRPr="0073660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WebElements</w:t>
      </w:r>
      <w:proofErr w:type="gramEnd"/>
    </w:p>
    <w:p w:rsidR="0099392C" w:rsidRPr="003518CC" w:rsidRDefault="00D30813" w:rsidP="00D308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3518C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6.</w:t>
      </w:r>
      <w:r w:rsidRPr="0073660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XuMuK</w:t>
      </w:r>
      <w:r w:rsidRPr="003518C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  <w:r w:rsidRPr="0073660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gramEnd"/>
    </w:p>
    <w:p w:rsidR="00D30813" w:rsidRPr="003518CC" w:rsidRDefault="00D30813" w:rsidP="00D308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3518C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7.</w:t>
      </w:r>
      <w:r w:rsidRPr="0073660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Univer</w:t>
      </w:r>
      <w:r w:rsidRPr="003518C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  <w:r w:rsidRPr="0073660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gramEnd"/>
    </w:p>
    <w:p w:rsidR="00D30813" w:rsidRPr="003518CC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Основныеисточники</w:t>
      </w:r>
      <w:r w:rsidRPr="003518C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: </w:t>
      </w:r>
    </w:p>
    <w:p w:rsidR="00D30813" w:rsidRPr="0073660D" w:rsidRDefault="00D30813" w:rsidP="00D30813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Физическая и коллоидная химия: учебник для студентов  учреждений среднего профессионального образования/ В.В.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Белик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К.И.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Киенская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5-е </w:t>
      </w:r>
      <w:proofErr w:type="spellStart"/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</w:t>
      </w:r>
      <w:proofErr w:type="spellEnd"/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стер. – М.: Изда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тельский центр «Академия» , 2014</w:t>
      </w: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288 с.</w:t>
      </w:r>
    </w:p>
    <w:p w:rsidR="00D30813" w:rsidRPr="0073660D" w:rsidRDefault="00D30813" w:rsidP="00D30813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Аналитическая химия: учебник для средних профессиональных учебных заведений / О.Е.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Соенко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Ростов – на </w:t>
      </w: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–Д</w:t>
      </w:r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ону: Феникс, 2012 – 309 </w:t>
      </w: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30813" w:rsidRPr="0073660D" w:rsidRDefault="00D30813" w:rsidP="00D30813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Химия 11 класс: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ляобщеобразоват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учеб. заведений/  Л.С.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Гузей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, Р.П. Суровцев, Г.Г.Лысова – 4-е изд. Стереотип. – М.: Дрофа, 2011. – 140 с.: ил.</w:t>
      </w:r>
    </w:p>
    <w:p w:rsidR="00D30813" w:rsidRPr="0073660D" w:rsidRDefault="00D30813" w:rsidP="00D30813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Химия 11 класс: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ляобщеобразоват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учеб. заведений \ О.С. Габриелян, Г.Г.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лысова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2-е изд.,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М.: Дрофа, 2012. – 368 с.: ил.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Дополнительные источники: 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1 сентября Химия приложение к газете «1 сентября» </w:t>
      </w: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учрежденный</w:t>
      </w:r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Министерством образования науки РФ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2 .   Лабораторные опыты и практические работы по химии / учебное пособие М.: Аквариум –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, 256с.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Окислительно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восстановительные реакции: Пособие для учащихся – 2-е </w:t>
      </w:r>
      <w:proofErr w:type="spellStart"/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</w:t>
      </w:r>
      <w:proofErr w:type="spellEnd"/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М.: Просвещение 2012 – 144 с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 Химические реакции: Пособие для учащихся </w:t>
      </w: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–М</w:t>
      </w:r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.: Просвещение, 2010 – 176 с. 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Химия в школе: научно-теоретический и методический журнал 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</w:t>
      </w:r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Министерством образования и науки РФ. 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6. Готовимся экзамен по химии – 4-е изд. – М.: Айрис – пресс, 2011. -368 с.: ил.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Химия для школьников старших классов и </w:t>
      </w: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поступающих</w:t>
      </w:r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вузы \ Н.Е. Кузьменко, В.В. Ерёмин, В.А. Попков – М.: ООО «издательский дом ОНИКС», 2013. – 544 с.:- ил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Аналитическая химия. Сборник вопросов, упражнений и задач – пособие для вузов. В.П.Васильев, Л.А. Кочергина, Т.Д. Орлова- 3-е изд.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Стериотип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.:Дрофа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, 2013 – 318с.</w:t>
      </w:r>
    </w:p>
    <w:p w:rsidR="00D30813" w:rsidRPr="0073660D" w:rsidRDefault="00D30813" w:rsidP="00D3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 Аналитическая химия в 2 –х книгах. Титриметрический и гравиметрический методы анализы, Физико-химические методы анализа – учебник для вузов,2-е </w:t>
      </w:r>
      <w:proofErr w:type="spellStart"/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</w:t>
      </w:r>
      <w:proofErr w:type="spellEnd"/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, М.: - Дрофа, 2012</w:t>
      </w:r>
    </w:p>
    <w:p w:rsidR="00D30813" w:rsidRDefault="00D30813" w:rsidP="00564DC1"/>
    <w:sectPr w:rsidR="00D30813" w:rsidSect="00F52573">
      <w:headerReference w:type="even" r:id="rId14"/>
      <w:headerReference w:type="default" r:id="rId15"/>
      <w:pgSz w:w="16838" w:h="11906" w:orient="landscape"/>
      <w:pgMar w:top="709" w:right="53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18CC" w:rsidRDefault="003518CC">
      <w:pPr>
        <w:spacing w:after="0" w:line="240" w:lineRule="auto"/>
      </w:pPr>
      <w:r>
        <w:separator/>
      </w:r>
    </w:p>
  </w:endnote>
  <w:endnote w:type="continuationSeparator" w:id="1">
    <w:p w:rsidR="003518CC" w:rsidRDefault="003518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18CC" w:rsidRDefault="003518CC">
      <w:pPr>
        <w:spacing w:after="0" w:line="240" w:lineRule="auto"/>
      </w:pPr>
      <w:r>
        <w:separator/>
      </w:r>
    </w:p>
  </w:footnote>
  <w:footnote w:type="continuationSeparator" w:id="1">
    <w:p w:rsidR="003518CC" w:rsidRDefault="003518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8CC" w:rsidRDefault="00802C38" w:rsidP="00F104E7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3518CC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3518CC" w:rsidRDefault="003518CC">
    <w:pPr>
      <w:pStyle w:val="af1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8CC" w:rsidRPr="006234BE" w:rsidRDefault="003518CC" w:rsidP="00F104E7">
    <w:pPr>
      <w:pStyle w:val="af1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8CC" w:rsidRDefault="00802C38" w:rsidP="00F104E7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3518CC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3518CC" w:rsidRDefault="003518CC">
    <w:pPr>
      <w:pStyle w:val="af1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8CC" w:rsidRPr="006234BE" w:rsidRDefault="003518CC" w:rsidP="00F104E7">
    <w:pPr>
      <w:pStyle w:val="af1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8CC" w:rsidRDefault="00802C38" w:rsidP="00F104E7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3518CC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3518CC" w:rsidRDefault="003518CC">
    <w:pPr>
      <w:pStyle w:val="af1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8CC" w:rsidRPr="006234BE" w:rsidRDefault="003518CC" w:rsidP="00F104E7">
    <w:pPr>
      <w:pStyle w:val="af1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8CC" w:rsidRDefault="00802C38" w:rsidP="00F104E7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3518CC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3518CC" w:rsidRDefault="003518CC">
    <w:pPr>
      <w:pStyle w:val="af1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8CC" w:rsidRPr="006234BE" w:rsidRDefault="003518CC" w:rsidP="00F104E7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03"/>
    <w:multiLevelType w:val="multilevel"/>
    <w:tmpl w:val="00000002"/>
    <w:lvl w:ilvl="0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>
    <w:nsid w:val="00000005"/>
    <w:multiLevelType w:val="multilevel"/>
    <w:tmpl w:val="00000004"/>
    <w:lvl w:ilvl="0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9"/>
    <w:multiLevelType w:val="multilevel"/>
    <w:tmpl w:val="00000008"/>
    <w:lvl w:ilvl="0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D"/>
    <w:multiLevelType w:val="multilevel"/>
    <w:tmpl w:val="0000000C"/>
    <w:lvl w:ilvl="0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77674BF"/>
    <w:multiLevelType w:val="hybridMultilevel"/>
    <w:tmpl w:val="1AFCBEF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D2B52B0"/>
    <w:multiLevelType w:val="hybridMultilevel"/>
    <w:tmpl w:val="3A2C172E"/>
    <w:lvl w:ilvl="0" w:tplc="5B38F01E">
      <w:start w:val="1"/>
      <w:numFmt w:val="decimal"/>
      <w:lvlText w:val="%1."/>
      <w:lvlJc w:val="left"/>
      <w:pPr>
        <w:ind w:left="4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E7D74C6"/>
    <w:multiLevelType w:val="hybridMultilevel"/>
    <w:tmpl w:val="68CE15E8"/>
    <w:lvl w:ilvl="0" w:tplc="4230BA74">
      <w:start w:val="14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0">
    <w:nsid w:val="1877369B"/>
    <w:multiLevelType w:val="hybridMultilevel"/>
    <w:tmpl w:val="36560B6E"/>
    <w:lvl w:ilvl="0" w:tplc="F9980744">
      <w:start w:val="26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1">
    <w:nsid w:val="18E37FB3"/>
    <w:multiLevelType w:val="hybridMultilevel"/>
    <w:tmpl w:val="81B43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8EF2DBD"/>
    <w:multiLevelType w:val="hybridMultilevel"/>
    <w:tmpl w:val="D1B83A22"/>
    <w:lvl w:ilvl="0" w:tplc="A7D4F4BE">
      <w:start w:val="2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3">
    <w:nsid w:val="233C7E47"/>
    <w:multiLevelType w:val="hybridMultilevel"/>
    <w:tmpl w:val="8DB61F8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E17C00"/>
    <w:multiLevelType w:val="hybridMultilevel"/>
    <w:tmpl w:val="AE4E562C"/>
    <w:lvl w:ilvl="0" w:tplc="46A82CCA">
      <w:start w:val="16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5">
    <w:nsid w:val="27E7012F"/>
    <w:multiLevelType w:val="hybridMultilevel"/>
    <w:tmpl w:val="1ED4F9AC"/>
    <w:lvl w:ilvl="0" w:tplc="D11CD3E8">
      <w:start w:val="20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6">
    <w:nsid w:val="29444D4F"/>
    <w:multiLevelType w:val="hybridMultilevel"/>
    <w:tmpl w:val="B588CF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A02409C"/>
    <w:multiLevelType w:val="multilevel"/>
    <w:tmpl w:val="DE366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A0F2B48"/>
    <w:multiLevelType w:val="hybridMultilevel"/>
    <w:tmpl w:val="5F7C8886"/>
    <w:lvl w:ilvl="0" w:tplc="675A5B5C">
      <w:start w:val="14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9">
    <w:nsid w:val="303F1E8C"/>
    <w:multiLevelType w:val="multilevel"/>
    <w:tmpl w:val="9AB0F3C6"/>
    <w:lvl w:ilvl="0">
      <w:start w:val="1"/>
      <w:numFmt w:val="decimal"/>
      <w:lvlText w:val="%1."/>
      <w:lvlJc w:val="left"/>
      <w:pPr>
        <w:ind w:left="907" w:hanging="360"/>
      </w:pPr>
      <w:rPr>
        <w:rFonts w:asciiTheme="minorHAnsi" w:eastAsiaTheme="minorHAnsi" w:hAnsiTheme="minorHAnsi" w:cstheme="minorBidi" w:hint="default"/>
        <w:sz w:val="22"/>
      </w:rPr>
    </w:lvl>
    <w:lvl w:ilvl="1">
      <w:start w:val="3"/>
      <w:numFmt w:val="decimal"/>
      <w:isLgl/>
      <w:lvlText w:val="%1.%2."/>
      <w:lvlJc w:val="left"/>
      <w:pPr>
        <w:ind w:left="108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7" w:hanging="1800"/>
      </w:pPr>
      <w:rPr>
        <w:rFonts w:hint="default"/>
      </w:rPr>
    </w:lvl>
  </w:abstractNum>
  <w:abstractNum w:abstractNumId="20">
    <w:nsid w:val="33C54053"/>
    <w:multiLevelType w:val="hybridMultilevel"/>
    <w:tmpl w:val="4AEE2468"/>
    <w:lvl w:ilvl="0" w:tplc="D5EC7C92">
      <w:start w:val="2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1">
    <w:nsid w:val="35A5433E"/>
    <w:multiLevelType w:val="hybridMultilevel"/>
    <w:tmpl w:val="A38C9FE8"/>
    <w:lvl w:ilvl="0" w:tplc="04190001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6F167D5"/>
    <w:multiLevelType w:val="hybridMultilevel"/>
    <w:tmpl w:val="615EB1A6"/>
    <w:lvl w:ilvl="0" w:tplc="F97247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78D48AE"/>
    <w:multiLevelType w:val="hybridMultilevel"/>
    <w:tmpl w:val="604259E6"/>
    <w:lvl w:ilvl="0" w:tplc="A400053E">
      <w:start w:val="44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4">
    <w:nsid w:val="3A267201"/>
    <w:multiLevelType w:val="hybridMultilevel"/>
    <w:tmpl w:val="AC04A146"/>
    <w:lvl w:ilvl="0" w:tplc="04190001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A690F60"/>
    <w:multiLevelType w:val="hybridMultilevel"/>
    <w:tmpl w:val="C3C02EF6"/>
    <w:lvl w:ilvl="0" w:tplc="9506949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6">
    <w:nsid w:val="3B2A7915"/>
    <w:multiLevelType w:val="multilevel"/>
    <w:tmpl w:val="DA1AA082"/>
    <w:lvl w:ilvl="0">
      <w:start w:val="1"/>
      <w:numFmt w:val="decimal"/>
      <w:lvlText w:val="%1."/>
      <w:lvlJc w:val="left"/>
      <w:pPr>
        <w:ind w:left="1305" w:hanging="1305"/>
      </w:pPr>
    </w:lvl>
    <w:lvl w:ilvl="1">
      <w:start w:val="1"/>
      <w:numFmt w:val="decimal"/>
      <w:lvlText w:val="%1.%2."/>
      <w:lvlJc w:val="left"/>
      <w:pPr>
        <w:ind w:left="1659" w:hanging="1305"/>
      </w:pPr>
    </w:lvl>
    <w:lvl w:ilvl="2">
      <w:start w:val="1"/>
      <w:numFmt w:val="decimal"/>
      <w:lvlText w:val="%1.%2.%3."/>
      <w:lvlJc w:val="left"/>
      <w:pPr>
        <w:ind w:left="1305" w:hanging="1305"/>
      </w:pPr>
    </w:lvl>
    <w:lvl w:ilvl="3">
      <w:start w:val="1"/>
      <w:numFmt w:val="decimal"/>
      <w:lvlText w:val="%1.%2.%3.%4."/>
      <w:lvlJc w:val="left"/>
      <w:pPr>
        <w:ind w:left="2367" w:hanging="1305"/>
      </w:pPr>
    </w:lvl>
    <w:lvl w:ilvl="4">
      <w:start w:val="1"/>
      <w:numFmt w:val="decimal"/>
      <w:lvlText w:val="%1.%2.%3.%4.%5."/>
      <w:lvlJc w:val="left"/>
      <w:pPr>
        <w:ind w:left="2721" w:hanging="1305"/>
      </w:pPr>
    </w:lvl>
    <w:lvl w:ilvl="5">
      <w:start w:val="1"/>
      <w:numFmt w:val="decimal"/>
      <w:lvlText w:val="%1.%2.%3.%4.%5.%6."/>
      <w:lvlJc w:val="left"/>
      <w:pPr>
        <w:ind w:left="3075" w:hanging="1305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27">
    <w:nsid w:val="41B44B76"/>
    <w:multiLevelType w:val="hybridMultilevel"/>
    <w:tmpl w:val="2328029C"/>
    <w:lvl w:ilvl="0" w:tplc="ACAA6EB2">
      <w:start w:val="14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8">
    <w:nsid w:val="47F8463B"/>
    <w:multiLevelType w:val="hybridMultilevel"/>
    <w:tmpl w:val="B66E3D18"/>
    <w:lvl w:ilvl="0" w:tplc="213A12A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9">
    <w:nsid w:val="4EAC5B15"/>
    <w:multiLevelType w:val="hybridMultilevel"/>
    <w:tmpl w:val="F79CE830"/>
    <w:lvl w:ilvl="0" w:tplc="04190001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0AD395A"/>
    <w:multiLevelType w:val="hybridMultilevel"/>
    <w:tmpl w:val="C77C51EE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653E0A"/>
    <w:multiLevelType w:val="hybridMultilevel"/>
    <w:tmpl w:val="E85EE6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0A12E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254541A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2B371B8"/>
    <w:multiLevelType w:val="hybridMultilevel"/>
    <w:tmpl w:val="537403CE"/>
    <w:lvl w:ilvl="0" w:tplc="8B12C9E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4172AC6"/>
    <w:multiLevelType w:val="hybridMultilevel"/>
    <w:tmpl w:val="61B844AE"/>
    <w:lvl w:ilvl="0" w:tplc="5DF02228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456333D"/>
    <w:multiLevelType w:val="hybridMultilevel"/>
    <w:tmpl w:val="1D1C397A"/>
    <w:lvl w:ilvl="0" w:tplc="277C421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54C127BD"/>
    <w:multiLevelType w:val="multilevel"/>
    <w:tmpl w:val="8B72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547" w:hanging="40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6">
    <w:nsid w:val="5DE445D1"/>
    <w:multiLevelType w:val="hybridMultilevel"/>
    <w:tmpl w:val="1D1C397A"/>
    <w:lvl w:ilvl="0" w:tplc="277C421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62D128A1"/>
    <w:multiLevelType w:val="hybridMultilevel"/>
    <w:tmpl w:val="C63A469E"/>
    <w:lvl w:ilvl="0" w:tplc="3DD46728">
      <w:start w:val="1"/>
      <w:numFmt w:val="decimal"/>
      <w:lvlText w:val="%1)"/>
      <w:lvlJc w:val="left"/>
      <w:pPr>
        <w:tabs>
          <w:tab w:val="num" w:pos="-540"/>
        </w:tabs>
        <w:ind w:left="-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38">
    <w:nsid w:val="6CCA47CF"/>
    <w:multiLevelType w:val="hybridMultilevel"/>
    <w:tmpl w:val="AE14C0A8"/>
    <w:lvl w:ilvl="0" w:tplc="FD765B4A">
      <w:start w:val="14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39">
    <w:nsid w:val="732C1E58"/>
    <w:multiLevelType w:val="hybridMultilevel"/>
    <w:tmpl w:val="D61EB446"/>
    <w:lvl w:ilvl="0" w:tplc="38D6D8D4">
      <w:start w:val="39"/>
      <w:numFmt w:val="decimal"/>
      <w:lvlText w:val="%1."/>
      <w:lvlJc w:val="left"/>
      <w:pPr>
        <w:ind w:left="-20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0">
    <w:nsid w:val="7BA1277F"/>
    <w:multiLevelType w:val="hybridMultilevel"/>
    <w:tmpl w:val="C372885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E607764"/>
    <w:multiLevelType w:val="multilevel"/>
    <w:tmpl w:val="EDBCE3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6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9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3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19"/>
  </w:num>
  <w:num w:numId="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"/>
  </w:num>
  <w:num w:numId="15">
    <w:abstractNumId w:val="2"/>
  </w:num>
  <w:num w:numId="16">
    <w:abstractNumId w:val="3"/>
  </w:num>
  <w:num w:numId="17">
    <w:abstractNumId w:val="4"/>
  </w:num>
  <w:num w:numId="18">
    <w:abstractNumId w:val="5"/>
  </w:num>
  <w:num w:numId="19">
    <w:abstractNumId w:val="6"/>
  </w:num>
  <w:num w:numId="20">
    <w:abstractNumId w:val="13"/>
  </w:num>
  <w:num w:numId="21">
    <w:abstractNumId w:val="9"/>
  </w:num>
  <w:num w:numId="22">
    <w:abstractNumId w:val="38"/>
  </w:num>
  <w:num w:numId="23">
    <w:abstractNumId w:val="27"/>
  </w:num>
  <w:num w:numId="24">
    <w:abstractNumId w:val="18"/>
  </w:num>
  <w:num w:numId="25">
    <w:abstractNumId w:val="20"/>
  </w:num>
  <w:num w:numId="26">
    <w:abstractNumId w:val="10"/>
  </w:num>
  <w:num w:numId="27">
    <w:abstractNumId w:val="12"/>
  </w:num>
  <w:num w:numId="28">
    <w:abstractNumId w:val="39"/>
  </w:num>
  <w:num w:numId="29">
    <w:abstractNumId w:val="23"/>
  </w:num>
  <w:num w:numId="30">
    <w:abstractNumId w:val="14"/>
  </w:num>
  <w:num w:numId="31">
    <w:abstractNumId w:val="15"/>
  </w:num>
  <w:num w:numId="3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28"/>
  </w:num>
  <w:num w:numId="36">
    <w:abstractNumId w:val="31"/>
  </w:num>
  <w:num w:numId="37">
    <w:abstractNumId w:val="32"/>
  </w:num>
  <w:num w:numId="38">
    <w:abstractNumId w:val="16"/>
  </w:num>
  <w:num w:numId="39">
    <w:abstractNumId w:val="41"/>
  </w:num>
  <w:num w:numId="40">
    <w:abstractNumId w:val="7"/>
  </w:num>
  <w:num w:numId="41">
    <w:abstractNumId w:val="30"/>
  </w:num>
  <w:num w:numId="42">
    <w:abstractNumId w:val="36"/>
  </w:num>
  <w:num w:numId="43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6DF3"/>
    <w:rsid w:val="000359B9"/>
    <w:rsid w:val="00050CB7"/>
    <w:rsid w:val="000D0F89"/>
    <w:rsid w:val="00193DE5"/>
    <w:rsid w:val="001B72AC"/>
    <w:rsid w:val="001D1E77"/>
    <w:rsid w:val="001D779A"/>
    <w:rsid w:val="00204DFA"/>
    <w:rsid w:val="00261562"/>
    <w:rsid w:val="002979CF"/>
    <w:rsid w:val="003518CC"/>
    <w:rsid w:val="00390069"/>
    <w:rsid w:val="0040116A"/>
    <w:rsid w:val="004A740F"/>
    <w:rsid w:val="004C2703"/>
    <w:rsid w:val="004E7D5C"/>
    <w:rsid w:val="005012BE"/>
    <w:rsid w:val="0051081E"/>
    <w:rsid w:val="0053002C"/>
    <w:rsid w:val="00547F76"/>
    <w:rsid w:val="00564DC1"/>
    <w:rsid w:val="005E7977"/>
    <w:rsid w:val="00606271"/>
    <w:rsid w:val="006115FE"/>
    <w:rsid w:val="00624978"/>
    <w:rsid w:val="00672F2C"/>
    <w:rsid w:val="00746A00"/>
    <w:rsid w:val="0076256F"/>
    <w:rsid w:val="0078537C"/>
    <w:rsid w:val="007E7F3F"/>
    <w:rsid w:val="00802C38"/>
    <w:rsid w:val="00814553"/>
    <w:rsid w:val="0081706B"/>
    <w:rsid w:val="008A0ADE"/>
    <w:rsid w:val="008A21AE"/>
    <w:rsid w:val="009539EF"/>
    <w:rsid w:val="0099392C"/>
    <w:rsid w:val="009F7E58"/>
    <w:rsid w:val="00A574ED"/>
    <w:rsid w:val="00A62FCA"/>
    <w:rsid w:val="00B96DF3"/>
    <w:rsid w:val="00CA00FD"/>
    <w:rsid w:val="00D012FF"/>
    <w:rsid w:val="00D07E39"/>
    <w:rsid w:val="00D30813"/>
    <w:rsid w:val="00D361B4"/>
    <w:rsid w:val="00DC3C76"/>
    <w:rsid w:val="00DD131F"/>
    <w:rsid w:val="00E300C3"/>
    <w:rsid w:val="00E71852"/>
    <w:rsid w:val="00EB0D95"/>
    <w:rsid w:val="00ED52C2"/>
    <w:rsid w:val="00F104E7"/>
    <w:rsid w:val="00F1736D"/>
    <w:rsid w:val="00F40775"/>
    <w:rsid w:val="00F52573"/>
    <w:rsid w:val="00F527B0"/>
    <w:rsid w:val="00FD7B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metricconverter"/>
  <w:shapeDefaults>
    <o:shapedefaults v:ext="edit" spidmax="1031"/>
    <o:shapelayout v:ext="edit">
      <o:idmap v:ext="edit" data="1"/>
      <o:rules v:ext="edit">
        <o:r id="V:Rule6" type="connector" idref="#Прямая со стрелкой 3"/>
        <o:r id="V:Rule7" type="connector" idref="#Прямая со стрелкой 5"/>
        <o:r id="V:Rule8" type="connector" idref="#Прямая со стрелкой 1"/>
        <o:r id="V:Rule9" type="connector" idref="#Прямая со стрелкой 4"/>
        <o:r id="V:Rule10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Elegant" w:uiPriority="0"/>
    <w:lsdException w:name="Table Web 3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852"/>
  </w:style>
  <w:style w:type="paragraph" w:styleId="1">
    <w:name w:val="heading 1"/>
    <w:basedOn w:val="a"/>
    <w:next w:val="a"/>
    <w:link w:val="10"/>
    <w:qFormat/>
    <w:rsid w:val="004C27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A62FC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62FC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Subtitle"/>
    <w:basedOn w:val="a"/>
    <w:next w:val="a4"/>
    <w:link w:val="a5"/>
    <w:qFormat/>
    <w:rsid w:val="00A62FCA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5">
    <w:name w:val="Подзаголовок Знак"/>
    <w:basedOn w:val="a0"/>
    <w:link w:val="a3"/>
    <w:rsid w:val="00A62FC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21">
    <w:name w:val="Body Text 2"/>
    <w:basedOn w:val="a"/>
    <w:link w:val="22"/>
    <w:rsid w:val="00A62FC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A62F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6"/>
    <w:uiPriority w:val="99"/>
    <w:unhideWhenUsed/>
    <w:rsid w:val="00A62FCA"/>
    <w:pPr>
      <w:spacing w:after="120"/>
    </w:pPr>
  </w:style>
  <w:style w:type="character" w:customStyle="1" w:styleId="a6">
    <w:name w:val="Основной текст Знак"/>
    <w:basedOn w:val="a0"/>
    <w:link w:val="a4"/>
    <w:uiPriority w:val="99"/>
    <w:rsid w:val="00A62FCA"/>
  </w:style>
  <w:style w:type="paragraph" w:styleId="a7">
    <w:name w:val="List Paragraph"/>
    <w:basedOn w:val="a"/>
    <w:uiPriority w:val="34"/>
    <w:qFormat/>
    <w:rsid w:val="00A62FCA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</w:rPr>
  </w:style>
  <w:style w:type="paragraph" w:styleId="a8">
    <w:name w:val="No Spacing"/>
    <w:uiPriority w:val="1"/>
    <w:qFormat/>
    <w:rsid w:val="00564DC1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9">
    <w:name w:val="Normal (Web)"/>
    <w:basedOn w:val="a"/>
    <w:unhideWhenUsed/>
    <w:rsid w:val="00564DC1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rsid w:val="004C270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ab">
    <w:name w:val="Нижний колонтитул Знак"/>
    <w:basedOn w:val="a0"/>
    <w:link w:val="aa"/>
    <w:rsid w:val="004C2703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10">
    <w:name w:val="Заголовок 1 Знак"/>
    <w:basedOn w:val="a0"/>
    <w:link w:val="1"/>
    <w:rsid w:val="004C27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ody Text Indent"/>
    <w:basedOn w:val="a"/>
    <w:link w:val="ad"/>
    <w:unhideWhenUsed/>
    <w:rsid w:val="004C2703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4C2703"/>
  </w:style>
  <w:style w:type="paragraph" w:styleId="ae">
    <w:name w:val="Balloon Text"/>
    <w:basedOn w:val="a"/>
    <w:link w:val="af"/>
    <w:semiHidden/>
    <w:rsid w:val="004C270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semiHidden/>
    <w:rsid w:val="004C270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Абзац списка1"/>
    <w:basedOn w:val="a"/>
    <w:rsid w:val="004C2703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f0">
    <w:name w:val="Table Grid"/>
    <w:basedOn w:val="a1"/>
    <w:rsid w:val="004C270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rsid w:val="004C2703"/>
    <w:pPr>
      <w:spacing w:after="120" w:line="240" w:lineRule="auto"/>
      <w:ind w:left="283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C2703"/>
    <w:rPr>
      <w:rFonts w:ascii="Times New Roman" w:eastAsia="Calibri" w:hAnsi="Times New Roman" w:cs="Times New Roman"/>
      <w:sz w:val="16"/>
      <w:szCs w:val="16"/>
    </w:rPr>
  </w:style>
  <w:style w:type="paragraph" w:styleId="23">
    <w:name w:val="Body Text Indent 2"/>
    <w:basedOn w:val="a"/>
    <w:link w:val="24"/>
    <w:rsid w:val="004C2703"/>
    <w:pPr>
      <w:spacing w:after="120" w:line="480" w:lineRule="auto"/>
      <w:ind w:left="283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24">
    <w:name w:val="Основной текст с отступом 2 Знак"/>
    <w:basedOn w:val="a0"/>
    <w:link w:val="23"/>
    <w:rsid w:val="004C2703"/>
    <w:rPr>
      <w:rFonts w:ascii="Times New Roman" w:eastAsia="Calibri" w:hAnsi="Times New Roman" w:cs="Times New Roman"/>
      <w:sz w:val="24"/>
    </w:rPr>
  </w:style>
  <w:style w:type="paragraph" w:styleId="af1">
    <w:name w:val="header"/>
    <w:basedOn w:val="a"/>
    <w:link w:val="af2"/>
    <w:rsid w:val="004C2703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af2">
    <w:name w:val="Верхний колонтитул Знак"/>
    <w:basedOn w:val="a0"/>
    <w:link w:val="af1"/>
    <w:rsid w:val="004C2703"/>
    <w:rPr>
      <w:rFonts w:ascii="Times New Roman" w:eastAsia="Calibri" w:hAnsi="Times New Roman" w:cs="Times New Roman"/>
      <w:sz w:val="24"/>
    </w:rPr>
  </w:style>
  <w:style w:type="character" w:styleId="af3">
    <w:name w:val="page number"/>
    <w:basedOn w:val="a0"/>
    <w:rsid w:val="004C2703"/>
  </w:style>
  <w:style w:type="paragraph" w:customStyle="1" w:styleId="220">
    <w:name w:val="Основной текст с отступом 22"/>
    <w:basedOn w:val="a"/>
    <w:rsid w:val="004C2703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2">
    <w:name w:val="Заголовок №1_"/>
    <w:link w:val="110"/>
    <w:uiPriority w:val="99"/>
    <w:locked/>
    <w:rsid w:val="004C2703"/>
    <w:rPr>
      <w:b/>
      <w:bCs/>
      <w:sz w:val="24"/>
      <w:szCs w:val="24"/>
      <w:shd w:val="clear" w:color="auto" w:fill="FFFFFF"/>
    </w:rPr>
  </w:style>
  <w:style w:type="character" w:customStyle="1" w:styleId="25">
    <w:name w:val="Основной текст (2)_"/>
    <w:link w:val="26"/>
    <w:uiPriority w:val="99"/>
    <w:locked/>
    <w:rsid w:val="004C2703"/>
    <w:rPr>
      <w:b/>
      <w:bCs/>
      <w:shd w:val="clear" w:color="auto" w:fill="FFFFFF"/>
    </w:rPr>
  </w:style>
  <w:style w:type="character" w:customStyle="1" w:styleId="13">
    <w:name w:val="Заголовок №1"/>
    <w:basedOn w:val="12"/>
    <w:uiPriority w:val="99"/>
    <w:rsid w:val="004C2703"/>
    <w:rPr>
      <w:b/>
      <w:bCs/>
      <w:sz w:val="24"/>
      <w:szCs w:val="24"/>
      <w:shd w:val="clear" w:color="auto" w:fill="FFFFFF"/>
    </w:rPr>
  </w:style>
  <w:style w:type="character" w:customStyle="1" w:styleId="-1pt">
    <w:name w:val="Основной текст + Интервал -1 pt"/>
    <w:uiPriority w:val="99"/>
    <w:rsid w:val="004C2703"/>
    <w:rPr>
      <w:rFonts w:ascii="Times New Roman" w:hAnsi="Times New Roman" w:cs="Times New Roman"/>
      <w:spacing w:val="-20"/>
      <w:sz w:val="24"/>
      <w:szCs w:val="24"/>
    </w:rPr>
  </w:style>
  <w:style w:type="character" w:customStyle="1" w:styleId="10pt">
    <w:name w:val="Основной текст + 10 pt"/>
    <w:aliases w:val="Полужирный"/>
    <w:uiPriority w:val="99"/>
    <w:rsid w:val="004C2703"/>
    <w:rPr>
      <w:rFonts w:ascii="Times New Roman" w:hAnsi="Times New Roman" w:cs="Times New Roman"/>
      <w:b/>
      <w:bCs/>
      <w:spacing w:val="0"/>
      <w:sz w:val="20"/>
      <w:szCs w:val="20"/>
    </w:rPr>
  </w:style>
  <w:style w:type="character" w:customStyle="1" w:styleId="Candara">
    <w:name w:val="Основной текст + Candara"/>
    <w:aliases w:val="12,5 pt,Интервал 0 pt"/>
    <w:uiPriority w:val="99"/>
    <w:rsid w:val="004C2703"/>
    <w:rPr>
      <w:rFonts w:ascii="Candara" w:hAnsi="Candara" w:cs="Candara"/>
      <w:spacing w:val="-10"/>
      <w:sz w:val="25"/>
      <w:szCs w:val="25"/>
      <w:lang w:val="en-US" w:eastAsia="en-US"/>
    </w:rPr>
  </w:style>
  <w:style w:type="character" w:customStyle="1" w:styleId="9">
    <w:name w:val="Основной текст + 9"/>
    <w:aliases w:val="5 pt1,Полужирный1,Малые прописные"/>
    <w:uiPriority w:val="99"/>
    <w:rsid w:val="004C2703"/>
    <w:rPr>
      <w:rFonts w:ascii="Times New Roman" w:hAnsi="Times New Roman" w:cs="Times New Roman"/>
      <w:b/>
      <w:bCs/>
      <w:smallCaps/>
      <w:spacing w:val="0"/>
      <w:sz w:val="19"/>
      <w:szCs w:val="19"/>
    </w:rPr>
  </w:style>
  <w:style w:type="character" w:customStyle="1" w:styleId="-1pt1">
    <w:name w:val="Основной текст + Интервал -1 pt1"/>
    <w:uiPriority w:val="99"/>
    <w:rsid w:val="004C2703"/>
    <w:rPr>
      <w:rFonts w:ascii="Times New Roman" w:hAnsi="Times New Roman" w:cs="Times New Roman"/>
      <w:spacing w:val="-20"/>
      <w:sz w:val="24"/>
      <w:szCs w:val="24"/>
    </w:rPr>
  </w:style>
  <w:style w:type="paragraph" w:customStyle="1" w:styleId="110">
    <w:name w:val="Заголовок №11"/>
    <w:basedOn w:val="a"/>
    <w:link w:val="12"/>
    <w:uiPriority w:val="99"/>
    <w:rsid w:val="004C2703"/>
    <w:pPr>
      <w:shd w:val="clear" w:color="auto" w:fill="FFFFFF"/>
      <w:spacing w:after="300" w:line="240" w:lineRule="atLeast"/>
      <w:outlineLvl w:val="0"/>
    </w:pPr>
    <w:rPr>
      <w:b/>
      <w:bCs/>
      <w:sz w:val="24"/>
      <w:szCs w:val="24"/>
    </w:rPr>
  </w:style>
  <w:style w:type="paragraph" w:customStyle="1" w:styleId="26">
    <w:name w:val="Основной текст (2)"/>
    <w:basedOn w:val="a"/>
    <w:link w:val="25"/>
    <w:uiPriority w:val="99"/>
    <w:rsid w:val="004C2703"/>
    <w:pPr>
      <w:shd w:val="clear" w:color="auto" w:fill="FFFFFF"/>
      <w:spacing w:after="0" w:line="317" w:lineRule="exact"/>
    </w:pPr>
    <w:rPr>
      <w:b/>
      <w:bCs/>
    </w:rPr>
  </w:style>
  <w:style w:type="character" w:customStyle="1" w:styleId="apple-style-span">
    <w:name w:val="apple-style-span"/>
    <w:basedOn w:val="a0"/>
    <w:rsid w:val="004C2703"/>
  </w:style>
  <w:style w:type="paragraph" w:customStyle="1" w:styleId="14">
    <w:name w:val="Абзац списка1"/>
    <w:basedOn w:val="a"/>
    <w:rsid w:val="004C2703"/>
    <w:pPr>
      <w:ind w:left="720"/>
    </w:pPr>
    <w:rPr>
      <w:rFonts w:ascii="Calibri" w:eastAsia="Times New Roman" w:hAnsi="Calibri" w:cs="Calibri"/>
    </w:rPr>
  </w:style>
  <w:style w:type="character" w:customStyle="1" w:styleId="15">
    <w:name w:val="Основной текст Знак1"/>
    <w:uiPriority w:val="99"/>
    <w:locked/>
    <w:rsid w:val="004C2703"/>
    <w:rPr>
      <w:rFonts w:ascii="Times New Roman" w:hAnsi="Times New Roman"/>
      <w:sz w:val="24"/>
      <w:szCs w:val="24"/>
      <w:shd w:val="clear" w:color="auto" w:fill="FFFFFF"/>
    </w:rPr>
  </w:style>
  <w:style w:type="character" w:customStyle="1" w:styleId="130">
    <w:name w:val="стиль13"/>
    <w:basedOn w:val="a0"/>
    <w:rsid w:val="004C2703"/>
  </w:style>
  <w:style w:type="character" w:styleId="af4">
    <w:name w:val="Strong"/>
    <w:qFormat/>
    <w:rsid w:val="004C2703"/>
    <w:rPr>
      <w:b/>
      <w:bCs/>
    </w:rPr>
  </w:style>
  <w:style w:type="paragraph" w:customStyle="1" w:styleId="af5">
    <w:name w:val="Прижатый влево"/>
    <w:basedOn w:val="a"/>
    <w:next w:val="a"/>
    <w:rsid w:val="004C27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Bodytext35">
    <w:name w:val="Body text (3)5"/>
    <w:uiPriority w:val="99"/>
    <w:rsid w:val="004C2703"/>
    <w:rPr>
      <w:b/>
      <w:bCs/>
      <w:sz w:val="16"/>
      <w:szCs w:val="16"/>
      <w:shd w:val="clear" w:color="auto" w:fill="FFFFFF"/>
    </w:rPr>
  </w:style>
  <w:style w:type="character" w:customStyle="1" w:styleId="Bodytext23">
    <w:name w:val="Body text (2)3"/>
    <w:uiPriority w:val="99"/>
    <w:rsid w:val="004C2703"/>
    <w:rPr>
      <w:b/>
      <w:bCs/>
      <w:sz w:val="15"/>
      <w:szCs w:val="15"/>
      <w:shd w:val="clear" w:color="auto" w:fill="FFFFFF"/>
    </w:rPr>
  </w:style>
  <w:style w:type="character" w:customStyle="1" w:styleId="Bodytext2">
    <w:name w:val="Body text2"/>
    <w:uiPriority w:val="99"/>
    <w:rsid w:val="004C2703"/>
    <w:rPr>
      <w:rFonts w:ascii="Times New Roman" w:hAnsi="Times New Roman" w:cs="Times New Roman"/>
      <w:spacing w:val="0"/>
      <w:sz w:val="17"/>
      <w:szCs w:val="17"/>
      <w:u w:val="single"/>
      <w:lang w:bidi="ar-SA"/>
    </w:rPr>
  </w:style>
  <w:style w:type="character" w:customStyle="1" w:styleId="Bodytext3">
    <w:name w:val="Body text3"/>
    <w:uiPriority w:val="99"/>
    <w:rsid w:val="004C2703"/>
    <w:rPr>
      <w:sz w:val="17"/>
      <w:szCs w:val="17"/>
      <w:lang w:bidi="ar-SA"/>
    </w:rPr>
  </w:style>
  <w:style w:type="character" w:customStyle="1" w:styleId="Bodytext5">
    <w:name w:val="Body text5"/>
    <w:uiPriority w:val="99"/>
    <w:rsid w:val="004C2703"/>
    <w:rPr>
      <w:rFonts w:ascii="Times New Roman" w:hAnsi="Times New Roman" w:cs="Times New Roman"/>
      <w:spacing w:val="0"/>
      <w:sz w:val="17"/>
      <w:szCs w:val="17"/>
    </w:rPr>
  </w:style>
  <w:style w:type="character" w:customStyle="1" w:styleId="Bodytext4">
    <w:name w:val="Body text4"/>
    <w:uiPriority w:val="99"/>
    <w:rsid w:val="004C2703"/>
    <w:rPr>
      <w:rFonts w:ascii="Times New Roman" w:hAnsi="Times New Roman" w:cs="Times New Roman"/>
      <w:spacing w:val="0"/>
      <w:sz w:val="17"/>
      <w:szCs w:val="17"/>
      <w:u w:val="single"/>
    </w:rPr>
  </w:style>
  <w:style w:type="table" w:styleId="-3">
    <w:name w:val="Table Web 3"/>
    <w:basedOn w:val="a1"/>
    <w:rsid w:val="004C2703"/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6">
    <w:name w:val="Table Elegant"/>
    <w:basedOn w:val="a1"/>
    <w:rsid w:val="004C2703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2">
    <w:name w:val="Heading #2_"/>
    <w:link w:val="Heading20"/>
    <w:locked/>
    <w:rsid w:val="004C2703"/>
    <w:rPr>
      <w:shd w:val="clear" w:color="auto" w:fill="FFFFFF"/>
    </w:rPr>
  </w:style>
  <w:style w:type="character" w:customStyle="1" w:styleId="Bodytext">
    <w:name w:val="Body text_"/>
    <w:link w:val="27"/>
    <w:locked/>
    <w:rsid w:val="004C2703"/>
    <w:rPr>
      <w:shd w:val="clear" w:color="auto" w:fill="FFFFFF"/>
    </w:rPr>
  </w:style>
  <w:style w:type="character" w:customStyle="1" w:styleId="Heading1">
    <w:name w:val="Heading #1_"/>
    <w:link w:val="Heading10"/>
    <w:locked/>
    <w:rsid w:val="004C2703"/>
    <w:rPr>
      <w:rFonts w:ascii="Franklin Gothic Heavy" w:hAnsi="Franklin Gothic Heavy"/>
      <w:shd w:val="clear" w:color="auto" w:fill="FFFFFF"/>
    </w:rPr>
  </w:style>
  <w:style w:type="character" w:customStyle="1" w:styleId="BodytextSmallCaps">
    <w:name w:val="Body text + Small Caps"/>
    <w:rsid w:val="004C2703"/>
    <w:rPr>
      <w:smallCaps/>
      <w:sz w:val="22"/>
      <w:szCs w:val="22"/>
      <w:lang w:val="en-US" w:bidi="ar-SA"/>
    </w:rPr>
  </w:style>
  <w:style w:type="character" w:customStyle="1" w:styleId="BodytextSmallCaps1">
    <w:name w:val="Body text + Small Caps1"/>
    <w:rsid w:val="004C2703"/>
    <w:rPr>
      <w:smallCaps/>
      <w:sz w:val="22"/>
      <w:szCs w:val="22"/>
      <w:lang w:val="en-US" w:bidi="ar-SA"/>
    </w:rPr>
  </w:style>
  <w:style w:type="character" w:customStyle="1" w:styleId="BodytextItalic">
    <w:name w:val="Body text + Italic"/>
    <w:rsid w:val="004C2703"/>
    <w:rPr>
      <w:i/>
      <w:iCs/>
      <w:sz w:val="22"/>
      <w:szCs w:val="22"/>
      <w:lang w:val="en-US" w:bidi="ar-SA"/>
    </w:rPr>
  </w:style>
  <w:style w:type="character" w:customStyle="1" w:styleId="BodytextFrankRuehl">
    <w:name w:val="Body text + FrankRuehl"/>
    <w:aliases w:val="Bold1"/>
    <w:rsid w:val="004C2703"/>
    <w:rPr>
      <w:rFonts w:ascii="FrankRuehl" w:eastAsia="Times New Roman" w:hAnsi="FrankRuehl" w:cs="FrankRuehl"/>
      <w:b/>
      <w:bCs/>
      <w:sz w:val="22"/>
      <w:szCs w:val="22"/>
      <w:lang w:val="en-US" w:bidi="he-IL"/>
    </w:rPr>
  </w:style>
  <w:style w:type="character" w:customStyle="1" w:styleId="Bodytext10pt">
    <w:name w:val="Body text + 10 pt"/>
    <w:aliases w:val="Small Caps"/>
    <w:rsid w:val="004C2703"/>
    <w:rPr>
      <w:smallCaps/>
      <w:sz w:val="20"/>
      <w:szCs w:val="20"/>
      <w:lang w:bidi="ar-SA"/>
    </w:rPr>
  </w:style>
  <w:style w:type="character" w:customStyle="1" w:styleId="BodytextSpacing1pt">
    <w:name w:val="Body text + Spacing 1 pt"/>
    <w:rsid w:val="004C2703"/>
    <w:rPr>
      <w:spacing w:val="30"/>
      <w:sz w:val="22"/>
      <w:szCs w:val="22"/>
      <w:lang w:val="en-US" w:bidi="ar-SA"/>
    </w:rPr>
  </w:style>
  <w:style w:type="character" w:customStyle="1" w:styleId="BodytextItalic1">
    <w:name w:val="Body text + Italic1"/>
    <w:rsid w:val="004C2703"/>
    <w:rPr>
      <w:i/>
      <w:iCs/>
      <w:sz w:val="22"/>
      <w:szCs w:val="22"/>
      <w:lang w:val="en-US" w:bidi="ar-SA"/>
    </w:rPr>
  </w:style>
  <w:style w:type="character" w:customStyle="1" w:styleId="16">
    <w:name w:val="Основной текст1"/>
    <w:rsid w:val="004C2703"/>
    <w:rPr>
      <w:sz w:val="22"/>
      <w:szCs w:val="22"/>
      <w:lang w:val="en-US" w:bidi="ar-SA"/>
    </w:rPr>
  </w:style>
  <w:style w:type="paragraph" w:customStyle="1" w:styleId="Heading20">
    <w:name w:val="Heading #2"/>
    <w:basedOn w:val="a"/>
    <w:link w:val="Heading2"/>
    <w:rsid w:val="004C2703"/>
    <w:pPr>
      <w:shd w:val="clear" w:color="auto" w:fill="FFFFFF"/>
      <w:spacing w:after="300" w:line="240" w:lineRule="atLeast"/>
      <w:outlineLvl w:val="1"/>
    </w:pPr>
  </w:style>
  <w:style w:type="paragraph" w:customStyle="1" w:styleId="27">
    <w:name w:val="Основной текст2"/>
    <w:basedOn w:val="a"/>
    <w:link w:val="Bodytext"/>
    <w:rsid w:val="004C2703"/>
    <w:pPr>
      <w:shd w:val="clear" w:color="auto" w:fill="FFFFFF"/>
      <w:spacing w:before="300" w:after="120" w:line="240" w:lineRule="atLeast"/>
      <w:ind w:hanging="320"/>
    </w:pPr>
  </w:style>
  <w:style w:type="paragraph" w:customStyle="1" w:styleId="Heading10">
    <w:name w:val="Heading #1"/>
    <w:basedOn w:val="a"/>
    <w:link w:val="Heading1"/>
    <w:rsid w:val="004C2703"/>
    <w:pPr>
      <w:shd w:val="clear" w:color="auto" w:fill="FFFFFF"/>
      <w:spacing w:after="0" w:line="274" w:lineRule="exact"/>
      <w:outlineLvl w:val="0"/>
    </w:pPr>
    <w:rPr>
      <w:rFonts w:ascii="Franklin Gothic Heavy" w:hAnsi="Franklin Gothic Heavy"/>
    </w:rPr>
  </w:style>
  <w:style w:type="character" w:customStyle="1" w:styleId="FontStyle50">
    <w:name w:val="Font Style50"/>
    <w:rsid w:val="004C2703"/>
    <w:rPr>
      <w:rFonts w:ascii="Times New Roman" w:hAnsi="Times New Roman" w:cs="Times New Roman" w:hint="default"/>
      <w:sz w:val="26"/>
      <w:szCs w:val="26"/>
    </w:rPr>
  </w:style>
  <w:style w:type="character" w:customStyle="1" w:styleId="FontStyle49">
    <w:name w:val="Font Style49"/>
    <w:rsid w:val="004C2703"/>
    <w:rPr>
      <w:rFonts w:ascii="Times New Roman" w:hAnsi="Times New Roman" w:cs="Times New Roman" w:hint="default"/>
      <w:sz w:val="26"/>
      <w:szCs w:val="26"/>
    </w:rPr>
  </w:style>
  <w:style w:type="paragraph" w:customStyle="1" w:styleId="Default">
    <w:name w:val="Default"/>
    <w:rsid w:val="00ED52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7">
    <w:name w:val="Title"/>
    <w:basedOn w:val="a"/>
    <w:next w:val="a"/>
    <w:link w:val="af8"/>
    <w:qFormat/>
    <w:rsid w:val="00050CB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8">
    <w:name w:val="Название Знак"/>
    <w:basedOn w:val="a0"/>
    <w:link w:val="af7"/>
    <w:rsid w:val="00050CB7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Elegant" w:uiPriority="0"/>
    <w:lsdException w:name="Table Web 3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852"/>
  </w:style>
  <w:style w:type="paragraph" w:styleId="1">
    <w:name w:val="heading 1"/>
    <w:basedOn w:val="a"/>
    <w:next w:val="a"/>
    <w:link w:val="10"/>
    <w:qFormat/>
    <w:rsid w:val="004C27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A62FC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62FC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Subtitle"/>
    <w:basedOn w:val="a"/>
    <w:next w:val="a4"/>
    <w:link w:val="a5"/>
    <w:qFormat/>
    <w:rsid w:val="00A62FCA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5">
    <w:name w:val="Подзаголовок Знак"/>
    <w:basedOn w:val="a0"/>
    <w:link w:val="a3"/>
    <w:rsid w:val="00A62FC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21">
    <w:name w:val="Body Text 2"/>
    <w:basedOn w:val="a"/>
    <w:link w:val="22"/>
    <w:rsid w:val="00A62FC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A62F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6"/>
    <w:uiPriority w:val="99"/>
    <w:unhideWhenUsed/>
    <w:rsid w:val="00A62FCA"/>
    <w:pPr>
      <w:spacing w:after="120"/>
    </w:pPr>
  </w:style>
  <w:style w:type="character" w:customStyle="1" w:styleId="a6">
    <w:name w:val="Основной текст Знак"/>
    <w:basedOn w:val="a0"/>
    <w:link w:val="a4"/>
    <w:uiPriority w:val="99"/>
    <w:rsid w:val="00A62FCA"/>
  </w:style>
  <w:style w:type="paragraph" w:styleId="a7">
    <w:name w:val="List Paragraph"/>
    <w:basedOn w:val="a"/>
    <w:uiPriority w:val="34"/>
    <w:qFormat/>
    <w:rsid w:val="00A62FCA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</w:rPr>
  </w:style>
  <w:style w:type="paragraph" w:styleId="a8">
    <w:name w:val="No Spacing"/>
    <w:uiPriority w:val="1"/>
    <w:qFormat/>
    <w:rsid w:val="00564DC1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9">
    <w:name w:val="Normal (Web)"/>
    <w:basedOn w:val="a"/>
    <w:unhideWhenUsed/>
    <w:rsid w:val="00564DC1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rsid w:val="004C270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ab">
    <w:name w:val="Нижний колонтитул Знак"/>
    <w:basedOn w:val="a0"/>
    <w:link w:val="aa"/>
    <w:rsid w:val="004C2703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10">
    <w:name w:val="Заголовок 1 Знак"/>
    <w:basedOn w:val="a0"/>
    <w:link w:val="1"/>
    <w:rsid w:val="004C27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ody Text Indent"/>
    <w:basedOn w:val="a"/>
    <w:link w:val="ad"/>
    <w:unhideWhenUsed/>
    <w:rsid w:val="004C2703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4C2703"/>
  </w:style>
  <w:style w:type="paragraph" w:styleId="ae">
    <w:name w:val="Balloon Text"/>
    <w:basedOn w:val="a"/>
    <w:link w:val="af"/>
    <w:semiHidden/>
    <w:rsid w:val="004C270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semiHidden/>
    <w:rsid w:val="004C270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Абзац списка1"/>
    <w:basedOn w:val="a"/>
    <w:rsid w:val="004C2703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f0">
    <w:name w:val="Table Grid"/>
    <w:basedOn w:val="a1"/>
    <w:rsid w:val="004C270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rsid w:val="004C2703"/>
    <w:pPr>
      <w:spacing w:after="120" w:line="240" w:lineRule="auto"/>
      <w:ind w:left="283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C2703"/>
    <w:rPr>
      <w:rFonts w:ascii="Times New Roman" w:eastAsia="Calibri" w:hAnsi="Times New Roman" w:cs="Times New Roman"/>
      <w:sz w:val="16"/>
      <w:szCs w:val="16"/>
    </w:rPr>
  </w:style>
  <w:style w:type="paragraph" w:styleId="23">
    <w:name w:val="Body Text Indent 2"/>
    <w:basedOn w:val="a"/>
    <w:link w:val="24"/>
    <w:rsid w:val="004C2703"/>
    <w:pPr>
      <w:spacing w:after="120" w:line="480" w:lineRule="auto"/>
      <w:ind w:left="283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24">
    <w:name w:val="Основной текст с отступом 2 Знак"/>
    <w:basedOn w:val="a0"/>
    <w:link w:val="23"/>
    <w:rsid w:val="004C2703"/>
    <w:rPr>
      <w:rFonts w:ascii="Times New Roman" w:eastAsia="Calibri" w:hAnsi="Times New Roman" w:cs="Times New Roman"/>
      <w:sz w:val="24"/>
    </w:rPr>
  </w:style>
  <w:style w:type="paragraph" w:styleId="af1">
    <w:name w:val="header"/>
    <w:basedOn w:val="a"/>
    <w:link w:val="af2"/>
    <w:rsid w:val="004C2703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af2">
    <w:name w:val="Верхний колонтитул Знак"/>
    <w:basedOn w:val="a0"/>
    <w:link w:val="af1"/>
    <w:rsid w:val="004C2703"/>
    <w:rPr>
      <w:rFonts w:ascii="Times New Roman" w:eastAsia="Calibri" w:hAnsi="Times New Roman" w:cs="Times New Roman"/>
      <w:sz w:val="24"/>
    </w:rPr>
  </w:style>
  <w:style w:type="character" w:styleId="af3">
    <w:name w:val="page number"/>
    <w:basedOn w:val="a0"/>
    <w:rsid w:val="004C2703"/>
  </w:style>
  <w:style w:type="paragraph" w:customStyle="1" w:styleId="220">
    <w:name w:val="Основной текст с отступом 22"/>
    <w:basedOn w:val="a"/>
    <w:rsid w:val="004C2703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2">
    <w:name w:val="Заголовок №1_"/>
    <w:link w:val="110"/>
    <w:uiPriority w:val="99"/>
    <w:locked/>
    <w:rsid w:val="004C2703"/>
    <w:rPr>
      <w:b/>
      <w:bCs/>
      <w:sz w:val="24"/>
      <w:szCs w:val="24"/>
      <w:shd w:val="clear" w:color="auto" w:fill="FFFFFF"/>
    </w:rPr>
  </w:style>
  <w:style w:type="character" w:customStyle="1" w:styleId="25">
    <w:name w:val="Основной текст (2)_"/>
    <w:link w:val="26"/>
    <w:uiPriority w:val="99"/>
    <w:locked/>
    <w:rsid w:val="004C2703"/>
    <w:rPr>
      <w:b/>
      <w:bCs/>
      <w:shd w:val="clear" w:color="auto" w:fill="FFFFFF"/>
    </w:rPr>
  </w:style>
  <w:style w:type="character" w:customStyle="1" w:styleId="13">
    <w:name w:val="Заголовок №1"/>
    <w:basedOn w:val="12"/>
    <w:uiPriority w:val="99"/>
    <w:rsid w:val="004C2703"/>
    <w:rPr>
      <w:b/>
      <w:bCs/>
      <w:sz w:val="24"/>
      <w:szCs w:val="24"/>
      <w:shd w:val="clear" w:color="auto" w:fill="FFFFFF"/>
    </w:rPr>
  </w:style>
  <w:style w:type="character" w:customStyle="1" w:styleId="-1pt">
    <w:name w:val="Основной текст + Интервал -1 pt"/>
    <w:uiPriority w:val="99"/>
    <w:rsid w:val="004C2703"/>
    <w:rPr>
      <w:rFonts w:ascii="Times New Roman" w:hAnsi="Times New Roman" w:cs="Times New Roman"/>
      <w:spacing w:val="-20"/>
      <w:sz w:val="24"/>
      <w:szCs w:val="24"/>
    </w:rPr>
  </w:style>
  <w:style w:type="character" w:customStyle="1" w:styleId="10pt">
    <w:name w:val="Основной текст + 10 pt"/>
    <w:aliases w:val="Полужирный"/>
    <w:uiPriority w:val="99"/>
    <w:rsid w:val="004C2703"/>
    <w:rPr>
      <w:rFonts w:ascii="Times New Roman" w:hAnsi="Times New Roman" w:cs="Times New Roman"/>
      <w:b/>
      <w:bCs/>
      <w:spacing w:val="0"/>
      <w:sz w:val="20"/>
      <w:szCs w:val="20"/>
    </w:rPr>
  </w:style>
  <w:style w:type="character" w:customStyle="1" w:styleId="Candara">
    <w:name w:val="Основной текст + Candara"/>
    <w:aliases w:val="12,5 pt,Интервал 0 pt"/>
    <w:uiPriority w:val="99"/>
    <w:rsid w:val="004C2703"/>
    <w:rPr>
      <w:rFonts w:ascii="Candara" w:hAnsi="Candara" w:cs="Candara"/>
      <w:spacing w:val="-10"/>
      <w:sz w:val="25"/>
      <w:szCs w:val="25"/>
      <w:lang w:val="en-US" w:eastAsia="en-US"/>
    </w:rPr>
  </w:style>
  <w:style w:type="character" w:customStyle="1" w:styleId="9">
    <w:name w:val="Основной текст + 9"/>
    <w:aliases w:val="5 pt1,Полужирный1,Малые прописные"/>
    <w:uiPriority w:val="99"/>
    <w:rsid w:val="004C2703"/>
    <w:rPr>
      <w:rFonts w:ascii="Times New Roman" w:hAnsi="Times New Roman" w:cs="Times New Roman"/>
      <w:b/>
      <w:bCs/>
      <w:smallCaps/>
      <w:spacing w:val="0"/>
      <w:sz w:val="19"/>
      <w:szCs w:val="19"/>
    </w:rPr>
  </w:style>
  <w:style w:type="character" w:customStyle="1" w:styleId="-1pt1">
    <w:name w:val="Основной текст + Интервал -1 pt1"/>
    <w:uiPriority w:val="99"/>
    <w:rsid w:val="004C2703"/>
    <w:rPr>
      <w:rFonts w:ascii="Times New Roman" w:hAnsi="Times New Roman" w:cs="Times New Roman"/>
      <w:spacing w:val="-20"/>
      <w:sz w:val="24"/>
      <w:szCs w:val="24"/>
    </w:rPr>
  </w:style>
  <w:style w:type="paragraph" w:customStyle="1" w:styleId="110">
    <w:name w:val="Заголовок №11"/>
    <w:basedOn w:val="a"/>
    <w:link w:val="12"/>
    <w:uiPriority w:val="99"/>
    <w:rsid w:val="004C2703"/>
    <w:pPr>
      <w:shd w:val="clear" w:color="auto" w:fill="FFFFFF"/>
      <w:spacing w:after="300" w:line="240" w:lineRule="atLeast"/>
      <w:outlineLvl w:val="0"/>
    </w:pPr>
    <w:rPr>
      <w:b/>
      <w:bCs/>
      <w:sz w:val="24"/>
      <w:szCs w:val="24"/>
    </w:rPr>
  </w:style>
  <w:style w:type="paragraph" w:customStyle="1" w:styleId="26">
    <w:name w:val="Основной текст (2)"/>
    <w:basedOn w:val="a"/>
    <w:link w:val="25"/>
    <w:uiPriority w:val="99"/>
    <w:rsid w:val="004C2703"/>
    <w:pPr>
      <w:shd w:val="clear" w:color="auto" w:fill="FFFFFF"/>
      <w:spacing w:after="0" w:line="317" w:lineRule="exact"/>
    </w:pPr>
    <w:rPr>
      <w:b/>
      <w:bCs/>
    </w:rPr>
  </w:style>
  <w:style w:type="character" w:customStyle="1" w:styleId="apple-style-span">
    <w:name w:val="apple-style-span"/>
    <w:basedOn w:val="a0"/>
    <w:rsid w:val="004C2703"/>
  </w:style>
  <w:style w:type="paragraph" w:customStyle="1" w:styleId="14">
    <w:name w:val="Абзац списка1"/>
    <w:basedOn w:val="a"/>
    <w:rsid w:val="004C2703"/>
    <w:pPr>
      <w:ind w:left="720"/>
    </w:pPr>
    <w:rPr>
      <w:rFonts w:ascii="Calibri" w:eastAsia="Times New Roman" w:hAnsi="Calibri" w:cs="Calibri"/>
    </w:rPr>
  </w:style>
  <w:style w:type="character" w:customStyle="1" w:styleId="15">
    <w:name w:val="Основной текст Знак1"/>
    <w:uiPriority w:val="99"/>
    <w:locked/>
    <w:rsid w:val="004C2703"/>
    <w:rPr>
      <w:rFonts w:ascii="Times New Roman" w:hAnsi="Times New Roman"/>
      <w:sz w:val="24"/>
      <w:szCs w:val="24"/>
      <w:shd w:val="clear" w:color="auto" w:fill="FFFFFF"/>
    </w:rPr>
  </w:style>
  <w:style w:type="character" w:customStyle="1" w:styleId="130">
    <w:name w:val="стиль13"/>
    <w:basedOn w:val="a0"/>
    <w:rsid w:val="004C2703"/>
  </w:style>
  <w:style w:type="character" w:styleId="af4">
    <w:name w:val="Strong"/>
    <w:qFormat/>
    <w:rsid w:val="004C2703"/>
    <w:rPr>
      <w:b/>
      <w:bCs/>
    </w:rPr>
  </w:style>
  <w:style w:type="paragraph" w:customStyle="1" w:styleId="af5">
    <w:name w:val="Прижатый влево"/>
    <w:basedOn w:val="a"/>
    <w:next w:val="a"/>
    <w:rsid w:val="004C27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Bodytext35">
    <w:name w:val="Body text (3)5"/>
    <w:uiPriority w:val="99"/>
    <w:rsid w:val="004C2703"/>
    <w:rPr>
      <w:b/>
      <w:bCs/>
      <w:sz w:val="16"/>
      <w:szCs w:val="16"/>
      <w:shd w:val="clear" w:color="auto" w:fill="FFFFFF"/>
    </w:rPr>
  </w:style>
  <w:style w:type="character" w:customStyle="1" w:styleId="Bodytext23">
    <w:name w:val="Body text (2)3"/>
    <w:uiPriority w:val="99"/>
    <w:rsid w:val="004C2703"/>
    <w:rPr>
      <w:b/>
      <w:bCs/>
      <w:sz w:val="15"/>
      <w:szCs w:val="15"/>
      <w:shd w:val="clear" w:color="auto" w:fill="FFFFFF"/>
    </w:rPr>
  </w:style>
  <w:style w:type="character" w:customStyle="1" w:styleId="Bodytext2">
    <w:name w:val="Body text2"/>
    <w:uiPriority w:val="99"/>
    <w:rsid w:val="004C2703"/>
    <w:rPr>
      <w:rFonts w:ascii="Times New Roman" w:hAnsi="Times New Roman" w:cs="Times New Roman"/>
      <w:spacing w:val="0"/>
      <w:sz w:val="17"/>
      <w:szCs w:val="17"/>
      <w:u w:val="single"/>
      <w:lang w:bidi="ar-SA"/>
    </w:rPr>
  </w:style>
  <w:style w:type="character" w:customStyle="1" w:styleId="Bodytext3">
    <w:name w:val="Body text3"/>
    <w:uiPriority w:val="99"/>
    <w:rsid w:val="004C2703"/>
    <w:rPr>
      <w:sz w:val="17"/>
      <w:szCs w:val="17"/>
      <w:lang w:bidi="ar-SA"/>
    </w:rPr>
  </w:style>
  <w:style w:type="character" w:customStyle="1" w:styleId="Bodytext5">
    <w:name w:val="Body text5"/>
    <w:uiPriority w:val="99"/>
    <w:rsid w:val="004C2703"/>
    <w:rPr>
      <w:rFonts w:ascii="Times New Roman" w:hAnsi="Times New Roman" w:cs="Times New Roman"/>
      <w:spacing w:val="0"/>
      <w:sz w:val="17"/>
      <w:szCs w:val="17"/>
    </w:rPr>
  </w:style>
  <w:style w:type="character" w:customStyle="1" w:styleId="Bodytext4">
    <w:name w:val="Body text4"/>
    <w:uiPriority w:val="99"/>
    <w:rsid w:val="004C2703"/>
    <w:rPr>
      <w:rFonts w:ascii="Times New Roman" w:hAnsi="Times New Roman" w:cs="Times New Roman"/>
      <w:spacing w:val="0"/>
      <w:sz w:val="17"/>
      <w:szCs w:val="17"/>
      <w:u w:val="single"/>
    </w:rPr>
  </w:style>
  <w:style w:type="table" w:styleId="-3">
    <w:name w:val="Table Web 3"/>
    <w:basedOn w:val="a1"/>
    <w:rsid w:val="004C2703"/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6">
    <w:name w:val="Table Elegant"/>
    <w:basedOn w:val="a1"/>
    <w:rsid w:val="004C2703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2">
    <w:name w:val="Heading #2_"/>
    <w:link w:val="Heading20"/>
    <w:locked/>
    <w:rsid w:val="004C2703"/>
    <w:rPr>
      <w:shd w:val="clear" w:color="auto" w:fill="FFFFFF"/>
    </w:rPr>
  </w:style>
  <w:style w:type="character" w:customStyle="1" w:styleId="Bodytext">
    <w:name w:val="Body text_"/>
    <w:link w:val="27"/>
    <w:locked/>
    <w:rsid w:val="004C2703"/>
    <w:rPr>
      <w:shd w:val="clear" w:color="auto" w:fill="FFFFFF"/>
    </w:rPr>
  </w:style>
  <w:style w:type="character" w:customStyle="1" w:styleId="Heading1">
    <w:name w:val="Heading #1_"/>
    <w:link w:val="Heading10"/>
    <w:locked/>
    <w:rsid w:val="004C2703"/>
    <w:rPr>
      <w:rFonts w:ascii="Franklin Gothic Heavy" w:hAnsi="Franklin Gothic Heavy"/>
      <w:shd w:val="clear" w:color="auto" w:fill="FFFFFF"/>
    </w:rPr>
  </w:style>
  <w:style w:type="character" w:customStyle="1" w:styleId="BodytextSmallCaps">
    <w:name w:val="Body text + Small Caps"/>
    <w:rsid w:val="004C2703"/>
    <w:rPr>
      <w:smallCaps/>
      <w:sz w:val="22"/>
      <w:szCs w:val="22"/>
      <w:lang w:val="en-US" w:eastAsia="x-none" w:bidi="ar-SA"/>
    </w:rPr>
  </w:style>
  <w:style w:type="character" w:customStyle="1" w:styleId="BodytextSmallCaps1">
    <w:name w:val="Body text + Small Caps1"/>
    <w:rsid w:val="004C2703"/>
    <w:rPr>
      <w:smallCaps/>
      <w:sz w:val="22"/>
      <w:szCs w:val="22"/>
      <w:lang w:val="en-US" w:eastAsia="x-none" w:bidi="ar-SA"/>
    </w:rPr>
  </w:style>
  <w:style w:type="character" w:customStyle="1" w:styleId="BodytextItalic">
    <w:name w:val="Body text + Italic"/>
    <w:rsid w:val="004C2703"/>
    <w:rPr>
      <w:i/>
      <w:iCs/>
      <w:sz w:val="22"/>
      <w:szCs w:val="22"/>
      <w:lang w:val="en-US" w:eastAsia="x-none" w:bidi="ar-SA"/>
    </w:rPr>
  </w:style>
  <w:style w:type="character" w:customStyle="1" w:styleId="BodytextFrankRuehl">
    <w:name w:val="Body text + FrankRuehl"/>
    <w:aliases w:val="Bold1"/>
    <w:rsid w:val="004C2703"/>
    <w:rPr>
      <w:rFonts w:ascii="FrankRuehl" w:eastAsia="Times New Roman" w:hAnsi="FrankRuehl" w:cs="FrankRuehl"/>
      <w:b/>
      <w:bCs/>
      <w:sz w:val="22"/>
      <w:szCs w:val="22"/>
      <w:lang w:val="en-US" w:eastAsia="x-none" w:bidi="he-IL"/>
    </w:rPr>
  </w:style>
  <w:style w:type="character" w:customStyle="1" w:styleId="Bodytext10pt">
    <w:name w:val="Body text + 10 pt"/>
    <w:aliases w:val="Small Caps"/>
    <w:rsid w:val="004C2703"/>
    <w:rPr>
      <w:smallCaps/>
      <w:sz w:val="20"/>
      <w:szCs w:val="20"/>
      <w:lang w:bidi="ar-SA"/>
    </w:rPr>
  </w:style>
  <w:style w:type="character" w:customStyle="1" w:styleId="BodytextSpacing1pt">
    <w:name w:val="Body text + Spacing 1 pt"/>
    <w:rsid w:val="004C2703"/>
    <w:rPr>
      <w:spacing w:val="30"/>
      <w:sz w:val="22"/>
      <w:szCs w:val="22"/>
      <w:lang w:val="en-US" w:eastAsia="x-none" w:bidi="ar-SA"/>
    </w:rPr>
  </w:style>
  <w:style w:type="character" w:customStyle="1" w:styleId="BodytextItalic1">
    <w:name w:val="Body text + Italic1"/>
    <w:rsid w:val="004C2703"/>
    <w:rPr>
      <w:i/>
      <w:iCs/>
      <w:sz w:val="22"/>
      <w:szCs w:val="22"/>
      <w:lang w:val="en-US" w:eastAsia="x-none" w:bidi="ar-SA"/>
    </w:rPr>
  </w:style>
  <w:style w:type="character" w:customStyle="1" w:styleId="16">
    <w:name w:val="Основной текст1"/>
    <w:rsid w:val="004C2703"/>
    <w:rPr>
      <w:sz w:val="22"/>
      <w:szCs w:val="22"/>
      <w:lang w:val="en-US" w:eastAsia="x-none" w:bidi="ar-SA"/>
    </w:rPr>
  </w:style>
  <w:style w:type="paragraph" w:customStyle="1" w:styleId="Heading20">
    <w:name w:val="Heading #2"/>
    <w:basedOn w:val="a"/>
    <w:link w:val="Heading2"/>
    <w:rsid w:val="004C2703"/>
    <w:pPr>
      <w:shd w:val="clear" w:color="auto" w:fill="FFFFFF"/>
      <w:spacing w:after="300" w:line="240" w:lineRule="atLeast"/>
      <w:outlineLvl w:val="1"/>
    </w:pPr>
  </w:style>
  <w:style w:type="paragraph" w:customStyle="1" w:styleId="27">
    <w:name w:val="Основной текст2"/>
    <w:basedOn w:val="a"/>
    <w:link w:val="Bodytext"/>
    <w:rsid w:val="004C2703"/>
    <w:pPr>
      <w:shd w:val="clear" w:color="auto" w:fill="FFFFFF"/>
      <w:spacing w:before="300" w:after="120" w:line="240" w:lineRule="atLeast"/>
      <w:ind w:hanging="320"/>
    </w:pPr>
  </w:style>
  <w:style w:type="paragraph" w:customStyle="1" w:styleId="Heading10">
    <w:name w:val="Heading #1"/>
    <w:basedOn w:val="a"/>
    <w:link w:val="Heading1"/>
    <w:rsid w:val="004C2703"/>
    <w:pPr>
      <w:shd w:val="clear" w:color="auto" w:fill="FFFFFF"/>
      <w:spacing w:after="0" w:line="274" w:lineRule="exact"/>
      <w:outlineLvl w:val="0"/>
    </w:pPr>
    <w:rPr>
      <w:rFonts w:ascii="Franklin Gothic Heavy" w:hAnsi="Franklin Gothic Heavy"/>
    </w:rPr>
  </w:style>
  <w:style w:type="character" w:customStyle="1" w:styleId="FontStyle50">
    <w:name w:val="Font Style50"/>
    <w:rsid w:val="004C2703"/>
    <w:rPr>
      <w:rFonts w:ascii="Times New Roman" w:hAnsi="Times New Roman" w:cs="Times New Roman" w:hint="default"/>
      <w:sz w:val="26"/>
      <w:szCs w:val="26"/>
    </w:rPr>
  </w:style>
  <w:style w:type="character" w:customStyle="1" w:styleId="FontStyle49">
    <w:name w:val="Font Style49"/>
    <w:rsid w:val="004C2703"/>
    <w:rPr>
      <w:rFonts w:ascii="Times New Roman" w:hAnsi="Times New Roman" w:cs="Times New Roman" w:hint="default"/>
      <w:sz w:val="26"/>
      <w:szCs w:val="26"/>
    </w:rPr>
  </w:style>
  <w:style w:type="paragraph" w:customStyle="1" w:styleId="Default">
    <w:name w:val="Default"/>
    <w:rsid w:val="00ED52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692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83D34-7E2A-429F-A0FA-92E7053AF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74</Pages>
  <Words>16043</Words>
  <Characters>91451</Characters>
  <Application>Microsoft Office Word</Application>
  <DocSecurity>0</DocSecurity>
  <Lines>762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1</cp:lastModifiedBy>
  <cp:revision>12</cp:revision>
  <cp:lastPrinted>2019-12-25T19:17:00Z</cp:lastPrinted>
  <dcterms:created xsi:type="dcterms:W3CDTF">2019-12-23T08:22:00Z</dcterms:created>
  <dcterms:modified xsi:type="dcterms:W3CDTF">2024-10-31T19:00:00Z</dcterms:modified>
</cp:coreProperties>
</file>